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4CE" w:rsidRPr="005C0B88" w:rsidRDefault="000456E9">
      <w:pPr>
        <w:rPr>
          <w:lang w:val="ru-RU"/>
        </w:rPr>
        <w:sectPr w:rsidR="009A14CE" w:rsidRPr="005C0B88">
          <w:pgSz w:w="11906" w:h="16383"/>
          <w:pgMar w:top="1134" w:right="850" w:bottom="1134" w:left="1701" w:header="720" w:footer="720" w:gutter="0"/>
          <w:cols w:space="720"/>
        </w:sectPr>
      </w:pPr>
      <w:bookmarkStart w:id="0" w:name="block-3117044"/>
      <w:r>
        <w:rPr>
          <w:rFonts w:ascii="Times New Roman" w:hAnsi="Times New Roman"/>
          <w:b/>
          <w:noProof/>
          <w:color w:val="000000"/>
          <w:sz w:val="28"/>
          <w:lang w:val="ru-RU" w:eastAsia="ru-RU"/>
        </w:rPr>
        <w:drawing>
          <wp:inline distT="0" distB="0" distL="0" distR="0">
            <wp:extent cx="5940425" cy="8408609"/>
            <wp:effectExtent l="0" t="0" r="3175" b="0"/>
            <wp:docPr id="1" name="Рисунок 1" descr="C:\Users\User\Documents\2024_11_05\IMG_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2024_11_05\IMG_000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8408609"/>
                    </a:xfrm>
                    <a:prstGeom prst="rect">
                      <a:avLst/>
                    </a:prstGeom>
                    <a:noFill/>
                    <a:ln>
                      <a:noFill/>
                    </a:ln>
                  </pic:spPr>
                </pic:pic>
              </a:graphicData>
            </a:graphic>
          </wp:inline>
        </w:drawing>
      </w:r>
      <w:bookmarkStart w:id="1" w:name="_GoBack"/>
      <w:bookmarkEnd w:id="1"/>
    </w:p>
    <w:bookmarkEnd w:id="0"/>
    <w:p w:rsidR="009A14CE" w:rsidRPr="005C0B88" w:rsidRDefault="005C0B88" w:rsidP="00C12DB7">
      <w:pPr>
        <w:spacing w:after="0" w:line="264" w:lineRule="auto"/>
        <w:jc w:val="both"/>
        <w:rPr>
          <w:lang w:val="ru-RU"/>
        </w:rPr>
      </w:pPr>
      <w:r w:rsidRPr="005C0B88">
        <w:rPr>
          <w:rFonts w:ascii="Times New Roman" w:hAnsi="Times New Roman"/>
          <w:b/>
          <w:color w:val="000000"/>
          <w:sz w:val="28"/>
          <w:lang w:val="ru-RU"/>
        </w:rPr>
        <w:lastRenderedPageBreak/>
        <w:t>ПОЯСНИТЕЛЬНАЯ ЗАПИСКА</w:t>
      </w:r>
    </w:p>
    <w:p w:rsidR="009A14CE" w:rsidRPr="005C0B88" w:rsidRDefault="009A14CE">
      <w:pPr>
        <w:spacing w:after="0" w:line="264" w:lineRule="auto"/>
        <w:ind w:left="120"/>
        <w:jc w:val="both"/>
        <w:rPr>
          <w:lang w:val="ru-RU"/>
        </w:rPr>
      </w:pPr>
    </w:p>
    <w:p w:rsidR="009A14CE" w:rsidRPr="005C0B88" w:rsidRDefault="005C0B88">
      <w:pPr>
        <w:spacing w:after="0" w:line="264" w:lineRule="auto"/>
        <w:ind w:left="120"/>
        <w:jc w:val="both"/>
        <w:rPr>
          <w:lang w:val="ru-RU"/>
        </w:rPr>
      </w:pPr>
      <w:r w:rsidRPr="005C0B88">
        <w:rPr>
          <w:rFonts w:ascii="Times New Roman" w:hAnsi="Times New Roman"/>
          <w:b/>
          <w:color w:val="000000"/>
          <w:sz w:val="28"/>
          <w:lang w:val="ru-RU"/>
        </w:rPr>
        <w:t>ОБЩАЯ ХАРАКТЕРИСТИКА УЧЕБНОГО ПРЕДМЕТА «ОБЩЕСТВОЗНАНИЕ»</w:t>
      </w:r>
    </w:p>
    <w:p w:rsidR="009A14CE" w:rsidRPr="005C0B88" w:rsidRDefault="009A14CE">
      <w:pPr>
        <w:spacing w:after="0" w:line="264" w:lineRule="auto"/>
        <w:ind w:left="120"/>
        <w:jc w:val="both"/>
        <w:rPr>
          <w:lang w:val="ru-RU"/>
        </w:rPr>
      </w:pP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5C0B88">
        <w:rPr>
          <w:rFonts w:ascii="Times New Roman" w:hAnsi="Times New Roman"/>
          <w:color w:val="333333"/>
          <w:sz w:val="28"/>
          <w:lang w:val="ru-RU"/>
        </w:rPr>
        <w:t xml:space="preserve">едеральной рабочей </w:t>
      </w:r>
      <w:r w:rsidRPr="005C0B88">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5C0B88">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9A14CE" w:rsidRPr="005C0B88" w:rsidRDefault="005C0B88">
      <w:pPr>
        <w:spacing w:after="0" w:line="264" w:lineRule="auto"/>
        <w:ind w:left="120"/>
        <w:jc w:val="both"/>
        <w:rPr>
          <w:lang w:val="ru-RU"/>
        </w:rPr>
      </w:pPr>
      <w:r w:rsidRPr="005C0B88">
        <w:rPr>
          <w:rFonts w:ascii="Times New Roman" w:hAnsi="Times New Roman"/>
          <w:b/>
          <w:color w:val="000000"/>
          <w:sz w:val="28"/>
          <w:lang w:val="ru-RU"/>
        </w:rPr>
        <w:t>ЦЕЛИ ИЗУЧЕНИЯ УЧЕБНОГО ПРЕДМЕТА «ОБЩЕСТВОЗНАНИЕ»</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Целями обществоведческого образования в основной школе являются:</w:t>
      </w:r>
    </w:p>
    <w:p w:rsidR="009A14CE" w:rsidRPr="005C0B88" w:rsidRDefault="005C0B88">
      <w:pPr>
        <w:numPr>
          <w:ilvl w:val="0"/>
          <w:numId w:val="1"/>
        </w:numPr>
        <w:spacing w:after="0" w:line="264" w:lineRule="auto"/>
        <w:jc w:val="both"/>
        <w:rPr>
          <w:lang w:val="ru-RU"/>
        </w:rPr>
      </w:pPr>
      <w:r w:rsidRPr="005C0B88">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9A14CE" w:rsidRPr="005C0B88" w:rsidRDefault="005C0B88">
      <w:pPr>
        <w:numPr>
          <w:ilvl w:val="0"/>
          <w:numId w:val="1"/>
        </w:numPr>
        <w:spacing w:after="0" w:line="264" w:lineRule="auto"/>
        <w:jc w:val="both"/>
        <w:rPr>
          <w:lang w:val="ru-RU"/>
        </w:rPr>
      </w:pPr>
      <w:r w:rsidRPr="005C0B88">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5C0B88">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9A14CE" w:rsidRPr="005C0B88" w:rsidRDefault="005C0B88">
      <w:pPr>
        <w:numPr>
          <w:ilvl w:val="0"/>
          <w:numId w:val="1"/>
        </w:numPr>
        <w:spacing w:after="0" w:line="264" w:lineRule="auto"/>
        <w:jc w:val="both"/>
        <w:rPr>
          <w:lang w:val="ru-RU"/>
        </w:rPr>
      </w:pPr>
      <w:r w:rsidRPr="005C0B88">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9A14CE" w:rsidRPr="005C0B88" w:rsidRDefault="005C0B88">
      <w:pPr>
        <w:numPr>
          <w:ilvl w:val="0"/>
          <w:numId w:val="1"/>
        </w:numPr>
        <w:spacing w:after="0" w:line="264" w:lineRule="auto"/>
        <w:jc w:val="both"/>
        <w:rPr>
          <w:lang w:val="ru-RU"/>
        </w:rPr>
      </w:pPr>
      <w:r w:rsidRPr="005C0B88">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9A14CE" w:rsidRPr="005C0B88" w:rsidRDefault="005C0B88">
      <w:pPr>
        <w:numPr>
          <w:ilvl w:val="0"/>
          <w:numId w:val="1"/>
        </w:numPr>
        <w:spacing w:after="0" w:line="264" w:lineRule="auto"/>
        <w:jc w:val="both"/>
        <w:rPr>
          <w:lang w:val="ru-RU"/>
        </w:rPr>
      </w:pPr>
      <w:r w:rsidRPr="005C0B88">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9A14CE" w:rsidRPr="005C0B88" w:rsidRDefault="005C0B88">
      <w:pPr>
        <w:numPr>
          <w:ilvl w:val="0"/>
          <w:numId w:val="1"/>
        </w:numPr>
        <w:spacing w:after="0" w:line="264" w:lineRule="auto"/>
        <w:jc w:val="both"/>
        <w:rPr>
          <w:lang w:val="ru-RU"/>
        </w:rPr>
      </w:pPr>
      <w:r w:rsidRPr="005C0B88">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9A14CE" w:rsidRPr="005C0B88" w:rsidRDefault="005C0B88">
      <w:pPr>
        <w:numPr>
          <w:ilvl w:val="0"/>
          <w:numId w:val="1"/>
        </w:numPr>
        <w:spacing w:after="0" w:line="264" w:lineRule="auto"/>
        <w:jc w:val="both"/>
        <w:rPr>
          <w:lang w:val="ru-RU"/>
        </w:rPr>
      </w:pPr>
      <w:r w:rsidRPr="005C0B88">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9A14CE" w:rsidRPr="005C0B88" w:rsidRDefault="009A14CE">
      <w:pPr>
        <w:spacing w:after="0" w:line="264" w:lineRule="auto"/>
        <w:ind w:left="120"/>
        <w:jc w:val="both"/>
        <w:rPr>
          <w:lang w:val="ru-RU"/>
        </w:rPr>
      </w:pPr>
    </w:p>
    <w:p w:rsidR="009A14CE" w:rsidRPr="005C0B88" w:rsidRDefault="005C0B88">
      <w:pPr>
        <w:spacing w:after="0" w:line="264" w:lineRule="auto"/>
        <w:ind w:left="120"/>
        <w:jc w:val="both"/>
        <w:rPr>
          <w:lang w:val="ru-RU"/>
        </w:rPr>
      </w:pPr>
      <w:r w:rsidRPr="005C0B88">
        <w:rPr>
          <w:rFonts w:ascii="Times New Roman" w:hAnsi="Times New Roman"/>
          <w:b/>
          <w:color w:val="000000"/>
          <w:sz w:val="28"/>
          <w:lang w:val="ru-RU"/>
        </w:rPr>
        <w:t>МЕСТО УЧЕБНОГО ПРЕДМЕТА «ОБЩЕСТВОЗНАНИЕ» В УЧЕБНОМ ПЛАНЕ</w:t>
      </w:r>
    </w:p>
    <w:p w:rsidR="009A14CE" w:rsidRPr="005C0B88" w:rsidRDefault="009A14CE">
      <w:pPr>
        <w:spacing w:after="0" w:line="264" w:lineRule="auto"/>
        <w:ind w:left="120"/>
        <w:jc w:val="both"/>
        <w:rPr>
          <w:lang w:val="ru-RU"/>
        </w:rPr>
      </w:pPr>
    </w:p>
    <w:p w:rsidR="009A14CE" w:rsidRDefault="005C0B88">
      <w:pPr>
        <w:spacing w:after="0" w:line="264" w:lineRule="auto"/>
        <w:ind w:left="120"/>
        <w:jc w:val="both"/>
        <w:rPr>
          <w:lang w:val="ru-RU"/>
        </w:rPr>
      </w:pPr>
      <w:r w:rsidRPr="005C0B88">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На изучение предмета «</w:t>
      </w:r>
      <w:r>
        <w:rPr>
          <w:rFonts w:ascii="Times New Roman" w:hAnsi="Times New Roman"/>
          <w:color w:val="000000"/>
          <w:sz w:val="28"/>
          <w:lang w:val="ru-RU"/>
        </w:rPr>
        <w:t>Обществознание</w:t>
      </w:r>
      <w:r w:rsidRPr="005C0B88">
        <w:rPr>
          <w:rFonts w:ascii="Times New Roman" w:hAnsi="Times New Roman"/>
          <w:color w:val="000000"/>
          <w:sz w:val="28"/>
          <w:lang w:val="ru-RU"/>
        </w:rPr>
        <w:t xml:space="preserve">» </w:t>
      </w:r>
      <w:r>
        <w:rPr>
          <w:rFonts w:ascii="Times New Roman" w:hAnsi="Times New Roman"/>
          <w:color w:val="000000"/>
          <w:sz w:val="28"/>
          <w:lang w:val="ru-RU"/>
        </w:rPr>
        <w:t xml:space="preserve">в 6 классе- 33 часа (1 час в неделю), в 7 классе </w:t>
      </w:r>
      <w:r w:rsidRPr="005C0B88">
        <w:rPr>
          <w:rFonts w:ascii="Times New Roman" w:hAnsi="Times New Roman"/>
          <w:color w:val="000000"/>
          <w:sz w:val="28"/>
          <w:lang w:val="ru-RU"/>
        </w:rPr>
        <w:t>-</w:t>
      </w:r>
      <w:r>
        <w:rPr>
          <w:rFonts w:ascii="Times New Roman" w:hAnsi="Times New Roman"/>
          <w:color w:val="000000"/>
          <w:sz w:val="28"/>
          <w:lang w:val="ru-RU"/>
        </w:rPr>
        <w:t xml:space="preserve"> 3</w:t>
      </w:r>
      <w:r w:rsidR="007629B6">
        <w:rPr>
          <w:rFonts w:ascii="Times New Roman" w:hAnsi="Times New Roman"/>
          <w:color w:val="000000"/>
          <w:sz w:val="28"/>
          <w:lang w:val="ru-RU"/>
        </w:rPr>
        <w:t>2</w:t>
      </w:r>
      <w:r>
        <w:rPr>
          <w:rFonts w:ascii="Times New Roman" w:hAnsi="Times New Roman"/>
          <w:color w:val="000000"/>
          <w:sz w:val="28"/>
          <w:lang w:val="ru-RU"/>
        </w:rPr>
        <w:t xml:space="preserve"> час(1 час в неделю),  </w:t>
      </w:r>
      <w:r w:rsidRPr="005C0B88">
        <w:rPr>
          <w:rFonts w:ascii="Times New Roman" w:hAnsi="Times New Roman"/>
          <w:color w:val="000000"/>
          <w:sz w:val="28"/>
          <w:lang w:val="ru-RU"/>
        </w:rPr>
        <w:t>8 класс</w:t>
      </w:r>
      <w:r>
        <w:rPr>
          <w:rFonts w:ascii="Times New Roman" w:hAnsi="Times New Roman"/>
          <w:color w:val="000000"/>
          <w:sz w:val="28"/>
          <w:lang w:val="ru-RU"/>
        </w:rPr>
        <w:t>е - 6</w:t>
      </w:r>
      <w:r w:rsidR="007629B6">
        <w:rPr>
          <w:rFonts w:ascii="Times New Roman" w:hAnsi="Times New Roman"/>
          <w:color w:val="000000"/>
          <w:sz w:val="28"/>
          <w:lang w:val="ru-RU"/>
        </w:rPr>
        <w:t>5</w:t>
      </w:r>
      <w:r w:rsidRPr="005C0B88">
        <w:rPr>
          <w:rFonts w:ascii="Times New Roman" w:hAnsi="Times New Roman"/>
          <w:color w:val="000000"/>
          <w:sz w:val="28"/>
          <w:lang w:val="ru-RU"/>
        </w:rPr>
        <w:t xml:space="preserve"> час</w:t>
      </w:r>
      <w:r>
        <w:rPr>
          <w:rFonts w:ascii="Times New Roman" w:hAnsi="Times New Roman"/>
          <w:color w:val="000000"/>
          <w:sz w:val="28"/>
          <w:lang w:val="ru-RU"/>
        </w:rPr>
        <w:t>а</w:t>
      </w:r>
      <w:r w:rsidRPr="005C0B88">
        <w:rPr>
          <w:rFonts w:ascii="Times New Roman" w:hAnsi="Times New Roman"/>
          <w:color w:val="000000"/>
          <w:sz w:val="28"/>
          <w:lang w:val="ru-RU"/>
        </w:rPr>
        <w:t xml:space="preserve"> (</w:t>
      </w:r>
      <w:r>
        <w:rPr>
          <w:rFonts w:ascii="Times New Roman" w:hAnsi="Times New Roman"/>
          <w:color w:val="000000"/>
          <w:sz w:val="28"/>
          <w:lang w:val="ru-RU"/>
        </w:rPr>
        <w:t>2</w:t>
      </w:r>
      <w:r w:rsidRPr="005C0B88">
        <w:rPr>
          <w:rFonts w:ascii="Times New Roman" w:hAnsi="Times New Roman"/>
          <w:color w:val="000000"/>
          <w:sz w:val="28"/>
          <w:lang w:val="ru-RU"/>
        </w:rPr>
        <w:t xml:space="preserve"> час</w:t>
      </w:r>
      <w:r>
        <w:rPr>
          <w:rFonts w:ascii="Times New Roman" w:hAnsi="Times New Roman"/>
          <w:color w:val="000000"/>
          <w:sz w:val="28"/>
          <w:lang w:val="ru-RU"/>
        </w:rPr>
        <w:t>а</w:t>
      </w:r>
      <w:r w:rsidRPr="005C0B88">
        <w:rPr>
          <w:rFonts w:ascii="Times New Roman" w:hAnsi="Times New Roman"/>
          <w:color w:val="000000"/>
          <w:sz w:val="28"/>
          <w:lang w:val="ru-RU"/>
        </w:rPr>
        <w:t xml:space="preserve"> в неделю), в 9 классе </w:t>
      </w:r>
      <w:r w:rsidR="007629B6">
        <w:rPr>
          <w:rFonts w:ascii="Times New Roman" w:hAnsi="Times New Roman"/>
          <w:color w:val="000000"/>
          <w:sz w:val="28"/>
          <w:lang w:val="ru-RU"/>
        </w:rPr>
        <w:t>50</w:t>
      </w:r>
      <w:r w:rsidRPr="005C0B88">
        <w:rPr>
          <w:rFonts w:ascii="Times New Roman" w:hAnsi="Times New Roman"/>
          <w:color w:val="000000"/>
          <w:sz w:val="28"/>
          <w:lang w:val="ru-RU"/>
        </w:rPr>
        <w:t xml:space="preserve"> часов </w:t>
      </w:r>
      <w:r>
        <w:rPr>
          <w:rFonts w:ascii="Times New Roman" w:hAnsi="Times New Roman"/>
          <w:color w:val="000000"/>
          <w:sz w:val="28"/>
          <w:lang w:val="ru-RU"/>
        </w:rPr>
        <w:t>(1,5 часа в неделю).</w:t>
      </w:r>
    </w:p>
    <w:p w:rsidR="009A14CE" w:rsidRDefault="009A14CE">
      <w:pPr>
        <w:spacing w:after="0" w:line="264" w:lineRule="auto"/>
        <w:ind w:left="120"/>
        <w:jc w:val="both"/>
        <w:rPr>
          <w:lang w:val="ru-RU"/>
        </w:rPr>
      </w:pPr>
    </w:p>
    <w:p w:rsidR="009A14CE" w:rsidRPr="005C0B88" w:rsidRDefault="009A14CE">
      <w:pPr>
        <w:rPr>
          <w:lang w:val="ru-RU"/>
        </w:rPr>
        <w:sectPr w:rsidR="009A14CE" w:rsidRPr="005C0B88">
          <w:pgSz w:w="11906" w:h="16383"/>
          <w:pgMar w:top="1134" w:right="850" w:bottom="1134" w:left="1701" w:header="720" w:footer="720" w:gutter="0"/>
          <w:cols w:space="720"/>
        </w:sectPr>
      </w:pPr>
      <w:bookmarkStart w:id="2" w:name="block-3117050"/>
    </w:p>
    <w:p w:rsidR="009A14CE" w:rsidRPr="005C0B88" w:rsidRDefault="005C0B88">
      <w:pPr>
        <w:spacing w:after="0" w:line="264" w:lineRule="auto"/>
        <w:ind w:left="120"/>
        <w:jc w:val="both"/>
        <w:rPr>
          <w:lang w:val="ru-RU"/>
        </w:rPr>
      </w:pPr>
      <w:bookmarkStart w:id="3" w:name="block-3117045"/>
      <w:bookmarkEnd w:id="2"/>
      <w:r w:rsidRPr="005C0B88">
        <w:rPr>
          <w:rFonts w:ascii="Times New Roman" w:hAnsi="Times New Roman"/>
          <w:b/>
          <w:color w:val="000000"/>
          <w:sz w:val="28"/>
          <w:lang w:val="ru-RU"/>
        </w:rPr>
        <w:lastRenderedPageBreak/>
        <w:t>СОДЕРЖАНИЕ УЧЕБНОГО ПРЕДМЕТА</w:t>
      </w:r>
    </w:p>
    <w:p w:rsidR="009A14CE" w:rsidRPr="005C0B88" w:rsidRDefault="009A14CE">
      <w:pPr>
        <w:spacing w:after="0" w:line="264" w:lineRule="auto"/>
        <w:ind w:left="120"/>
        <w:jc w:val="both"/>
        <w:rPr>
          <w:lang w:val="ru-RU"/>
        </w:rPr>
      </w:pPr>
    </w:p>
    <w:p w:rsidR="009A14CE" w:rsidRPr="005C0B88" w:rsidRDefault="005C0B88">
      <w:pPr>
        <w:spacing w:after="0" w:line="264" w:lineRule="auto"/>
        <w:ind w:left="120"/>
        <w:jc w:val="both"/>
        <w:rPr>
          <w:lang w:val="ru-RU"/>
        </w:rPr>
      </w:pPr>
      <w:r w:rsidRPr="005C0B88">
        <w:rPr>
          <w:rFonts w:ascii="Times New Roman" w:hAnsi="Times New Roman"/>
          <w:b/>
          <w:color w:val="000000"/>
          <w:sz w:val="28"/>
          <w:lang w:val="ru-RU"/>
        </w:rPr>
        <w:t>6 КЛАСС</w:t>
      </w:r>
    </w:p>
    <w:p w:rsidR="009A14CE" w:rsidRPr="005C0B88" w:rsidRDefault="009A14CE">
      <w:pPr>
        <w:spacing w:after="0" w:line="264" w:lineRule="auto"/>
        <w:ind w:left="120"/>
        <w:jc w:val="both"/>
        <w:rPr>
          <w:lang w:val="ru-RU"/>
        </w:rPr>
      </w:pP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 xml:space="preserve">Человек и его </w:t>
      </w:r>
      <w:r w:rsidR="007D0854">
        <w:rPr>
          <w:rFonts w:ascii="Times New Roman" w:hAnsi="Times New Roman"/>
          <w:b/>
          <w:color w:val="000000"/>
          <w:sz w:val="28"/>
          <w:lang w:val="ru-RU"/>
        </w:rPr>
        <w:t>деятельность</w:t>
      </w:r>
      <w:r w:rsidRPr="005C0B88">
        <w:rPr>
          <w:rFonts w:ascii="Times New Roman" w:hAnsi="Times New Roman"/>
          <w:b/>
          <w:color w:val="000000"/>
          <w:sz w:val="28"/>
          <w:lang w:val="ru-RU"/>
        </w:rPr>
        <w:t>.</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Отношения с друзьями и сверстниками. Конфликты в межличностных отношениях.</w:t>
      </w:r>
    </w:p>
    <w:p w:rsidR="009A14CE" w:rsidRPr="005C0B88" w:rsidRDefault="007D0854">
      <w:pPr>
        <w:spacing w:after="0" w:line="264" w:lineRule="auto"/>
        <w:ind w:firstLine="600"/>
        <w:jc w:val="both"/>
        <w:rPr>
          <w:lang w:val="ru-RU"/>
        </w:rPr>
      </w:pPr>
      <w:r>
        <w:rPr>
          <w:rFonts w:ascii="Times New Roman" w:hAnsi="Times New Roman"/>
          <w:b/>
          <w:color w:val="000000"/>
          <w:sz w:val="28"/>
          <w:lang w:val="ru-RU"/>
        </w:rPr>
        <w:t>Человек среди людей</w:t>
      </w:r>
      <w:r w:rsidR="005C0B88" w:rsidRPr="005C0B88">
        <w:rPr>
          <w:rFonts w:ascii="Times New Roman" w:hAnsi="Times New Roman"/>
          <w:b/>
          <w:color w:val="000000"/>
          <w:sz w:val="28"/>
          <w:lang w:val="ru-RU"/>
        </w:rPr>
        <w:t>.</w:t>
      </w:r>
    </w:p>
    <w:p w:rsidR="009A14CE" w:rsidRDefault="005C0B88">
      <w:pPr>
        <w:spacing w:after="0" w:line="264" w:lineRule="auto"/>
        <w:ind w:firstLine="600"/>
        <w:jc w:val="both"/>
        <w:rPr>
          <w:rFonts w:ascii="Times New Roman" w:hAnsi="Times New Roman"/>
          <w:color w:val="000000"/>
          <w:sz w:val="28"/>
          <w:lang w:val="ru-RU"/>
        </w:rPr>
      </w:pPr>
      <w:r w:rsidRPr="005C0B88">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r w:rsidR="007D0854">
        <w:rPr>
          <w:rFonts w:ascii="Times New Roman" w:hAnsi="Times New Roman"/>
          <w:color w:val="000000"/>
          <w:sz w:val="28"/>
          <w:lang w:val="ru-RU"/>
        </w:rPr>
        <w:t xml:space="preserve"> Семья и семейные отношения. Школьное образование.</w:t>
      </w:r>
    </w:p>
    <w:p w:rsidR="007D0854" w:rsidRPr="007D0854" w:rsidRDefault="007D0854">
      <w:pPr>
        <w:spacing w:after="0" w:line="264" w:lineRule="auto"/>
        <w:ind w:firstLine="600"/>
        <w:jc w:val="both"/>
        <w:rPr>
          <w:b/>
          <w:lang w:val="ru-RU"/>
        </w:rPr>
      </w:pPr>
      <w:r>
        <w:rPr>
          <w:rFonts w:ascii="Times New Roman" w:hAnsi="Times New Roman"/>
          <w:b/>
          <w:color w:val="000000"/>
          <w:sz w:val="28"/>
          <w:lang w:val="ru-RU"/>
        </w:rPr>
        <w:t>Мы живем в обществе.</w:t>
      </w:r>
    </w:p>
    <w:p w:rsidR="009A14CE" w:rsidRPr="005C0B88" w:rsidRDefault="007D0854">
      <w:pPr>
        <w:spacing w:after="0" w:line="264" w:lineRule="auto"/>
        <w:ind w:firstLine="600"/>
        <w:jc w:val="both"/>
        <w:rPr>
          <w:lang w:val="ru-RU"/>
        </w:rPr>
      </w:pPr>
      <w:r>
        <w:rPr>
          <w:rFonts w:ascii="Times New Roman" w:hAnsi="Times New Roman"/>
          <w:color w:val="000000"/>
          <w:sz w:val="28"/>
          <w:lang w:val="ru-RU"/>
        </w:rPr>
        <w:t xml:space="preserve">Как устроено общество. </w:t>
      </w:r>
      <w:r w:rsidR="005C0B88" w:rsidRPr="005C0B88">
        <w:rPr>
          <w:rFonts w:ascii="Times New Roman" w:hAnsi="Times New Roman"/>
          <w:color w:val="000000"/>
          <w:sz w:val="28"/>
          <w:lang w:val="ru-RU"/>
        </w:rPr>
        <w:t>Социальные общности и группы. Положение человека в обществе.</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 xml:space="preserve">Политическая жизнь общества. </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Культурная жизнь. Духовные ценности, традиционные ценности российского народа.</w:t>
      </w:r>
    </w:p>
    <w:p w:rsidR="009A14CE" w:rsidRPr="005C0B88" w:rsidRDefault="005C0B88" w:rsidP="007D0854">
      <w:pPr>
        <w:spacing w:after="0" w:line="264" w:lineRule="auto"/>
        <w:ind w:firstLine="600"/>
        <w:jc w:val="both"/>
        <w:rPr>
          <w:lang w:val="ru-RU"/>
        </w:rPr>
      </w:pPr>
      <w:r w:rsidRPr="005C0B88">
        <w:rPr>
          <w:rFonts w:ascii="Times New Roman" w:hAnsi="Times New Roman"/>
          <w:color w:val="000000"/>
          <w:sz w:val="28"/>
          <w:lang w:val="ru-RU"/>
        </w:rPr>
        <w:t>Развитие общества. Усиление взаимосвязей стран и народов в</w:t>
      </w:r>
      <w:r w:rsidR="007D0854">
        <w:rPr>
          <w:rFonts w:ascii="Times New Roman" w:hAnsi="Times New Roman"/>
          <w:color w:val="000000"/>
          <w:sz w:val="28"/>
          <w:lang w:val="ru-RU"/>
        </w:rPr>
        <w:t xml:space="preserve"> условиях современного общества.</w:t>
      </w:r>
    </w:p>
    <w:p w:rsidR="009A14CE" w:rsidRPr="005C0B88" w:rsidRDefault="009A14CE">
      <w:pPr>
        <w:spacing w:after="0" w:line="264" w:lineRule="auto"/>
        <w:ind w:left="120"/>
        <w:jc w:val="both"/>
        <w:rPr>
          <w:lang w:val="ru-RU"/>
        </w:rPr>
      </w:pPr>
    </w:p>
    <w:p w:rsidR="009A14CE" w:rsidRPr="005C0B88" w:rsidRDefault="005C0B88">
      <w:pPr>
        <w:spacing w:after="0" w:line="264" w:lineRule="auto"/>
        <w:ind w:left="120"/>
        <w:jc w:val="both"/>
        <w:rPr>
          <w:lang w:val="ru-RU"/>
        </w:rPr>
      </w:pPr>
      <w:r w:rsidRPr="005C0B88">
        <w:rPr>
          <w:rFonts w:ascii="Times New Roman" w:hAnsi="Times New Roman"/>
          <w:b/>
          <w:color w:val="000000"/>
          <w:sz w:val="28"/>
          <w:lang w:val="ru-RU"/>
        </w:rPr>
        <w:t>7 КЛАСС</w:t>
      </w:r>
    </w:p>
    <w:p w:rsidR="009A14CE" w:rsidRPr="005C0B88" w:rsidRDefault="009A14CE">
      <w:pPr>
        <w:spacing w:after="0" w:line="264" w:lineRule="auto"/>
        <w:ind w:left="120"/>
        <w:jc w:val="both"/>
        <w:rPr>
          <w:lang w:val="ru-RU"/>
        </w:rPr>
      </w:pPr>
    </w:p>
    <w:p w:rsidR="007D0854" w:rsidRPr="007D0854" w:rsidRDefault="007D0854" w:rsidP="007D0854">
      <w:pPr>
        <w:spacing w:line="240" w:lineRule="auto"/>
        <w:ind w:right="-141"/>
        <w:jc w:val="center"/>
        <w:rPr>
          <w:rFonts w:ascii="Times New Roman" w:hAnsi="Times New Roman"/>
          <w:b/>
          <w:sz w:val="24"/>
          <w:szCs w:val="24"/>
          <w:lang w:val="ru-RU"/>
        </w:rPr>
      </w:pPr>
      <w:r w:rsidRPr="007D0854">
        <w:rPr>
          <w:rFonts w:ascii="Times New Roman" w:hAnsi="Times New Roman"/>
          <w:b/>
          <w:sz w:val="24"/>
          <w:szCs w:val="24"/>
          <w:lang w:val="ru-RU"/>
        </w:rPr>
        <w:t xml:space="preserve">Мы живем в обществе </w:t>
      </w:r>
    </w:p>
    <w:p w:rsidR="007D0854" w:rsidRPr="007D0854" w:rsidRDefault="007D0854" w:rsidP="007D0854">
      <w:pPr>
        <w:spacing w:line="240" w:lineRule="auto"/>
        <w:ind w:right="-141"/>
        <w:jc w:val="both"/>
        <w:rPr>
          <w:rFonts w:ascii="Times New Roman" w:hAnsi="Times New Roman"/>
          <w:sz w:val="24"/>
          <w:szCs w:val="24"/>
          <w:lang w:val="ru-RU"/>
        </w:rPr>
      </w:pPr>
      <w:r w:rsidRPr="007D0854">
        <w:rPr>
          <w:rFonts w:ascii="Times New Roman" w:hAnsi="Times New Roman"/>
          <w:sz w:val="24"/>
          <w:szCs w:val="24"/>
          <w:lang w:val="ru-RU"/>
        </w:rPr>
        <w:t xml:space="preserve">        Как устроена общественная жизнь. Общество - что это такое? Как устроено общество. Общественные отношения. </w:t>
      </w:r>
    </w:p>
    <w:p w:rsidR="007D0854" w:rsidRPr="007D0854" w:rsidRDefault="007D0854" w:rsidP="007D0854">
      <w:pPr>
        <w:spacing w:line="240" w:lineRule="auto"/>
        <w:ind w:right="-141"/>
        <w:jc w:val="both"/>
        <w:rPr>
          <w:rFonts w:ascii="Times New Roman" w:hAnsi="Times New Roman"/>
          <w:sz w:val="24"/>
          <w:szCs w:val="24"/>
          <w:lang w:val="ru-RU"/>
        </w:rPr>
      </w:pPr>
      <w:r w:rsidRPr="007D0854">
        <w:rPr>
          <w:rFonts w:ascii="Times New Roman" w:hAnsi="Times New Roman"/>
          <w:sz w:val="24"/>
          <w:szCs w:val="24"/>
          <w:lang w:val="ru-RU"/>
        </w:rPr>
        <w:t xml:space="preserve">       Что значит жить по правилам. Многообразие правил. «Привычка свыше нам дана..» Правила этикета и хорошие манеры.</w:t>
      </w:r>
    </w:p>
    <w:p w:rsidR="007D0854" w:rsidRPr="007D0854" w:rsidRDefault="007D0854" w:rsidP="007D0854">
      <w:pPr>
        <w:spacing w:line="240" w:lineRule="auto"/>
        <w:ind w:right="-141"/>
        <w:jc w:val="both"/>
        <w:rPr>
          <w:rFonts w:ascii="Times New Roman" w:hAnsi="Times New Roman"/>
          <w:sz w:val="24"/>
          <w:szCs w:val="24"/>
          <w:lang w:val="ru-RU"/>
        </w:rPr>
      </w:pPr>
      <w:r w:rsidRPr="007D0854">
        <w:rPr>
          <w:rFonts w:ascii="Times New Roman" w:hAnsi="Times New Roman"/>
          <w:sz w:val="24"/>
          <w:szCs w:val="24"/>
          <w:lang w:val="ru-RU"/>
        </w:rPr>
        <w:t xml:space="preserve">           Экономика и ее роль в жизни общества. Что такое экономика. Натуральное и товарное хозяйство. Основные участники экономики — потребители, производители.</w:t>
      </w:r>
    </w:p>
    <w:p w:rsidR="007D0854" w:rsidRPr="007D0854" w:rsidRDefault="007D0854" w:rsidP="007D0854">
      <w:pPr>
        <w:spacing w:line="240" w:lineRule="auto"/>
        <w:ind w:right="-141"/>
        <w:jc w:val="both"/>
        <w:rPr>
          <w:rFonts w:ascii="Times New Roman" w:hAnsi="Times New Roman"/>
          <w:sz w:val="24"/>
          <w:szCs w:val="24"/>
          <w:lang w:val="ru-RU"/>
        </w:rPr>
      </w:pPr>
      <w:r w:rsidRPr="007D0854">
        <w:rPr>
          <w:rFonts w:ascii="Times New Roman" w:hAnsi="Times New Roman"/>
          <w:sz w:val="24"/>
          <w:szCs w:val="24"/>
          <w:lang w:val="ru-RU"/>
        </w:rPr>
        <w:t xml:space="preserve">        Производственная деятельность человека. Производство, производительность труда. Факторы, влияющие на производительность труда. Роль разделения труда в развитии производства. Издержки производства. Что и как производить. Выручка и прибыль производителя.</w:t>
      </w:r>
    </w:p>
    <w:p w:rsidR="007D0854" w:rsidRPr="007D0854" w:rsidRDefault="007D0854" w:rsidP="007D0854">
      <w:pPr>
        <w:spacing w:line="240" w:lineRule="auto"/>
        <w:ind w:right="-141"/>
        <w:jc w:val="both"/>
        <w:rPr>
          <w:rFonts w:ascii="Times New Roman" w:hAnsi="Times New Roman"/>
          <w:sz w:val="24"/>
          <w:szCs w:val="24"/>
          <w:lang w:val="ru-RU"/>
        </w:rPr>
      </w:pPr>
      <w:r w:rsidRPr="007D0854">
        <w:rPr>
          <w:rFonts w:ascii="Times New Roman" w:hAnsi="Times New Roman"/>
          <w:sz w:val="24"/>
          <w:szCs w:val="24"/>
          <w:lang w:val="ru-RU"/>
        </w:rPr>
        <w:t xml:space="preserve">        Обмен. Товар, стоимость, цена товара. Условия выгод</w:t>
      </w:r>
      <w:r w:rsidRPr="007D0854">
        <w:rPr>
          <w:rFonts w:ascii="Times New Roman" w:hAnsi="Times New Roman"/>
          <w:sz w:val="24"/>
          <w:szCs w:val="24"/>
          <w:lang w:val="ru-RU"/>
        </w:rPr>
        <w:softHyphen/>
        <w:t>ного обмена. Торговля и ее формы. Реклама в современ</w:t>
      </w:r>
      <w:r w:rsidRPr="007D0854">
        <w:rPr>
          <w:rFonts w:ascii="Times New Roman" w:hAnsi="Times New Roman"/>
          <w:sz w:val="24"/>
          <w:szCs w:val="24"/>
          <w:lang w:val="ru-RU"/>
        </w:rPr>
        <w:softHyphen/>
        <w:t>ной экономике.</w:t>
      </w:r>
    </w:p>
    <w:p w:rsidR="007D0854" w:rsidRPr="007D0854" w:rsidRDefault="007D0854" w:rsidP="007D0854">
      <w:pPr>
        <w:spacing w:line="240" w:lineRule="auto"/>
        <w:ind w:right="-141"/>
        <w:jc w:val="both"/>
        <w:rPr>
          <w:rFonts w:ascii="Times New Roman" w:hAnsi="Times New Roman"/>
          <w:sz w:val="24"/>
          <w:szCs w:val="24"/>
          <w:lang w:val="ru-RU"/>
        </w:rPr>
      </w:pPr>
      <w:r w:rsidRPr="007D0854">
        <w:rPr>
          <w:rFonts w:ascii="Times New Roman" w:hAnsi="Times New Roman"/>
          <w:sz w:val="24"/>
          <w:szCs w:val="24"/>
          <w:lang w:val="ru-RU"/>
        </w:rPr>
        <w:t xml:space="preserve">         Домашнее хозяйство. Какие бывают домашние хозяйства. Экономические функции домохозяйств. Доходы и потребления домашних хозяйств. Семейный бюджет. Финансовые цели и планы. Активы и пассивы.</w:t>
      </w:r>
    </w:p>
    <w:p w:rsidR="007D0854" w:rsidRPr="007D0854" w:rsidRDefault="007D0854" w:rsidP="007D0854">
      <w:pPr>
        <w:spacing w:line="240" w:lineRule="auto"/>
        <w:ind w:right="-141"/>
        <w:jc w:val="both"/>
        <w:rPr>
          <w:rFonts w:ascii="Times New Roman" w:hAnsi="Times New Roman"/>
          <w:sz w:val="24"/>
          <w:szCs w:val="24"/>
          <w:lang w:val="ru-RU"/>
        </w:rPr>
      </w:pPr>
      <w:r w:rsidRPr="007D0854">
        <w:rPr>
          <w:rFonts w:ascii="Times New Roman" w:hAnsi="Times New Roman"/>
          <w:sz w:val="24"/>
          <w:szCs w:val="24"/>
          <w:lang w:val="ru-RU"/>
        </w:rPr>
        <w:t xml:space="preserve">        Бедность и богатство. Потребительская корзина и прожиточный минимум. Неравенство доходов. Перераспределение доходов.</w:t>
      </w:r>
    </w:p>
    <w:p w:rsidR="007D0854" w:rsidRPr="007D0854" w:rsidRDefault="007D0854" w:rsidP="007D0854">
      <w:pPr>
        <w:spacing w:line="240" w:lineRule="auto"/>
        <w:ind w:right="-141"/>
        <w:jc w:val="both"/>
        <w:rPr>
          <w:rFonts w:ascii="Times New Roman" w:hAnsi="Times New Roman"/>
          <w:sz w:val="24"/>
          <w:szCs w:val="24"/>
          <w:lang w:val="ru-RU"/>
        </w:rPr>
      </w:pPr>
      <w:r w:rsidRPr="007D0854">
        <w:rPr>
          <w:rFonts w:ascii="Times New Roman" w:hAnsi="Times New Roman"/>
          <w:sz w:val="24"/>
          <w:szCs w:val="24"/>
          <w:lang w:val="ru-RU"/>
        </w:rPr>
        <w:t xml:space="preserve">         Человек в обществе: труд и социальная лестница. Все начинается с интереса. Чтобы подняться выше. Благодаря или вопреки. Мало хотеть, надо уметь. Путь к успеху лежит через труд. От ступеньки к ступеньке.</w:t>
      </w:r>
    </w:p>
    <w:p w:rsidR="007D0854" w:rsidRPr="007D0854" w:rsidRDefault="007D0854" w:rsidP="007D0854">
      <w:pPr>
        <w:spacing w:line="240" w:lineRule="auto"/>
        <w:ind w:right="-141"/>
        <w:jc w:val="both"/>
        <w:rPr>
          <w:rFonts w:ascii="Times New Roman" w:hAnsi="Times New Roman"/>
          <w:sz w:val="24"/>
          <w:szCs w:val="24"/>
          <w:lang w:val="ru-RU"/>
        </w:rPr>
      </w:pPr>
      <w:r w:rsidRPr="007D0854">
        <w:rPr>
          <w:rFonts w:ascii="Times New Roman" w:hAnsi="Times New Roman"/>
          <w:sz w:val="24"/>
          <w:szCs w:val="24"/>
          <w:lang w:val="ru-RU"/>
        </w:rPr>
        <w:t xml:space="preserve">         Зачем людям государство. Страна и государство. Когда и почему возникло государство. Может ли  прожить общество без государства. Что отличает граждан от подданных.</w:t>
      </w:r>
    </w:p>
    <w:p w:rsidR="007D0854" w:rsidRPr="007D0854" w:rsidRDefault="007D0854" w:rsidP="007D0854">
      <w:pPr>
        <w:spacing w:line="240" w:lineRule="auto"/>
        <w:ind w:right="-141"/>
        <w:jc w:val="both"/>
        <w:rPr>
          <w:rFonts w:ascii="Times New Roman" w:hAnsi="Times New Roman"/>
          <w:sz w:val="24"/>
          <w:szCs w:val="24"/>
          <w:lang w:val="ru-RU"/>
        </w:rPr>
      </w:pPr>
      <w:r w:rsidRPr="007D0854">
        <w:rPr>
          <w:rFonts w:ascii="Times New Roman" w:hAnsi="Times New Roman"/>
          <w:sz w:val="24"/>
          <w:szCs w:val="24"/>
          <w:lang w:val="ru-RU"/>
        </w:rPr>
        <w:t xml:space="preserve">          Почему важны законы. Закон стремиться установить справедливость. Закон устанавливает границы свободы поведения. </w:t>
      </w:r>
    </w:p>
    <w:p w:rsidR="007D0854" w:rsidRPr="007D0854" w:rsidRDefault="007D0854" w:rsidP="007D0854">
      <w:pPr>
        <w:spacing w:line="240" w:lineRule="auto"/>
        <w:ind w:right="-141"/>
        <w:jc w:val="both"/>
        <w:rPr>
          <w:rFonts w:ascii="Times New Roman" w:hAnsi="Times New Roman"/>
          <w:sz w:val="24"/>
          <w:szCs w:val="24"/>
          <w:lang w:val="ru-RU"/>
        </w:rPr>
      </w:pPr>
      <w:r w:rsidRPr="007D0854">
        <w:rPr>
          <w:rFonts w:ascii="Times New Roman" w:hAnsi="Times New Roman"/>
          <w:sz w:val="24"/>
          <w:szCs w:val="24"/>
          <w:lang w:val="ru-RU"/>
        </w:rPr>
        <w:t xml:space="preserve">          Культура и ее достижения. Культура вокруг нас. Какими путями человек приобщается к культуре. Культурный человек.</w:t>
      </w:r>
    </w:p>
    <w:p w:rsidR="007D0854" w:rsidRPr="007D0854" w:rsidRDefault="007D0854" w:rsidP="007D0854">
      <w:pPr>
        <w:spacing w:line="240" w:lineRule="auto"/>
        <w:ind w:right="-141"/>
        <w:jc w:val="center"/>
        <w:rPr>
          <w:rFonts w:ascii="Times New Roman" w:hAnsi="Times New Roman"/>
          <w:b/>
          <w:sz w:val="24"/>
          <w:szCs w:val="24"/>
          <w:lang w:val="ru-RU"/>
        </w:rPr>
      </w:pPr>
      <w:r w:rsidRPr="007D0854">
        <w:rPr>
          <w:rFonts w:ascii="Times New Roman" w:hAnsi="Times New Roman"/>
          <w:b/>
          <w:sz w:val="24"/>
          <w:szCs w:val="24"/>
          <w:lang w:val="ru-RU"/>
        </w:rPr>
        <w:t xml:space="preserve">Наша Родина - Россия </w:t>
      </w:r>
    </w:p>
    <w:p w:rsidR="007D0854" w:rsidRPr="00E53AAC" w:rsidRDefault="007D0854" w:rsidP="007D0854">
      <w:pPr>
        <w:spacing w:line="240" w:lineRule="auto"/>
        <w:ind w:right="-141"/>
        <w:rPr>
          <w:rFonts w:ascii="Times New Roman" w:hAnsi="Times New Roman"/>
          <w:sz w:val="24"/>
          <w:szCs w:val="24"/>
          <w:lang w:val="ru-RU"/>
        </w:rPr>
      </w:pPr>
      <w:r w:rsidRPr="007D0854">
        <w:rPr>
          <w:rFonts w:ascii="Times New Roman" w:hAnsi="Times New Roman"/>
          <w:sz w:val="24"/>
          <w:szCs w:val="24"/>
          <w:lang w:val="ru-RU"/>
        </w:rPr>
        <w:t xml:space="preserve">         Наша страна на карте мира</w:t>
      </w:r>
      <w:r w:rsidRPr="007D0854">
        <w:rPr>
          <w:rFonts w:ascii="Times New Roman" w:hAnsi="Times New Roman"/>
          <w:b/>
          <w:sz w:val="24"/>
          <w:szCs w:val="24"/>
          <w:lang w:val="ru-RU"/>
        </w:rPr>
        <w:t xml:space="preserve">. </w:t>
      </w:r>
      <w:r w:rsidRPr="007D0854">
        <w:rPr>
          <w:rFonts w:ascii="Times New Roman" w:hAnsi="Times New Roman"/>
          <w:sz w:val="24"/>
          <w:szCs w:val="24"/>
          <w:lang w:val="ru-RU"/>
        </w:rPr>
        <w:t xml:space="preserve">Российская Федерация. Русский язык- государственный. </w:t>
      </w:r>
      <w:r w:rsidRPr="00E53AAC">
        <w:rPr>
          <w:rFonts w:ascii="Times New Roman" w:hAnsi="Times New Roman"/>
          <w:sz w:val="24"/>
          <w:szCs w:val="24"/>
          <w:lang w:val="ru-RU"/>
        </w:rPr>
        <w:t>Что значит быть патриотом.</w:t>
      </w:r>
    </w:p>
    <w:p w:rsidR="007D0854" w:rsidRPr="007D0854" w:rsidRDefault="007D0854" w:rsidP="007D0854">
      <w:pPr>
        <w:spacing w:line="240" w:lineRule="auto"/>
        <w:ind w:right="-141"/>
        <w:rPr>
          <w:rFonts w:ascii="Times New Roman" w:hAnsi="Times New Roman"/>
          <w:sz w:val="24"/>
          <w:szCs w:val="24"/>
          <w:lang w:val="ru-RU"/>
        </w:rPr>
      </w:pPr>
      <w:r w:rsidRPr="007D0854">
        <w:rPr>
          <w:rFonts w:ascii="Times New Roman" w:hAnsi="Times New Roman"/>
          <w:sz w:val="24"/>
          <w:szCs w:val="24"/>
          <w:lang w:val="ru-RU"/>
        </w:rPr>
        <w:t xml:space="preserve">         Государственные символы России. Герб России. Флаг России. Гимн России.</w:t>
      </w:r>
    </w:p>
    <w:p w:rsidR="007D0854" w:rsidRPr="007D0854" w:rsidRDefault="007D0854" w:rsidP="007D0854">
      <w:pPr>
        <w:spacing w:line="240" w:lineRule="auto"/>
        <w:ind w:right="-141"/>
        <w:rPr>
          <w:rFonts w:ascii="Times New Roman" w:hAnsi="Times New Roman"/>
          <w:sz w:val="24"/>
          <w:szCs w:val="24"/>
          <w:lang w:val="ru-RU"/>
        </w:rPr>
      </w:pPr>
      <w:r w:rsidRPr="007D0854">
        <w:rPr>
          <w:rFonts w:ascii="Times New Roman" w:hAnsi="Times New Roman"/>
          <w:sz w:val="24"/>
          <w:szCs w:val="24"/>
          <w:lang w:val="ru-RU"/>
        </w:rPr>
        <w:t xml:space="preserve">         Конституция  Российской Федерации. Конституция- основной закон. Конституция РФ как юридический документ. </w:t>
      </w:r>
    </w:p>
    <w:p w:rsidR="007D0854" w:rsidRPr="007D0854" w:rsidRDefault="007D0854" w:rsidP="007D0854">
      <w:pPr>
        <w:spacing w:line="240" w:lineRule="auto"/>
        <w:ind w:right="-141"/>
        <w:rPr>
          <w:rFonts w:ascii="Times New Roman" w:hAnsi="Times New Roman"/>
          <w:sz w:val="24"/>
          <w:szCs w:val="24"/>
          <w:lang w:val="ru-RU"/>
        </w:rPr>
      </w:pPr>
      <w:r w:rsidRPr="007D0854">
        <w:rPr>
          <w:rFonts w:ascii="Times New Roman" w:hAnsi="Times New Roman"/>
          <w:sz w:val="24"/>
          <w:szCs w:val="24"/>
          <w:lang w:val="ru-RU"/>
        </w:rPr>
        <w:t xml:space="preserve">         Гражданин России. Гражданин. Права и обязанности граждан России.</w:t>
      </w:r>
    </w:p>
    <w:p w:rsidR="007D0854" w:rsidRPr="007D0854" w:rsidRDefault="007D0854" w:rsidP="007D0854">
      <w:pPr>
        <w:spacing w:line="240" w:lineRule="auto"/>
        <w:ind w:right="-141"/>
        <w:rPr>
          <w:rFonts w:ascii="Times New Roman" w:hAnsi="Times New Roman"/>
          <w:sz w:val="24"/>
          <w:szCs w:val="24"/>
          <w:lang w:val="ru-RU"/>
        </w:rPr>
      </w:pPr>
      <w:r w:rsidRPr="007D0854">
        <w:rPr>
          <w:rFonts w:ascii="Times New Roman" w:hAnsi="Times New Roman"/>
          <w:sz w:val="24"/>
          <w:szCs w:val="24"/>
          <w:lang w:val="ru-RU"/>
        </w:rPr>
        <w:lastRenderedPageBreak/>
        <w:t xml:space="preserve">         Мы- многонациональный народ. Мы - дети разных народов, мы- один народ. Многонациональная культура России.</w:t>
      </w:r>
    </w:p>
    <w:p w:rsidR="007D0854" w:rsidRPr="007D0854" w:rsidRDefault="007D0854" w:rsidP="007D0854">
      <w:pPr>
        <w:spacing w:line="240" w:lineRule="auto"/>
        <w:ind w:right="-141"/>
        <w:rPr>
          <w:rFonts w:ascii="Times New Roman" w:hAnsi="Times New Roman"/>
          <w:sz w:val="24"/>
          <w:szCs w:val="24"/>
          <w:lang w:val="ru-RU"/>
        </w:rPr>
      </w:pPr>
      <w:r w:rsidRPr="007D0854">
        <w:rPr>
          <w:rFonts w:ascii="Times New Roman" w:hAnsi="Times New Roman"/>
          <w:sz w:val="24"/>
          <w:szCs w:val="24"/>
          <w:lang w:val="ru-RU"/>
        </w:rPr>
        <w:t xml:space="preserve">        Защита Отечества. Долг и обязанность. Регулярная ар</w:t>
      </w:r>
      <w:r w:rsidRPr="007D0854">
        <w:rPr>
          <w:rFonts w:ascii="Times New Roman" w:hAnsi="Times New Roman"/>
          <w:sz w:val="24"/>
          <w:szCs w:val="24"/>
          <w:lang w:val="ru-RU"/>
        </w:rPr>
        <w:softHyphen/>
        <w:t>мия. Военная служба. Важность подготовки к исполне</w:t>
      </w:r>
      <w:r w:rsidRPr="007D0854">
        <w:rPr>
          <w:rFonts w:ascii="Times New Roman" w:hAnsi="Times New Roman"/>
          <w:sz w:val="24"/>
          <w:szCs w:val="24"/>
          <w:lang w:val="ru-RU"/>
        </w:rPr>
        <w:softHyphen/>
        <w:t>нию воинского долга. Международно-правовая защита жертв войны.</w:t>
      </w:r>
    </w:p>
    <w:p w:rsidR="007D0854" w:rsidRPr="00E53AAC" w:rsidRDefault="007D0854" w:rsidP="007D0854">
      <w:pPr>
        <w:spacing w:line="240" w:lineRule="auto"/>
        <w:jc w:val="center"/>
        <w:rPr>
          <w:rFonts w:ascii="Times New Roman" w:hAnsi="Times New Roman"/>
          <w:b/>
          <w:sz w:val="24"/>
          <w:szCs w:val="24"/>
          <w:lang w:val="ru-RU"/>
        </w:rPr>
      </w:pPr>
      <w:r w:rsidRPr="00E53AAC">
        <w:rPr>
          <w:rFonts w:ascii="Times New Roman" w:hAnsi="Times New Roman"/>
          <w:b/>
          <w:sz w:val="24"/>
          <w:szCs w:val="24"/>
          <w:lang w:val="ru-RU"/>
        </w:rPr>
        <w:t>Итоговое повторение</w:t>
      </w:r>
    </w:p>
    <w:p w:rsidR="009A14CE" w:rsidRPr="005C0B88" w:rsidRDefault="005C0B88">
      <w:pPr>
        <w:spacing w:after="0" w:line="264" w:lineRule="auto"/>
        <w:ind w:left="120"/>
        <w:jc w:val="both"/>
        <w:rPr>
          <w:lang w:val="ru-RU"/>
        </w:rPr>
      </w:pPr>
      <w:r w:rsidRPr="005C0B88">
        <w:rPr>
          <w:rFonts w:ascii="Times New Roman" w:hAnsi="Times New Roman"/>
          <w:b/>
          <w:color w:val="000000"/>
          <w:sz w:val="28"/>
          <w:lang w:val="ru-RU"/>
        </w:rPr>
        <w:t>8 КЛАСС</w:t>
      </w:r>
    </w:p>
    <w:p w:rsidR="009A14CE" w:rsidRPr="005C0B88" w:rsidRDefault="005C0B88">
      <w:pPr>
        <w:pStyle w:val="Style19"/>
        <w:rPr>
          <w:rStyle w:val="FontStyle132"/>
          <w:rFonts w:ascii="Times New Roman" w:hAnsi="Times New Roman" w:cs="Times New Roman"/>
          <w:sz w:val="28"/>
          <w:szCs w:val="28"/>
          <w:lang w:val="ru-RU"/>
        </w:rPr>
      </w:pPr>
      <w:r w:rsidRPr="005C0B88">
        <w:rPr>
          <w:rStyle w:val="FontStyle132"/>
          <w:rFonts w:ascii="Times New Roman" w:hAnsi="Times New Roman" w:cs="Times New Roman"/>
          <w:sz w:val="28"/>
          <w:szCs w:val="28"/>
          <w:lang w:val="ru-RU"/>
        </w:rPr>
        <w:t xml:space="preserve">ГЛАВА </w:t>
      </w:r>
      <w:r>
        <w:rPr>
          <w:rStyle w:val="FontStyle132"/>
          <w:rFonts w:ascii="Times New Roman" w:hAnsi="Times New Roman" w:cs="Times New Roman"/>
          <w:sz w:val="28"/>
          <w:szCs w:val="28"/>
        </w:rPr>
        <w:t>I</w:t>
      </w:r>
      <w:r w:rsidRPr="005C0B88">
        <w:rPr>
          <w:rStyle w:val="FontStyle132"/>
          <w:rFonts w:ascii="Times New Roman" w:hAnsi="Times New Roman" w:cs="Times New Roman"/>
          <w:sz w:val="28"/>
          <w:szCs w:val="28"/>
          <w:lang w:val="ru-RU"/>
        </w:rPr>
        <w:t>. ЛИЧНОСТЬ И ОБЩЕСТВО</w:t>
      </w:r>
    </w:p>
    <w:p w:rsidR="009A14CE" w:rsidRPr="005C0B88" w:rsidRDefault="005C0B88">
      <w:pPr>
        <w:pStyle w:val="Style19"/>
        <w:rPr>
          <w:rStyle w:val="FontStyle132"/>
          <w:rFonts w:ascii="Times New Roman" w:hAnsi="Times New Roman" w:cs="Times New Roman"/>
          <w:b w:val="0"/>
          <w:sz w:val="28"/>
          <w:szCs w:val="28"/>
          <w:lang w:val="ru-RU"/>
        </w:rPr>
      </w:pPr>
      <w:r w:rsidRPr="005C0B88">
        <w:rPr>
          <w:rStyle w:val="FontStyle132"/>
          <w:rFonts w:ascii="Times New Roman" w:hAnsi="Times New Roman" w:cs="Times New Roman"/>
          <w:b w:val="0"/>
          <w:sz w:val="28"/>
          <w:szCs w:val="28"/>
          <w:lang w:val="ru-RU"/>
        </w:rPr>
        <w:t>Что делает человека человеком. Человек, общество и природа. Общество как форма жизнедеятельности людей. Развитие обществ.</w:t>
      </w:r>
    </w:p>
    <w:p w:rsidR="009A14CE" w:rsidRPr="005C0B88" w:rsidRDefault="009A14CE">
      <w:pPr>
        <w:pStyle w:val="Style19"/>
        <w:rPr>
          <w:rStyle w:val="FontStyle132"/>
          <w:rFonts w:ascii="Times New Roman" w:hAnsi="Times New Roman" w:cs="Times New Roman"/>
          <w:sz w:val="28"/>
          <w:szCs w:val="28"/>
          <w:lang w:val="ru-RU"/>
        </w:rPr>
      </w:pPr>
    </w:p>
    <w:p w:rsidR="009A14CE" w:rsidRPr="005C0B88" w:rsidRDefault="005C0B88">
      <w:pPr>
        <w:pStyle w:val="Style19"/>
        <w:rPr>
          <w:rStyle w:val="FontStyle132"/>
          <w:rFonts w:ascii="Times New Roman" w:hAnsi="Times New Roman" w:cs="Times New Roman"/>
          <w:sz w:val="28"/>
          <w:szCs w:val="28"/>
          <w:lang w:val="ru-RU"/>
        </w:rPr>
      </w:pPr>
      <w:r w:rsidRPr="005C0B88">
        <w:rPr>
          <w:rStyle w:val="FontStyle132"/>
          <w:rFonts w:ascii="Times New Roman" w:hAnsi="Times New Roman" w:cs="Times New Roman"/>
          <w:sz w:val="28"/>
          <w:szCs w:val="28"/>
          <w:lang w:val="ru-RU"/>
        </w:rPr>
        <w:t xml:space="preserve">ГЛАВА </w:t>
      </w:r>
      <w:r>
        <w:rPr>
          <w:rStyle w:val="FontStyle132"/>
          <w:rFonts w:ascii="Times New Roman" w:hAnsi="Times New Roman" w:cs="Times New Roman"/>
          <w:sz w:val="28"/>
          <w:szCs w:val="28"/>
        </w:rPr>
        <w:t>II</w:t>
      </w:r>
      <w:r w:rsidRPr="005C0B88">
        <w:rPr>
          <w:rStyle w:val="FontStyle132"/>
          <w:rFonts w:ascii="Times New Roman" w:hAnsi="Times New Roman" w:cs="Times New Roman"/>
          <w:sz w:val="28"/>
          <w:szCs w:val="28"/>
          <w:lang w:val="ru-RU"/>
        </w:rPr>
        <w:t>. СФЕРА ДУХОВНОЙ КУЛЬТУРЫ</w:t>
      </w:r>
    </w:p>
    <w:p w:rsidR="009A14CE" w:rsidRPr="005C0B88" w:rsidRDefault="005C0B88">
      <w:pPr>
        <w:pStyle w:val="Style19"/>
        <w:rPr>
          <w:rStyle w:val="FontStyle132"/>
          <w:rFonts w:ascii="Times New Roman" w:hAnsi="Times New Roman" w:cs="Times New Roman"/>
          <w:sz w:val="28"/>
          <w:szCs w:val="28"/>
          <w:lang w:val="ru-RU"/>
        </w:rPr>
      </w:pPr>
      <w:r w:rsidRPr="005C0B88">
        <w:rPr>
          <w:rStyle w:val="FontStyle132"/>
          <w:rFonts w:ascii="Times New Roman" w:hAnsi="Times New Roman" w:cs="Times New Roman"/>
          <w:b w:val="0"/>
          <w:sz w:val="28"/>
          <w:szCs w:val="28"/>
          <w:lang w:val="ru-RU"/>
        </w:rPr>
        <w:t>Сфера духовной жизни</w:t>
      </w:r>
      <w:r w:rsidRPr="005C0B88">
        <w:rPr>
          <w:rStyle w:val="FontStyle132"/>
          <w:rFonts w:ascii="Times New Roman" w:hAnsi="Times New Roman" w:cs="Times New Roman"/>
          <w:sz w:val="28"/>
          <w:szCs w:val="28"/>
          <w:lang w:val="ru-RU"/>
        </w:rPr>
        <w:t xml:space="preserve">. </w:t>
      </w:r>
      <w:r w:rsidRPr="005C0B88">
        <w:rPr>
          <w:rStyle w:val="FontStyle132"/>
          <w:rFonts w:ascii="Times New Roman" w:hAnsi="Times New Roman" w:cs="Times New Roman"/>
          <w:b w:val="0"/>
          <w:sz w:val="28"/>
          <w:szCs w:val="28"/>
          <w:lang w:val="ru-RU"/>
        </w:rPr>
        <w:t>Мораль. Моральный выбор — это ответственность</w:t>
      </w:r>
      <w:r w:rsidRPr="005C0B88">
        <w:rPr>
          <w:rStyle w:val="FontStyle132"/>
          <w:rFonts w:ascii="Times New Roman" w:hAnsi="Times New Roman" w:cs="Times New Roman"/>
          <w:sz w:val="28"/>
          <w:szCs w:val="28"/>
          <w:lang w:val="ru-RU"/>
        </w:rPr>
        <w:t xml:space="preserve">. </w:t>
      </w:r>
      <w:r w:rsidRPr="005C0B88">
        <w:rPr>
          <w:rStyle w:val="FontStyle132"/>
          <w:rFonts w:ascii="Times New Roman" w:hAnsi="Times New Roman" w:cs="Times New Roman"/>
          <w:b w:val="0"/>
          <w:sz w:val="28"/>
          <w:szCs w:val="28"/>
          <w:lang w:val="ru-RU"/>
        </w:rPr>
        <w:t>Образование</w:t>
      </w:r>
      <w:r w:rsidRPr="005C0B88">
        <w:rPr>
          <w:rStyle w:val="FontStyle132"/>
          <w:rFonts w:ascii="Times New Roman" w:hAnsi="Times New Roman" w:cs="Times New Roman"/>
          <w:sz w:val="28"/>
          <w:szCs w:val="28"/>
          <w:lang w:val="ru-RU"/>
        </w:rPr>
        <w:t xml:space="preserve">. </w:t>
      </w:r>
      <w:r w:rsidRPr="00E53AAC">
        <w:rPr>
          <w:rStyle w:val="FontStyle132"/>
          <w:rFonts w:ascii="Times New Roman" w:hAnsi="Times New Roman" w:cs="Times New Roman"/>
          <w:b w:val="0"/>
          <w:sz w:val="28"/>
          <w:szCs w:val="28"/>
          <w:lang w:val="ru-RU"/>
        </w:rPr>
        <w:t>Наука в современном обществе</w:t>
      </w:r>
      <w:r w:rsidRPr="00E53AAC">
        <w:rPr>
          <w:rStyle w:val="FontStyle132"/>
          <w:rFonts w:ascii="Times New Roman" w:hAnsi="Times New Roman" w:cs="Times New Roman"/>
          <w:sz w:val="28"/>
          <w:szCs w:val="28"/>
          <w:lang w:val="ru-RU"/>
        </w:rPr>
        <w:t xml:space="preserve">. </w:t>
      </w:r>
      <w:r w:rsidRPr="005C0B88">
        <w:rPr>
          <w:rStyle w:val="FontStyle132"/>
          <w:rFonts w:ascii="Times New Roman" w:hAnsi="Times New Roman" w:cs="Times New Roman"/>
          <w:b w:val="0"/>
          <w:sz w:val="28"/>
          <w:szCs w:val="28"/>
          <w:lang w:val="ru-RU"/>
        </w:rPr>
        <w:t>Религия как одна из форм культуры</w:t>
      </w:r>
    </w:p>
    <w:p w:rsidR="009A14CE" w:rsidRPr="005C0B88" w:rsidRDefault="009A14CE">
      <w:pPr>
        <w:pStyle w:val="Style19"/>
        <w:rPr>
          <w:rStyle w:val="FontStyle132"/>
          <w:rFonts w:ascii="Times New Roman" w:hAnsi="Times New Roman" w:cs="Times New Roman"/>
          <w:sz w:val="28"/>
          <w:szCs w:val="28"/>
          <w:lang w:val="ru-RU"/>
        </w:rPr>
      </w:pPr>
    </w:p>
    <w:p w:rsidR="009A14CE" w:rsidRPr="005C0B88" w:rsidRDefault="005C0B88">
      <w:pPr>
        <w:pStyle w:val="Style19"/>
        <w:rPr>
          <w:rStyle w:val="FontStyle132"/>
          <w:rFonts w:ascii="Times New Roman" w:hAnsi="Times New Roman" w:cs="Times New Roman"/>
          <w:sz w:val="28"/>
          <w:szCs w:val="28"/>
          <w:lang w:val="ru-RU"/>
        </w:rPr>
      </w:pPr>
      <w:r w:rsidRPr="005C0B88">
        <w:rPr>
          <w:rStyle w:val="FontStyle132"/>
          <w:rFonts w:ascii="Times New Roman" w:hAnsi="Times New Roman" w:cs="Times New Roman"/>
          <w:sz w:val="28"/>
          <w:szCs w:val="28"/>
          <w:lang w:val="ru-RU"/>
        </w:rPr>
        <w:t xml:space="preserve">ГЛАВА </w:t>
      </w:r>
      <w:r>
        <w:rPr>
          <w:rStyle w:val="FontStyle132"/>
          <w:rFonts w:ascii="Times New Roman" w:hAnsi="Times New Roman" w:cs="Times New Roman"/>
          <w:sz w:val="28"/>
          <w:szCs w:val="28"/>
        </w:rPr>
        <w:t>III</w:t>
      </w:r>
      <w:r w:rsidRPr="005C0B88">
        <w:rPr>
          <w:rStyle w:val="FontStyle132"/>
          <w:rFonts w:ascii="Times New Roman" w:hAnsi="Times New Roman" w:cs="Times New Roman"/>
          <w:sz w:val="28"/>
          <w:szCs w:val="28"/>
          <w:lang w:val="ru-RU"/>
        </w:rPr>
        <w:t>. СОЦИАЛЬНАЯ СФЕРА</w:t>
      </w:r>
    </w:p>
    <w:p w:rsidR="009A14CE" w:rsidRPr="005C0B88" w:rsidRDefault="005C0B88">
      <w:pPr>
        <w:pStyle w:val="Style19"/>
        <w:rPr>
          <w:rStyle w:val="FontStyle132"/>
          <w:rFonts w:ascii="Times New Roman" w:hAnsi="Times New Roman" w:cs="Times New Roman"/>
          <w:b w:val="0"/>
          <w:sz w:val="28"/>
          <w:szCs w:val="28"/>
          <w:lang w:val="ru-RU"/>
        </w:rPr>
      </w:pPr>
      <w:r w:rsidRPr="005C0B88">
        <w:rPr>
          <w:rStyle w:val="FontStyle132"/>
          <w:rFonts w:ascii="Times New Roman" w:hAnsi="Times New Roman" w:cs="Times New Roman"/>
          <w:b w:val="0"/>
          <w:sz w:val="28"/>
          <w:szCs w:val="28"/>
          <w:lang w:val="ru-RU"/>
        </w:rPr>
        <w:t>Социальная структура общества. Социальные статусы и роли. Социальная сфера. Нации и межнациональные отношения. Социализация личности и отклоняющееся поведение. Социальная политика государства.</w:t>
      </w:r>
    </w:p>
    <w:p w:rsidR="009A14CE" w:rsidRPr="005C0B88" w:rsidRDefault="009A14CE">
      <w:pPr>
        <w:pStyle w:val="Style19"/>
        <w:rPr>
          <w:rStyle w:val="FontStyle132"/>
          <w:rFonts w:ascii="Times New Roman" w:hAnsi="Times New Roman" w:cs="Times New Roman"/>
          <w:b w:val="0"/>
          <w:sz w:val="28"/>
          <w:szCs w:val="28"/>
          <w:lang w:val="ru-RU"/>
        </w:rPr>
      </w:pPr>
    </w:p>
    <w:p w:rsidR="009A14CE" w:rsidRPr="005C0B88" w:rsidRDefault="005C0B88">
      <w:pPr>
        <w:pStyle w:val="Style19"/>
        <w:rPr>
          <w:rStyle w:val="FontStyle132"/>
          <w:rFonts w:ascii="Times New Roman" w:hAnsi="Times New Roman" w:cs="Times New Roman"/>
          <w:sz w:val="28"/>
          <w:szCs w:val="28"/>
          <w:lang w:val="ru-RU"/>
        </w:rPr>
      </w:pPr>
      <w:r w:rsidRPr="005C0B88">
        <w:rPr>
          <w:rStyle w:val="FontStyle132"/>
          <w:rFonts w:ascii="Times New Roman" w:hAnsi="Times New Roman" w:cs="Times New Roman"/>
          <w:sz w:val="28"/>
          <w:szCs w:val="28"/>
          <w:lang w:val="ru-RU"/>
        </w:rPr>
        <w:t xml:space="preserve">ГЛАВА </w:t>
      </w:r>
      <w:r>
        <w:rPr>
          <w:rStyle w:val="FontStyle132"/>
          <w:rFonts w:ascii="Times New Roman" w:hAnsi="Times New Roman" w:cs="Times New Roman"/>
          <w:sz w:val="28"/>
          <w:szCs w:val="28"/>
        </w:rPr>
        <w:t>IV</w:t>
      </w:r>
      <w:r w:rsidRPr="005C0B88">
        <w:rPr>
          <w:rStyle w:val="FontStyle132"/>
          <w:rFonts w:ascii="Times New Roman" w:hAnsi="Times New Roman" w:cs="Times New Roman"/>
          <w:sz w:val="28"/>
          <w:szCs w:val="28"/>
          <w:lang w:val="ru-RU"/>
        </w:rPr>
        <w:t>. ЭКОНОМИКА</w:t>
      </w:r>
    </w:p>
    <w:p w:rsidR="009A14CE" w:rsidRPr="005C0B88" w:rsidRDefault="005C0B88">
      <w:pPr>
        <w:pStyle w:val="Style19"/>
        <w:rPr>
          <w:rStyle w:val="FontStyle132"/>
          <w:rFonts w:ascii="Times New Roman" w:hAnsi="Times New Roman" w:cs="Times New Roman"/>
          <w:b w:val="0"/>
          <w:sz w:val="28"/>
          <w:szCs w:val="28"/>
          <w:lang w:val="ru-RU"/>
        </w:rPr>
      </w:pPr>
      <w:r w:rsidRPr="005C0B88">
        <w:rPr>
          <w:rStyle w:val="FontStyle132"/>
          <w:rFonts w:ascii="Times New Roman" w:hAnsi="Times New Roman" w:cs="Times New Roman"/>
          <w:b w:val="0"/>
          <w:sz w:val="28"/>
          <w:szCs w:val="28"/>
          <w:lang w:val="ru-RU"/>
        </w:rPr>
        <w:t>Экономика и ее роль в жизни общества. Главные вопросы экономики. Рыночная экономика. Производство - основа экономики. Предпринимательская деятельность. Роль государства в экономике. Инфляция и семейная экономика. Банковские услуги. Страховые услуги. Рынок труда и безработица. Современный работник.</w:t>
      </w:r>
    </w:p>
    <w:p w:rsidR="009A14CE" w:rsidRPr="005C0B88" w:rsidRDefault="005C0B88">
      <w:pPr>
        <w:pStyle w:val="Style19"/>
        <w:rPr>
          <w:rStyle w:val="FontStyle132"/>
          <w:rFonts w:ascii="Times New Roman" w:hAnsi="Times New Roman" w:cs="Times New Roman"/>
          <w:sz w:val="28"/>
          <w:szCs w:val="28"/>
          <w:lang w:val="ru-RU"/>
        </w:rPr>
      </w:pPr>
      <w:r w:rsidRPr="005C0B88">
        <w:rPr>
          <w:rStyle w:val="FontStyle132"/>
          <w:rFonts w:ascii="Times New Roman" w:hAnsi="Times New Roman" w:cs="Times New Roman"/>
          <w:sz w:val="28"/>
          <w:szCs w:val="28"/>
          <w:lang w:val="ru-RU"/>
        </w:rPr>
        <w:t>Итоговое повторение</w:t>
      </w:r>
    </w:p>
    <w:p w:rsidR="009A14CE" w:rsidRPr="005C0B88" w:rsidRDefault="005C0B88">
      <w:pPr>
        <w:pStyle w:val="Style19"/>
        <w:widowControl/>
        <w:rPr>
          <w:rStyle w:val="FontStyle132"/>
          <w:rFonts w:ascii="Times New Roman" w:hAnsi="Times New Roman" w:cs="Times New Roman"/>
          <w:sz w:val="28"/>
          <w:szCs w:val="28"/>
          <w:lang w:val="ru-RU"/>
        </w:rPr>
      </w:pPr>
      <w:r w:rsidRPr="005C0B88">
        <w:rPr>
          <w:rStyle w:val="FontStyle132"/>
          <w:rFonts w:ascii="Times New Roman" w:hAnsi="Times New Roman" w:cs="Times New Roman"/>
          <w:sz w:val="28"/>
          <w:szCs w:val="28"/>
          <w:lang w:val="ru-RU"/>
        </w:rPr>
        <w:t>Повторение и обобщение материала курса обществознания.</w:t>
      </w:r>
    </w:p>
    <w:p w:rsidR="009A14CE" w:rsidRPr="005C0B88" w:rsidRDefault="009A14CE">
      <w:pPr>
        <w:spacing w:after="0" w:line="264" w:lineRule="auto"/>
        <w:ind w:left="120"/>
        <w:jc w:val="both"/>
        <w:rPr>
          <w:rFonts w:ascii="Times New Roman" w:hAnsi="Times New Roman"/>
          <w:b/>
          <w:color w:val="000000"/>
          <w:sz w:val="28"/>
          <w:lang w:val="ru-RU"/>
        </w:rPr>
      </w:pPr>
    </w:p>
    <w:p w:rsidR="009A14CE" w:rsidRPr="005C0B88" w:rsidRDefault="005C0B88">
      <w:pPr>
        <w:spacing w:after="0" w:line="264" w:lineRule="auto"/>
        <w:ind w:left="120"/>
        <w:jc w:val="both"/>
        <w:rPr>
          <w:lang w:val="ru-RU"/>
        </w:rPr>
      </w:pPr>
      <w:r w:rsidRPr="005C0B88">
        <w:rPr>
          <w:rFonts w:ascii="Times New Roman" w:hAnsi="Times New Roman"/>
          <w:b/>
          <w:color w:val="000000"/>
          <w:sz w:val="28"/>
          <w:lang w:val="ru-RU"/>
        </w:rPr>
        <w:t>9 КЛАСС</w:t>
      </w:r>
    </w:p>
    <w:bookmarkEnd w:id="3"/>
    <w:p w:rsidR="007D0854" w:rsidRPr="007D0854" w:rsidRDefault="007D0854" w:rsidP="007D0854">
      <w:pPr>
        <w:shd w:val="clear" w:color="auto" w:fill="FFFFFF"/>
        <w:spacing w:line="240" w:lineRule="auto"/>
        <w:ind w:left="57" w:right="-141"/>
        <w:jc w:val="center"/>
        <w:rPr>
          <w:rFonts w:ascii="Times New Roman" w:hAnsi="Times New Roman"/>
          <w:b/>
          <w:sz w:val="24"/>
          <w:szCs w:val="24"/>
          <w:lang w:val="ru-RU"/>
        </w:rPr>
      </w:pPr>
      <w:r>
        <w:rPr>
          <w:rFonts w:ascii="Times New Roman" w:hAnsi="Times New Roman"/>
          <w:b/>
          <w:bCs/>
          <w:sz w:val="24"/>
          <w:szCs w:val="24"/>
          <w:lang w:val="ru-RU"/>
        </w:rPr>
        <w:t xml:space="preserve">Политика </w:t>
      </w:r>
    </w:p>
    <w:p w:rsidR="007D0854" w:rsidRPr="007D0854" w:rsidRDefault="007D0854" w:rsidP="007D0854">
      <w:pPr>
        <w:shd w:val="clear" w:color="auto" w:fill="FFFFFF"/>
        <w:spacing w:line="240" w:lineRule="auto"/>
        <w:ind w:left="57" w:right="-141" w:firstLine="139"/>
        <w:jc w:val="both"/>
        <w:rPr>
          <w:rFonts w:ascii="Times New Roman" w:hAnsi="Times New Roman"/>
          <w:sz w:val="24"/>
          <w:szCs w:val="24"/>
          <w:lang w:val="ru-RU"/>
        </w:rPr>
      </w:pPr>
      <w:r w:rsidRPr="007D0854">
        <w:rPr>
          <w:rFonts w:ascii="Times New Roman" w:hAnsi="Times New Roman"/>
          <w:sz w:val="24"/>
          <w:szCs w:val="24"/>
          <w:lang w:val="ru-RU"/>
        </w:rPr>
        <w:t xml:space="preserve">    Политика и власть. Роль политики в жизни общества. Основные направления политики. Государство, его отличительные признаки. Государ</w:t>
      </w:r>
      <w:r w:rsidRPr="007D0854">
        <w:rPr>
          <w:rFonts w:ascii="Times New Roman" w:hAnsi="Times New Roman"/>
          <w:sz w:val="24"/>
          <w:szCs w:val="24"/>
          <w:lang w:val="ru-RU"/>
        </w:rPr>
        <w:softHyphen/>
        <w:t>ственный суверенитет. Внутренние и внешние функции государства. Формы государства. Политический режим. Демократия и тоталитаризм. Демократические ценности. Развитие демократии в совре</w:t>
      </w:r>
      <w:r w:rsidRPr="007D0854">
        <w:rPr>
          <w:rFonts w:ascii="Times New Roman" w:hAnsi="Times New Roman"/>
          <w:sz w:val="24"/>
          <w:szCs w:val="24"/>
          <w:lang w:val="ru-RU"/>
        </w:rPr>
        <w:softHyphen/>
        <w:t>менном мире.</w:t>
      </w:r>
    </w:p>
    <w:p w:rsidR="007D0854" w:rsidRPr="007D0854" w:rsidRDefault="007D0854" w:rsidP="007D0854">
      <w:pPr>
        <w:shd w:val="clear" w:color="auto" w:fill="FFFFFF"/>
        <w:spacing w:line="240" w:lineRule="auto"/>
        <w:ind w:left="10" w:right="-141" w:firstLine="288"/>
        <w:jc w:val="both"/>
        <w:rPr>
          <w:rFonts w:ascii="Times New Roman" w:hAnsi="Times New Roman"/>
          <w:sz w:val="24"/>
          <w:szCs w:val="24"/>
          <w:lang w:val="ru-RU"/>
        </w:rPr>
      </w:pPr>
      <w:r w:rsidRPr="007D0854">
        <w:rPr>
          <w:rFonts w:ascii="Times New Roman" w:hAnsi="Times New Roman"/>
          <w:sz w:val="24"/>
          <w:szCs w:val="24"/>
          <w:lang w:val="ru-RU"/>
        </w:rPr>
        <w:t xml:space="preserve">   Правовое государство. Разделение властей. Условия становления правового государства в РФ. Гражданское общество. Местное самоуправление. Пути формирования гражданского общества в РФ.</w:t>
      </w:r>
    </w:p>
    <w:p w:rsidR="007D0854" w:rsidRPr="007D0854" w:rsidRDefault="007D0854" w:rsidP="007D0854">
      <w:pPr>
        <w:shd w:val="clear" w:color="auto" w:fill="FFFFFF"/>
        <w:spacing w:line="240" w:lineRule="auto"/>
        <w:ind w:left="10" w:right="-141" w:firstLine="288"/>
        <w:jc w:val="both"/>
        <w:rPr>
          <w:rFonts w:ascii="Times New Roman" w:hAnsi="Times New Roman"/>
          <w:sz w:val="24"/>
          <w:szCs w:val="24"/>
          <w:lang w:val="ru-RU"/>
        </w:rPr>
      </w:pPr>
      <w:r w:rsidRPr="007D0854">
        <w:rPr>
          <w:rFonts w:ascii="Times New Roman" w:hAnsi="Times New Roman"/>
          <w:sz w:val="24"/>
          <w:szCs w:val="24"/>
          <w:lang w:val="ru-RU"/>
        </w:rPr>
        <w:t xml:space="preserve">  Политическая жизнь. Выборы. Выборы в демократическом обществе. Референдум. Выборы в РФ. Опасность полити</w:t>
      </w:r>
      <w:r w:rsidRPr="007D0854">
        <w:rPr>
          <w:rFonts w:ascii="Times New Roman" w:hAnsi="Times New Roman"/>
          <w:sz w:val="24"/>
          <w:szCs w:val="24"/>
          <w:lang w:val="ru-RU"/>
        </w:rPr>
        <w:softHyphen/>
        <w:t>ческого экстремизма.</w:t>
      </w:r>
    </w:p>
    <w:p w:rsidR="007D0854" w:rsidRPr="007D0854" w:rsidRDefault="007D0854" w:rsidP="007D0854">
      <w:pPr>
        <w:shd w:val="clear" w:color="auto" w:fill="FFFFFF"/>
        <w:spacing w:line="240" w:lineRule="auto"/>
        <w:ind w:left="10" w:right="-141" w:firstLine="288"/>
        <w:jc w:val="both"/>
        <w:rPr>
          <w:rFonts w:ascii="Times New Roman" w:hAnsi="Times New Roman"/>
          <w:sz w:val="24"/>
          <w:szCs w:val="24"/>
          <w:lang w:val="ru-RU"/>
        </w:rPr>
      </w:pPr>
      <w:r w:rsidRPr="007D0854">
        <w:rPr>
          <w:rFonts w:ascii="Times New Roman" w:hAnsi="Times New Roman"/>
          <w:sz w:val="24"/>
          <w:szCs w:val="24"/>
          <w:lang w:val="ru-RU"/>
        </w:rPr>
        <w:lastRenderedPageBreak/>
        <w:t xml:space="preserve">  Политические партии и движения, их роль в общест</w:t>
      </w:r>
      <w:r w:rsidRPr="007D0854">
        <w:rPr>
          <w:rFonts w:ascii="Times New Roman" w:hAnsi="Times New Roman"/>
          <w:sz w:val="24"/>
          <w:szCs w:val="24"/>
          <w:lang w:val="ru-RU"/>
        </w:rPr>
        <w:softHyphen/>
        <w:t>венной жизни. Политические партии и движения в РФ. Участие партий в выборах.</w:t>
      </w:r>
    </w:p>
    <w:p w:rsidR="007D0854" w:rsidRPr="00DD511E" w:rsidRDefault="007D0854" w:rsidP="007D0854">
      <w:pPr>
        <w:pStyle w:val="ae"/>
        <w:jc w:val="both"/>
        <w:rPr>
          <w:sz w:val="24"/>
          <w:szCs w:val="24"/>
        </w:rPr>
      </w:pPr>
      <w:r w:rsidRPr="00DD511E">
        <w:rPr>
          <w:sz w:val="24"/>
          <w:szCs w:val="24"/>
        </w:rPr>
        <w:t xml:space="preserve">        Средства массовой информации. Влияние СМИ на по</w:t>
      </w:r>
      <w:r w:rsidRPr="00DD511E">
        <w:rPr>
          <w:sz w:val="24"/>
          <w:szCs w:val="24"/>
        </w:rPr>
        <w:softHyphen/>
        <w:t>литическую жизнь общества. Роль СМИ в предвыборной борьбе.</w:t>
      </w:r>
    </w:p>
    <w:p w:rsidR="007D0854" w:rsidRDefault="007D0854" w:rsidP="007D0854">
      <w:pPr>
        <w:pStyle w:val="ae"/>
        <w:jc w:val="center"/>
        <w:rPr>
          <w:b/>
          <w:bCs/>
          <w:sz w:val="24"/>
          <w:szCs w:val="24"/>
        </w:rPr>
      </w:pPr>
      <w:r>
        <w:rPr>
          <w:b/>
          <w:bCs/>
          <w:sz w:val="24"/>
          <w:szCs w:val="24"/>
        </w:rPr>
        <w:t xml:space="preserve">Право </w:t>
      </w:r>
    </w:p>
    <w:p w:rsidR="007D0854" w:rsidRPr="00006219" w:rsidRDefault="007D0854" w:rsidP="007D0854">
      <w:pPr>
        <w:pStyle w:val="ae"/>
        <w:jc w:val="both"/>
        <w:rPr>
          <w:b/>
          <w:sz w:val="24"/>
          <w:szCs w:val="24"/>
        </w:rPr>
      </w:pPr>
    </w:p>
    <w:p w:rsidR="007D0854" w:rsidRPr="00DD511E" w:rsidRDefault="007D0854" w:rsidP="007D0854">
      <w:pPr>
        <w:pStyle w:val="ae"/>
        <w:jc w:val="both"/>
        <w:rPr>
          <w:sz w:val="24"/>
          <w:szCs w:val="24"/>
        </w:rPr>
      </w:pPr>
      <w:r w:rsidRPr="00DD511E">
        <w:rPr>
          <w:sz w:val="24"/>
          <w:szCs w:val="24"/>
        </w:rPr>
        <w:t xml:space="preserve">     Право, его роль в жизни человека, общества и госу</w:t>
      </w:r>
      <w:r w:rsidRPr="00DD511E">
        <w:rPr>
          <w:sz w:val="24"/>
          <w:szCs w:val="24"/>
        </w:rPr>
        <w:softHyphen/>
        <w:t>дарства. Понятие нормы права. Нормативно-правовой акт. Виды нормативных актов. Система законодательства.</w:t>
      </w:r>
    </w:p>
    <w:p w:rsidR="007D0854" w:rsidRPr="007D0854" w:rsidRDefault="007D0854" w:rsidP="007D0854">
      <w:pPr>
        <w:shd w:val="clear" w:color="auto" w:fill="FFFFFF"/>
        <w:spacing w:line="240" w:lineRule="auto"/>
        <w:ind w:right="-141" w:firstLine="288"/>
        <w:jc w:val="both"/>
        <w:rPr>
          <w:rFonts w:ascii="Times New Roman" w:hAnsi="Times New Roman"/>
          <w:sz w:val="24"/>
          <w:szCs w:val="24"/>
          <w:lang w:val="ru-RU"/>
        </w:rPr>
      </w:pPr>
      <w:r w:rsidRPr="007D0854">
        <w:rPr>
          <w:rFonts w:ascii="Times New Roman" w:hAnsi="Times New Roman"/>
          <w:sz w:val="24"/>
          <w:szCs w:val="24"/>
          <w:lang w:val="ru-RU"/>
        </w:rPr>
        <w:t xml:space="preserve">  Понятие правоотношения. Виды правоотношений. Субъекты права. Особенности правового статуса несовер</w:t>
      </w:r>
      <w:r w:rsidRPr="007D0854">
        <w:rPr>
          <w:rFonts w:ascii="Times New Roman" w:hAnsi="Times New Roman"/>
          <w:sz w:val="24"/>
          <w:szCs w:val="24"/>
          <w:lang w:val="ru-RU"/>
        </w:rPr>
        <w:softHyphen/>
        <w:t>шеннолетних.</w:t>
      </w:r>
    </w:p>
    <w:p w:rsidR="007D0854" w:rsidRPr="007D0854" w:rsidRDefault="007D0854" w:rsidP="007D0854">
      <w:pPr>
        <w:shd w:val="clear" w:color="auto" w:fill="FFFFFF"/>
        <w:spacing w:line="240" w:lineRule="auto"/>
        <w:ind w:left="10" w:right="-141" w:firstLine="278"/>
        <w:jc w:val="both"/>
        <w:rPr>
          <w:rFonts w:ascii="Times New Roman" w:hAnsi="Times New Roman"/>
          <w:sz w:val="24"/>
          <w:szCs w:val="24"/>
          <w:lang w:val="ru-RU"/>
        </w:rPr>
      </w:pPr>
      <w:r w:rsidRPr="007D0854">
        <w:rPr>
          <w:rFonts w:ascii="Times New Roman" w:hAnsi="Times New Roman"/>
          <w:sz w:val="24"/>
          <w:szCs w:val="24"/>
          <w:lang w:val="ru-RU"/>
        </w:rPr>
        <w:t xml:space="preserve">  Понятие правонарушения. Признаки и виды правона</w:t>
      </w:r>
      <w:r w:rsidRPr="007D0854">
        <w:rPr>
          <w:rFonts w:ascii="Times New Roman" w:hAnsi="Times New Roman"/>
          <w:sz w:val="24"/>
          <w:szCs w:val="24"/>
          <w:lang w:val="ru-RU"/>
        </w:rPr>
        <w:softHyphen/>
        <w:t>рушений. Понятие и виды юридической ответственности. Презумпция невиновности.</w:t>
      </w:r>
    </w:p>
    <w:p w:rsidR="007D0854" w:rsidRPr="007D0854" w:rsidRDefault="007D0854" w:rsidP="007D0854">
      <w:pPr>
        <w:shd w:val="clear" w:color="auto" w:fill="FFFFFF"/>
        <w:spacing w:line="240" w:lineRule="auto"/>
        <w:ind w:right="-141" w:firstLine="288"/>
        <w:jc w:val="both"/>
        <w:rPr>
          <w:rFonts w:ascii="Times New Roman" w:hAnsi="Times New Roman"/>
          <w:sz w:val="24"/>
          <w:szCs w:val="24"/>
          <w:lang w:val="ru-RU"/>
        </w:rPr>
      </w:pPr>
      <w:r w:rsidRPr="007D0854">
        <w:rPr>
          <w:rFonts w:ascii="Times New Roman" w:hAnsi="Times New Roman"/>
          <w:sz w:val="24"/>
          <w:szCs w:val="24"/>
          <w:lang w:val="ru-RU"/>
        </w:rPr>
        <w:t xml:space="preserve">  Правоохранительные органы. Судебная система РФ. Адвокатура. Нотариат.</w:t>
      </w:r>
    </w:p>
    <w:p w:rsidR="007D0854" w:rsidRPr="007D0854" w:rsidRDefault="007D0854" w:rsidP="007D0854">
      <w:pPr>
        <w:shd w:val="clear" w:color="auto" w:fill="FFFFFF"/>
        <w:spacing w:line="240" w:lineRule="auto"/>
        <w:ind w:left="288" w:right="-141"/>
        <w:jc w:val="both"/>
        <w:rPr>
          <w:rFonts w:ascii="Times New Roman" w:hAnsi="Times New Roman"/>
          <w:sz w:val="24"/>
          <w:szCs w:val="24"/>
          <w:lang w:val="ru-RU"/>
        </w:rPr>
      </w:pPr>
      <w:r w:rsidRPr="007D0854">
        <w:rPr>
          <w:rFonts w:ascii="Times New Roman" w:hAnsi="Times New Roman"/>
          <w:sz w:val="24"/>
          <w:szCs w:val="24"/>
          <w:lang w:val="ru-RU"/>
        </w:rPr>
        <w:t xml:space="preserve">  Конституция — основной закон РФ. Основы конституционного строя РФ. </w:t>
      </w:r>
    </w:p>
    <w:p w:rsidR="007D0854" w:rsidRPr="007D0854" w:rsidRDefault="007D0854" w:rsidP="007D0854">
      <w:pPr>
        <w:shd w:val="clear" w:color="auto" w:fill="FFFFFF"/>
        <w:spacing w:line="240" w:lineRule="auto"/>
        <w:ind w:right="-141"/>
        <w:jc w:val="both"/>
        <w:rPr>
          <w:rFonts w:ascii="Times New Roman" w:hAnsi="Times New Roman"/>
          <w:sz w:val="24"/>
          <w:szCs w:val="24"/>
          <w:lang w:val="ru-RU"/>
        </w:rPr>
      </w:pPr>
      <w:r w:rsidRPr="007D0854">
        <w:rPr>
          <w:rFonts w:ascii="Times New Roman" w:hAnsi="Times New Roman"/>
          <w:sz w:val="24"/>
          <w:szCs w:val="24"/>
          <w:lang w:val="ru-RU"/>
        </w:rPr>
        <w:t>Федеративное устройство. Органы государственной власти в РФ. Взаимоотношения органов государственной власти и граждан.</w:t>
      </w:r>
    </w:p>
    <w:p w:rsidR="007D0854" w:rsidRPr="007D0854" w:rsidRDefault="007D0854" w:rsidP="007D0854">
      <w:pPr>
        <w:shd w:val="clear" w:color="auto" w:fill="FFFFFF"/>
        <w:spacing w:line="240" w:lineRule="auto"/>
        <w:ind w:left="10" w:right="-141" w:firstLine="278"/>
        <w:jc w:val="both"/>
        <w:rPr>
          <w:rFonts w:ascii="Times New Roman" w:hAnsi="Times New Roman"/>
          <w:sz w:val="24"/>
          <w:szCs w:val="24"/>
          <w:lang w:val="ru-RU"/>
        </w:rPr>
      </w:pPr>
      <w:r w:rsidRPr="007D0854">
        <w:rPr>
          <w:rFonts w:ascii="Times New Roman" w:hAnsi="Times New Roman"/>
          <w:sz w:val="24"/>
          <w:szCs w:val="24"/>
          <w:lang w:val="ru-RU"/>
        </w:rPr>
        <w:t xml:space="preserve">  Понятие прав, свобод и обязанностей. Всеобщая декла</w:t>
      </w:r>
      <w:r w:rsidRPr="007D0854">
        <w:rPr>
          <w:rFonts w:ascii="Times New Roman" w:hAnsi="Times New Roman"/>
          <w:sz w:val="24"/>
          <w:szCs w:val="24"/>
          <w:lang w:val="ru-RU"/>
        </w:rPr>
        <w:softHyphen/>
        <w:t>рация прав человека — идеал права. Воздействие между</w:t>
      </w:r>
      <w:r w:rsidRPr="007D0854">
        <w:rPr>
          <w:rFonts w:ascii="Times New Roman" w:hAnsi="Times New Roman"/>
          <w:sz w:val="24"/>
          <w:szCs w:val="24"/>
          <w:lang w:val="ru-RU"/>
        </w:rPr>
        <w:softHyphen/>
        <w:t>народных документов по правам человека на утверждение прав и свобод человека и гражданина в РФ.</w:t>
      </w:r>
    </w:p>
    <w:p w:rsidR="007D0854" w:rsidRPr="007D0854" w:rsidRDefault="007D0854" w:rsidP="007D0854">
      <w:pPr>
        <w:shd w:val="clear" w:color="auto" w:fill="FFFFFF"/>
        <w:spacing w:line="240" w:lineRule="auto"/>
        <w:ind w:left="10" w:right="-141" w:firstLine="278"/>
        <w:jc w:val="both"/>
        <w:rPr>
          <w:rFonts w:ascii="Times New Roman" w:hAnsi="Times New Roman"/>
          <w:sz w:val="24"/>
          <w:szCs w:val="24"/>
          <w:lang w:val="ru-RU"/>
        </w:rPr>
      </w:pPr>
      <w:r w:rsidRPr="007D0854">
        <w:rPr>
          <w:rFonts w:ascii="Times New Roman" w:hAnsi="Times New Roman"/>
          <w:sz w:val="24"/>
          <w:szCs w:val="24"/>
          <w:lang w:val="ru-RU"/>
        </w:rPr>
        <w:t xml:space="preserve">  Права и свободы человека и гражданина в РФ, их га</w:t>
      </w:r>
      <w:r w:rsidRPr="007D0854">
        <w:rPr>
          <w:rFonts w:ascii="Times New Roman" w:hAnsi="Times New Roman"/>
          <w:sz w:val="24"/>
          <w:szCs w:val="24"/>
          <w:lang w:val="ru-RU"/>
        </w:rPr>
        <w:softHyphen/>
        <w:t>рантии. Конституционные обязанности гражданина. Пра</w:t>
      </w:r>
      <w:r w:rsidRPr="007D0854">
        <w:rPr>
          <w:rFonts w:ascii="Times New Roman" w:hAnsi="Times New Roman"/>
          <w:sz w:val="24"/>
          <w:szCs w:val="24"/>
          <w:lang w:val="ru-RU"/>
        </w:rPr>
        <w:softHyphen/>
        <w:t>ва ребенка и их защита. Механизмы реализации и защи</w:t>
      </w:r>
      <w:r w:rsidRPr="007D0854">
        <w:rPr>
          <w:rFonts w:ascii="Times New Roman" w:hAnsi="Times New Roman"/>
          <w:sz w:val="24"/>
          <w:szCs w:val="24"/>
          <w:lang w:val="ru-RU"/>
        </w:rPr>
        <w:softHyphen/>
        <w:t>ты прав человека и гражданина в РФ.</w:t>
      </w:r>
    </w:p>
    <w:p w:rsidR="007D0854" w:rsidRPr="007D0854" w:rsidRDefault="007D0854" w:rsidP="007D0854">
      <w:pPr>
        <w:shd w:val="clear" w:color="auto" w:fill="FFFFFF"/>
        <w:spacing w:line="240" w:lineRule="auto"/>
        <w:ind w:right="-141" w:firstLine="288"/>
        <w:jc w:val="both"/>
        <w:rPr>
          <w:rFonts w:ascii="Times New Roman" w:hAnsi="Times New Roman"/>
          <w:sz w:val="24"/>
          <w:szCs w:val="24"/>
          <w:lang w:val="ru-RU"/>
        </w:rPr>
      </w:pPr>
      <w:r w:rsidRPr="007D0854">
        <w:rPr>
          <w:rFonts w:ascii="Times New Roman" w:hAnsi="Times New Roman"/>
          <w:sz w:val="24"/>
          <w:szCs w:val="24"/>
          <w:lang w:val="ru-RU"/>
        </w:rPr>
        <w:t xml:space="preserve">  Гражданские правоотношения. Право собственности. Основные виды гражданско-правовых договоров. Права потребителей.</w:t>
      </w:r>
    </w:p>
    <w:p w:rsidR="007D0854" w:rsidRPr="007D0854" w:rsidRDefault="007D0854" w:rsidP="007D0854">
      <w:pPr>
        <w:shd w:val="clear" w:color="auto" w:fill="FFFFFF"/>
        <w:spacing w:line="240" w:lineRule="auto"/>
        <w:ind w:left="10" w:right="-141" w:firstLine="278"/>
        <w:jc w:val="both"/>
        <w:rPr>
          <w:rFonts w:ascii="Times New Roman" w:hAnsi="Times New Roman"/>
          <w:sz w:val="24"/>
          <w:szCs w:val="24"/>
          <w:lang w:val="ru-RU"/>
        </w:rPr>
      </w:pPr>
      <w:r w:rsidRPr="007D0854">
        <w:rPr>
          <w:rFonts w:ascii="Times New Roman" w:hAnsi="Times New Roman"/>
          <w:sz w:val="24"/>
          <w:szCs w:val="24"/>
          <w:lang w:val="ru-RU"/>
        </w:rPr>
        <w:t xml:space="preserve">  Трудовые правоотношения. Право на труд. Правовой статус несовершеннолетнего работника. Трудоустройство несовершеннолетних.</w:t>
      </w:r>
    </w:p>
    <w:p w:rsidR="007D0854" w:rsidRPr="007D0854" w:rsidRDefault="007D0854" w:rsidP="007D0854">
      <w:pPr>
        <w:shd w:val="clear" w:color="auto" w:fill="FFFFFF"/>
        <w:spacing w:line="240" w:lineRule="auto"/>
        <w:ind w:right="-141" w:firstLine="288"/>
        <w:jc w:val="both"/>
        <w:rPr>
          <w:rFonts w:ascii="Times New Roman" w:hAnsi="Times New Roman"/>
          <w:sz w:val="24"/>
          <w:szCs w:val="24"/>
          <w:lang w:val="ru-RU"/>
        </w:rPr>
      </w:pPr>
      <w:r w:rsidRPr="007D0854">
        <w:rPr>
          <w:rFonts w:ascii="Times New Roman" w:hAnsi="Times New Roman"/>
          <w:sz w:val="24"/>
          <w:szCs w:val="24"/>
          <w:lang w:val="ru-RU"/>
        </w:rPr>
        <w:t xml:space="preserve"> Семейные правоотношения. Порядок и условия заклю</w:t>
      </w:r>
      <w:r w:rsidRPr="007D0854">
        <w:rPr>
          <w:rFonts w:ascii="Times New Roman" w:hAnsi="Times New Roman"/>
          <w:sz w:val="24"/>
          <w:szCs w:val="24"/>
          <w:lang w:val="ru-RU"/>
        </w:rPr>
        <w:softHyphen/>
        <w:t>чения брака. Права и обязанности родителей и детей.</w:t>
      </w:r>
    </w:p>
    <w:p w:rsidR="007D0854" w:rsidRPr="007D0854" w:rsidRDefault="007D0854" w:rsidP="007D0854">
      <w:pPr>
        <w:shd w:val="clear" w:color="auto" w:fill="FFFFFF"/>
        <w:spacing w:before="10" w:line="240" w:lineRule="auto"/>
        <w:ind w:left="10" w:right="-141" w:firstLine="269"/>
        <w:jc w:val="both"/>
        <w:rPr>
          <w:rFonts w:ascii="Times New Roman" w:hAnsi="Times New Roman"/>
          <w:sz w:val="24"/>
          <w:szCs w:val="24"/>
          <w:lang w:val="ru-RU"/>
        </w:rPr>
      </w:pPr>
      <w:r w:rsidRPr="007D0854">
        <w:rPr>
          <w:rFonts w:ascii="Times New Roman" w:hAnsi="Times New Roman"/>
          <w:sz w:val="24"/>
          <w:szCs w:val="24"/>
          <w:lang w:val="ru-RU"/>
        </w:rPr>
        <w:t xml:space="preserve"> Административные правоотношения. Административ</w:t>
      </w:r>
      <w:r w:rsidRPr="007D0854">
        <w:rPr>
          <w:rFonts w:ascii="Times New Roman" w:hAnsi="Times New Roman"/>
          <w:sz w:val="24"/>
          <w:szCs w:val="24"/>
          <w:lang w:val="ru-RU"/>
        </w:rPr>
        <w:softHyphen/>
        <w:t>ное правонарушение. Виды административных наказаний.</w:t>
      </w:r>
    </w:p>
    <w:p w:rsidR="007D0854" w:rsidRPr="007D0854" w:rsidRDefault="007D0854" w:rsidP="007D0854">
      <w:pPr>
        <w:shd w:val="clear" w:color="auto" w:fill="FFFFFF"/>
        <w:spacing w:line="240" w:lineRule="auto"/>
        <w:ind w:right="-141" w:firstLine="278"/>
        <w:jc w:val="both"/>
        <w:rPr>
          <w:rFonts w:ascii="Times New Roman" w:hAnsi="Times New Roman"/>
          <w:sz w:val="24"/>
          <w:szCs w:val="24"/>
          <w:lang w:val="ru-RU"/>
        </w:rPr>
      </w:pPr>
      <w:r w:rsidRPr="007D0854">
        <w:rPr>
          <w:rFonts w:ascii="Times New Roman" w:hAnsi="Times New Roman"/>
          <w:sz w:val="24"/>
          <w:szCs w:val="24"/>
          <w:lang w:val="ru-RU"/>
        </w:rPr>
        <w:t xml:space="preserve"> Основные понятия и институты уголовного права. По</w:t>
      </w:r>
      <w:r w:rsidRPr="007D0854">
        <w:rPr>
          <w:rFonts w:ascii="Times New Roman" w:hAnsi="Times New Roman"/>
          <w:sz w:val="24"/>
          <w:szCs w:val="24"/>
          <w:lang w:val="ru-RU"/>
        </w:rPr>
        <w:softHyphen/>
        <w:t>нятие преступления. Пределы допустимой самообороны. Уголовная ответственность несовершеннолетних.</w:t>
      </w:r>
    </w:p>
    <w:p w:rsidR="007D0854" w:rsidRPr="007D0854" w:rsidRDefault="007D0854" w:rsidP="007D0854">
      <w:pPr>
        <w:shd w:val="clear" w:color="auto" w:fill="FFFFFF"/>
        <w:spacing w:line="240" w:lineRule="auto"/>
        <w:ind w:left="288" w:right="-141"/>
        <w:jc w:val="both"/>
        <w:rPr>
          <w:rFonts w:ascii="Times New Roman" w:hAnsi="Times New Roman"/>
          <w:sz w:val="24"/>
          <w:szCs w:val="24"/>
          <w:lang w:val="ru-RU"/>
        </w:rPr>
      </w:pPr>
      <w:r w:rsidRPr="007D0854">
        <w:rPr>
          <w:rFonts w:ascii="Times New Roman" w:hAnsi="Times New Roman"/>
          <w:sz w:val="24"/>
          <w:szCs w:val="24"/>
          <w:lang w:val="ru-RU"/>
        </w:rPr>
        <w:t xml:space="preserve"> Социальные права. Жилищные правоотношения.</w:t>
      </w:r>
    </w:p>
    <w:p w:rsidR="007D0854" w:rsidRPr="007D0854" w:rsidRDefault="007D0854" w:rsidP="007D0854">
      <w:pPr>
        <w:shd w:val="clear" w:color="auto" w:fill="FFFFFF"/>
        <w:spacing w:line="240" w:lineRule="auto"/>
        <w:ind w:left="10" w:right="-141" w:firstLine="278"/>
        <w:jc w:val="both"/>
        <w:rPr>
          <w:rFonts w:ascii="Times New Roman" w:hAnsi="Times New Roman"/>
          <w:sz w:val="24"/>
          <w:szCs w:val="24"/>
          <w:lang w:val="ru-RU"/>
        </w:rPr>
      </w:pPr>
      <w:r w:rsidRPr="007D0854">
        <w:rPr>
          <w:rFonts w:ascii="Times New Roman" w:hAnsi="Times New Roman"/>
          <w:sz w:val="24"/>
          <w:szCs w:val="24"/>
          <w:lang w:val="ru-RU"/>
        </w:rPr>
        <w:t xml:space="preserve"> Международно-правовая защита жертв вооруженных конфликтов. Право на жизнь в условиях вооруженных конфликтов. Защита гражданского населения в период вооруженных конфликтов.</w:t>
      </w:r>
      <w:r w:rsidRPr="007D0854">
        <w:rPr>
          <w:sz w:val="24"/>
          <w:szCs w:val="24"/>
          <w:lang w:val="ru-RU"/>
        </w:rPr>
        <w:t xml:space="preserve">  </w:t>
      </w:r>
      <w:r w:rsidRPr="007D0854">
        <w:rPr>
          <w:rFonts w:ascii="Times New Roman" w:hAnsi="Times New Roman"/>
          <w:sz w:val="24"/>
          <w:szCs w:val="24"/>
          <w:lang w:val="ru-RU"/>
        </w:rPr>
        <w:t>Правовое регулирование отношений в сфере образования</w:t>
      </w:r>
      <w:r w:rsidRPr="007D0854">
        <w:rPr>
          <w:sz w:val="24"/>
          <w:szCs w:val="24"/>
          <w:lang w:val="ru-RU"/>
        </w:rPr>
        <w:t>.</w:t>
      </w:r>
    </w:p>
    <w:p w:rsidR="009A14CE" w:rsidRPr="005C0B88" w:rsidRDefault="005C0B88">
      <w:pPr>
        <w:pStyle w:val="Style19"/>
        <w:contextualSpacing/>
        <w:jc w:val="left"/>
        <w:rPr>
          <w:rFonts w:eastAsia="Calibri"/>
          <w:b/>
          <w:bCs/>
          <w:iCs/>
          <w:sz w:val="28"/>
          <w:szCs w:val="28"/>
          <w:lang w:val="ru-RU" w:eastAsia="en-US"/>
        </w:rPr>
      </w:pPr>
      <w:r w:rsidRPr="005C0B88">
        <w:rPr>
          <w:rFonts w:eastAsia="Calibri"/>
          <w:b/>
          <w:bCs/>
          <w:iCs/>
          <w:sz w:val="28"/>
          <w:szCs w:val="28"/>
          <w:lang w:val="ru-RU" w:eastAsia="en-US"/>
        </w:rPr>
        <w:t xml:space="preserve">УРОКИ ОБОБЩЕНИЯ И СИСТЕМАТИЗАЦИИ ЗНАНИЙ </w:t>
      </w:r>
    </w:p>
    <w:p w:rsidR="009A14CE" w:rsidRPr="005C0B88" w:rsidRDefault="009A14CE">
      <w:pPr>
        <w:spacing w:after="0" w:line="264" w:lineRule="auto"/>
        <w:ind w:left="120"/>
        <w:rPr>
          <w:rFonts w:ascii="Times New Roman" w:hAnsi="Times New Roman"/>
          <w:b/>
          <w:color w:val="000000"/>
          <w:sz w:val="28"/>
          <w:lang w:val="ru-RU"/>
        </w:rPr>
      </w:pPr>
    </w:p>
    <w:p w:rsidR="009A14CE" w:rsidRPr="005C0B88" w:rsidRDefault="005C0B88" w:rsidP="007D0854">
      <w:pPr>
        <w:spacing w:after="0" w:line="264" w:lineRule="auto"/>
        <w:ind w:left="120"/>
        <w:rPr>
          <w:lang w:val="ru-RU"/>
        </w:rPr>
      </w:pPr>
      <w:r w:rsidRPr="005C0B88">
        <w:rPr>
          <w:rFonts w:ascii="Times New Roman" w:hAnsi="Times New Roman"/>
          <w:b/>
          <w:color w:val="000000"/>
          <w:sz w:val="28"/>
          <w:lang w:val="ru-RU"/>
        </w:rPr>
        <w:t>ПЛАНИРУЕМЫЕ ОБРАЗОВАТЕЛЬНЫЕ РЕЗУЛЬТАТЫ</w:t>
      </w:r>
    </w:p>
    <w:p w:rsidR="009A14CE" w:rsidRPr="005C0B88" w:rsidRDefault="009A14CE">
      <w:pPr>
        <w:spacing w:after="0" w:line="264" w:lineRule="auto"/>
        <w:ind w:left="120"/>
        <w:jc w:val="both"/>
        <w:rPr>
          <w:lang w:val="ru-RU"/>
        </w:rPr>
      </w:pP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9A14CE" w:rsidRPr="005C0B88" w:rsidRDefault="005C0B88">
      <w:pPr>
        <w:spacing w:after="0" w:line="264" w:lineRule="auto"/>
        <w:ind w:left="120"/>
        <w:jc w:val="both"/>
        <w:rPr>
          <w:lang w:val="ru-RU"/>
        </w:rPr>
      </w:pPr>
      <w:r w:rsidRPr="005C0B88">
        <w:rPr>
          <w:rFonts w:ascii="Times New Roman" w:hAnsi="Times New Roman"/>
          <w:b/>
          <w:color w:val="000000"/>
          <w:sz w:val="28"/>
          <w:lang w:val="ru-RU"/>
        </w:rPr>
        <w:t>ЛИЧНОСТНЫЕ РЕЗУЛЬТАТЫ</w:t>
      </w:r>
    </w:p>
    <w:p w:rsidR="009A14CE" w:rsidRPr="005C0B88" w:rsidRDefault="009A14CE">
      <w:pPr>
        <w:spacing w:after="0" w:line="264" w:lineRule="auto"/>
        <w:ind w:left="120"/>
        <w:jc w:val="both"/>
        <w:rPr>
          <w:lang w:val="ru-RU"/>
        </w:rPr>
      </w:pP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Гражданского воспитания: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w:t>
      </w:r>
      <w:r w:rsidRPr="005C0B88">
        <w:rPr>
          <w:rFonts w:ascii="Times New Roman" w:hAnsi="Times New Roman"/>
          <w:color w:val="000000"/>
          <w:sz w:val="28"/>
          <w:lang w:val="ru-RU"/>
        </w:rPr>
        <w:lastRenderedPageBreak/>
        <w:t>участию в гуманитарной деятельности (волонтёрство, помощь людям, нуждающимся в ней).</w:t>
      </w:r>
      <w:r w:rsidRPr="005C0B88">
        <w:rPr>
          <w:rFonts w:ascii="Times New Roman" w:hAnsi="Times New Roman"/>
          <w:b/>
          <w:color w:val="000000"/>
          <w:sz w:val="28"/>
          <w:lang w:val="ru-RU"/>
        </w:rPr>
        <w:t xml:space="preserve"> </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Патриотического воспитания: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Духовно-нравственного воспитания: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 xml:space="preserve">умение принимать себя и других, не осуждая; </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Трудового воспитания: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w:t>
      </w:r>
      <w:r w:rsidRPr="005C0B88">
        <w:rPr>
          <w:rFonts w:ascii="Times New Roman" w:hAnsi="Times New Roman"/>
          <w:color w:val="000000"/>
          <w:sz w:val="28"/>
          <w:lang w:val="ru-RU"/>
        </w:rPr>
        <w:lastRenderedPageBreak/>
        <w:t>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5C0B88">
        <w:rPr>
          <w:rFonts w:ascii="Times New Roman" w:hAnsi="Times New Roman"/>
          <w:b/>
          <w:color w:val="000000"/>
          <w:sz w:val="28"/>
          <w:lang w:val="ru-RU"/>
        </w:rPr>
        <w:t xml:space="preserve"> </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Экологического воспитания: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5C0B88">
        <w:rPr>
          <w:rFonts w:ascii="Times New Roman" w:hAnsi="Times New Roman"/>
          <w:b/>
          <w:color w:val="000000"/>
          <w:sz w:val="28"/>
          <w:lang w:val="ru-RU"/>
        </w:rPr>
        <w:t xml:space="preserve"> </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Ценности научного познания: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5C0B88">
        <w:rPr>
          <w:rFonts w:ascii="Times New Roman" w:hAnsi="Times New Roman"/>
          <w:b/>
          <w:color w:val="000000"/>
          <w:sz w:val="28"/>
          <w:lang w:val="ru-RU"/>
        </w:rPr>
        <w:t xml:space="preserve"> </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w:t>
      </w:r>
      <w:r w:rsidRPr="005C0B88">
        <w:rPr>
          <w:rFonts w:ascii="Times New Roman" w:hAnsi="Times New Roman"/>
          <w:color w:val="000000"/>
          <w:sz w:val="28"/>
          <w:lang w:val="ru-RU"/>
        </w:rPr>
        <w:lastRenderedPageBreak/>
        <w:t xml:space="preserve">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умение анализировать и выявлять взаимосвязи природы, общества и экономики;</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9A14CE" w:rsidRPr="005C0B88" w:rsidRDefault="009A14CE">
      <w:pPr>
        <w:spacing w:after="0" w:line="264" w:lineRule="auto"/>
        <w:ind w:left="120"/>
        <w:jc w:val="both"/>
        <w:rPr>
          <w:lang w:val="ru-RU"/>
        </w:rPr>
      </w:pPr>
    </w:p>
    <w:p w:rsidR="009A14CE" w:rsidRPr="005C0B88" w:rsidRDefault="005C0B88">
      <w:pPr>
        <w:spacing w:after="0" w:line="264" w:lineRule="auto"/>
        <w:ind w:left="120"/>
        <w:jc w:val="both"/>
        <w:rPr>
          <w:lang w:val="ru-RU"/>
        </w:rPr>
      </w:pPr>
      <w:r w:rsidRPr="005C0B88">
        <w:rPr>
          <w:rFonts w:ascii="Times New Roman" w:hAnsi="Times New Roman"/>
          <w:b/>
          <w:color w:val="000000"/>
          <w:sz w:val="28"/>
          <w:lang w:val="ru-RU"/>
        </w:rPr>
        <w:t>МЕТАПРЕДМЕТНЫЕ РЕЗУЛЬТАТЫ</w:t>
      </w:r>
    </w:p>
    <w:p w:rsidR="009A14CE" w:rsidRPr="005C0B88" w:rsidRDefault="009A14CE">
      <w:pPr>
        <w:spacing w:after="0" w:line="264" w:lineRule="auto"/>
        <w:ind w:left="120"/>
        <w:jc w:val="both"/>
        <w:rPr>
          <w:lang w:val="ru-RU"/>
        </w:rPr>
      </w:pP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1.</w:t>
      </w:r>
      <w:r w:rsidRPr="005C0B88">
        <w:rPr>
          <w:rFonts w:ascii="Times New Roman" w:hAnsi="Times New Roman"/>
          <w:color w:val="000000"/>
          <w:sz w:val="28"/>
          <w:lang w:val="ru-RU"/>
        </w:rPr>
        <w:t xml:space="preserve"> </w:t>
      </w:r>
      <w:r w:rsidRPr="005C0B88">
        <w:rPr>
          <w:rFonts w:ascii="Times New Roman" w:hAnsi="Times New Roman"/>
          <w:b/>
          <w:color w:val="000000"/>
          <w:sz w:val="28"/>
          <w:lang w:val="ru-RU"/>
        </w:rPr>
        <w:t>Овладение универсальными учебными познавательными действиями.</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Базовые логические действия: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выявлять и характеризовать существенные признаки социальных явлений и процессов;</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lastRenderedPageBreak/>
        <w:t>с учётом предложенной задачи выявлять закономерности и противоречия в рассматриваемых фактах, данных и наблюдениях;</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предлагать критерии для выявления закономерностей и противоречий;</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выявлять дефицит информации, данных, необходимых для решения поставленной задачи;</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 xml:space="preserve">выявлять причинно-следственные связи при изучении явлений и процессов; </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Базовые исследовательские действия: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использовать вопросы как исследовательский инструмент познания;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Работа с информацией:</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lastRenderedPageBreak/>
        <w:t>самостоятельно выбирать оптимальную форму представления информации;</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эффективно запоминать и систематизировать информацию.</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2. Овладение универсальными учебными коммуникативными действиями.</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Общение:</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выражать себя (свою точку зрения) в устных и письменных текстах;</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публично представлять результаты выполненного исследования, проекта;</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Совместная деятельность:</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 xml:space="preserve">планировать организацию совместной работы, определять свою роль (с учётом предпочтений и возможностей всех участников взаимодействия), </w:t>
      </w:r>
      <w:r w:rsidRPr="005C0B88">
        <w:rPr>
          <w:rFonts w:ascii="Times New Roman" w:hAnsi="Times New Roman"/>
          <w:color w:val="000000"/>
          <w:sz w:val="28"/>
          <w:lang w:val="ru-RU"/>
        </w:rPr>
        <w:lastRenderedPageBreak/>
        <w:t>распределять задачи между членами команды, участвовать в групповых формах работы (обсуждения, обмен мнений, «мозговые штурмы» и иные);</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3. Овладение универсальными учебными регулятивными действиями.</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Самоорганизация: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выявлять проблемы для решения в жизненных и учебных ситуациях;</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делать выбор и брать ответственность за решение.</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Самоконтроль:</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владеть способами самоконтроля, самомотивации и рефлексии;</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давать адекватную оценку ситуации и предлагать план её изменения;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оценивать соответствие результата цели и условиям.</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Эмоциональный интеллект:</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различать, называть и управлять собственными эмоциями и эмоциями других;</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lastRenderedPageBreak/>
        <w:t>выявлять и анализировать причины эмоций;</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ставить себя на место другого человека, понимать мотивы и намерения другого;</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регулировать способ выражения эмоций.</w:t>
      </w: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Принятие себя и других:</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осознанно относиться к другому человеку, его мнению;</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признавать своё право на ошибку и такое же право другого;</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принимать себя и других, не осуждая;</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открытость себе и другим;</w:t>
      </w:r>
    </w:p>
    <w:p w:rsidR="009A14CE" w:rsidRPr="005C0B88" w:rsidRDefault="005C0B88">
      <w:pPr>
        <w:spacing w:after="0" w:line="264" w:lineRule="auto"/>
        <w:ind w:firstLine="600"/>
        <w:jc w:val="both"/>
        <w:rPr>
          <w:lang w:val="ru-RU"/>
        </w:rPr>
      </w:pPr>
      <w:r w:rsidRPr="005C0B88">
        <w:rPr>
          <w:rFonts w:ascii="Times New Roman" w:hAnsi="Times New Roman"/>
          <w:color w:val="000000"/>
          <w:sz w:val="28"/>
          <w:lang w:val="ru-RU"/>
        </w:rPr>
        <w:t>осознавать невозможность контролировать всё вокруг.</w:t>
      </w:r>
    </w:p>
    <w:p w:rsidR="009A14CE" w:rsidRPr="005C0B88" w:rsidRDefault="009A14CE">
      <w:pPr>
        <w:spacing w:after="0" w:line="264" w:lineRule="auto"/>
        <w:ind w:left="120"/>
        <w:jc w:val="both"/>
        <w:rPr>
          <w:lang w:val="ru-RU"/>
        </w:rPr>
      </w:pPr>
    </w:p>
    <w:p w:rsidR="009A14CE" w:rsidRPr="005C0B88" w:rsidRDefault="005C0B88">
      <w:pPr>
        <w:spacing w:after="0" w:line="264" w:lineRule="auto"/>
        <w:ind w:left="120"/>
        <w:jc w:val="both"/>
        <w:rPr>
          <w:lang w:val="ru-RU"/>
        </w:rPr>
      </w:pPr>
      <w:r w:rsidRPr="005C0B88">
        <w:rPr>
          <w:rFonts w:ascii="Times New Roman" w:hAnsi="Times New Roman"/>
          <w:b/>
          <w:color w:val="000000"/>
          <w:sz w:val="28"/>
          <w:lang w:val="ru-RU"/>
        </w:rPr>
        <w:t>ПРЕДМЕТНЫЕ РЕЗУЛЬТАТЫ</w:t>
      </w:r>
    </w:p>
    <w:p w:rsidR="009A14CE" w:rsidRPr="005C0B88" w:rsidRDefault="009A14CE">
      <w:pPr>
        <w:spacing w:after="0" w:line="264" w:lineRule="auto"/>
        <w:ind w:left="120"/>
        <w:jc w:val="both"/>
        <w:rPr>
          <w:lang w:val="ru-RU"/>
        </w:rPr>
      </w:pPr>
    </w:p>
    <w:p w:rsidR="009A14CE" w:rsidRPr="005C0B88" w:rsidRDefault="005C0B88">
      <w:pPr>
        <w:spacing w:after="0" w:line="264" w:lineRule="auto"/>
        <w:ind w:left="120"/>
        <w:jc w:val="both"/>
        <w:rPr>
          <w:lang w:val="ru-RU"/>
        </w:rPr>
      </w:pPr>
      <w:r w:rsidRPr="005C0B88">
        <w:rPr>
          <w:rFonts w:ascii="Times New Roman" w:hAnsi="Times New Roman"/>
          <w:b/>
          <w:color w:val="000000"/>
          <w:sz w:val="28"/>
          <w:lang w:val="ru-RU"/>
        </w:rPr>
        <w:t>6 КЛАСС</w:t>
      </w:r>
    </w:p>
    <w:p w:rsidR="009A14CE" w:rsidRPr="005C0B88" w:rsidRDefault="009A14CE">
      <w:pPr>
        <w:spacing w:after="0" w:line="264" w:lineRule="auto"/>
        <w:ind w:left="120"/>
        <w:jc w:val="both"/>
        <w:rPr>
          <w:lang w:val="ru-RU"/>
        </w:rPr>
      </w:pPr>
    </w:p>
    <w:p w:rsidR="009A14CE" w:rsidRPr="005C0B88" w:rsidRDefault="005C0B88">
      <w:pPr>
        <w:spacing w:after="0" w:line="264" w:lineRule="auto"/>
        <w:ind w:firstLine="600"/>
        <w:jc w:val="both"/>
        <w:rPr>
          <w:lang w:val="ru-RU"/>
        </w:rPr>
      </w:pPr>
      <w:r w:rsidRPr="005C0B88">
        <w:rPr>
          <w:rFonts w:ascii="Times New Roman" w:hAnsi="Times New Roman"/>
          <w:b/>
          <w:color w:val="000000"/>
          <w:sz w:val="28"/>
          <w:lang w:val="ru-RU"/>
        </w:rPr>
        <w:t>Человек и его социальное окружение</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сравнивать понятия «индивид», «индивидуальность», «личность»; свойства человека и животных; виды деятельности (игра, труд, учение);</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lastRenderedPageBreak/>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9A14CE" w:rsidRPr="005C0B88" w:rsidRDefault="005C0B88">
      <w:pPr>
        <w:numPr>
          <w:ilvl w:val="0"/>
          <w:numId w:val="2"/>
        </w:numPr>
        <w:spacing w:after="0" w:line="264" w:lineRule="auto"/>
        <w:jc w:val="both"/>
        <w:rPr>
          <w:lang w:val="ru-RU"/>
        </w:rPr>
      </w:pPr>
      <w:r w:rsidRPr="005C0B88">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A14CE" w:rsidRDefault="005C0B88">
      <w:pPr>
        <w:spacing w:after="0" w:line="264" w:lineRule="auto"/>
        <w:ind w:firstLine="600"/>
        <w:jc w:val="both"/>
      </w:pPr>
      <w:r>
        <w:rPr>
          <w:rFonts w:ascii="Times New Roman" w:hAnsi="Times New Roman"/>
          <w:b/>
          <w:color w:val="000000"/>
          <w:sz w:val="28"/>
        </w:rPr>
        <w:lastRenderedPageBreak/>
        <w:t>Общество, в котором мы живём</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классифицировать социальные общности и группы;</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lastRenderedPageBreak/>
        <w:t>оценивать собственные поступки и поведение других людей с точки зрения их соответствия духовным традициям общества;</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9A14CE" w:rsidRPr="005C0B88" w:rsidRDefault="005C0B88">
      <w:pPr>
        <w:numPr>
          <w:ilvl w:val="0"/>
          <w:numId w:val="3"/>
        </w:numPr>
        <w:spacing w:after="0" w:line="264" w:lineRule="auto"/>
        <w:jc w:val="both"/>
        <w:rPr>
          <w:lang w:val="ru-RU"/>
        </w:rPr>
      </w:pPr>
      <w:r w:rsidRPr="005C0B88">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9A14CE" w:rsidRPr="005C0B88" w:rsidRDefault="009A14CE">
      <w:pPr>
        <w:spacing w:after="0" w:line="264" w:lineRule="auto"/>
        <w:ind w:left="120"/>
        <w:jc w:val="both"/>
        <w:rPr>
          <w:lang w:val="ru-RU"/>
        </w:rPr>
      </w:pPr>
    </w:p>
    <w:p w:rsidR="009A14CE" w:rsidRDefault="005C0B88">
      <w:pPr>
        <w:spacing w:after="0" w:line="264" w:lineRule="auto"/>
        <w:ind w:left="120"/>
        <w:jc w:val="both"/>
      </w:pPr>
      <w:r>
        <w:rPr>
          <w:rFonts w:ascii="Times New Roman" w:hAnsi="Times New Roman"/>
          <w:b/>
          <w:color w:val="000000"/>
          <w:sz w:val="28"/>
        </w:rPr>
        <w:t>7 КЛАСС</w:t>
      </w:r>
    </w:p>
    <w:p w:rsidR="009A14CE" w:rsidRDefault="009A14CE">
      <w:pPr>
        <w:spacing w:after="0" w:line="264" w:lineRule="auto"/>
        <w:ind w:left="120"/>
        <w:jc w:val="both"/>
      </w:pPr>
    </w:p>
    <w:p w:rsidR="009A14CE" w:rsidRDefault="005C0B88">
      <w:pPr>
        <w:spacing w:after="0" w:line="264" w:lineRule="auto"/>
        <w:ind w:firstLine="600"/>
        <w:jc w:val="both"/>
      </w:pPr>
      <w:r>
        <w:rPr>
          <w:rFonts w:ascii="Times New Roman" w:hAnsi="Times New Roman"/>
          <w:b/>
          <w:color w:val="000000"/>
          <w:sz w:val="28"/>
        </w:rPr>
        <w:t>Социальные ценности и нормы</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осваивать и применять</w:t>
      </w:r>
      <w:r w:rsidRPr="005C0B88">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характеризовать</w:t>
      </w:r>
      <w:r w:rsidRPr="005C0B88">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приводить примеры</w:t>
      </w:r>
      <w:r w:rsidRPr="005C0B88">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 xml:space="preserve">классифицировать </w:t>
      </w:r>
      <w:r w:rsidRPr="005C0B88">
        <w:rPr>
          <w:rFonts w:ascii="Times New Roman" w:hAnsi="Times New Roman"/>
          <w:color w:val="000000"/>
          <w:sz w:val="28"/>
          <w:lang w:val="ru-RU"/>
        </w:rPr>
        <w:t>социальные нормы, их существенные признаки и элементы;</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 xml:space="preserve">сравнивать </w:t>
      </w:r>
      <w:r w:rsidRPr="005C0B88">
        <w:rPr>
          <w:rFonts w:ascii="Times New Roman" w:hAnsi="Times New Roman"/>
          <w:color w:val="000000"/>
          <w:sz w:val="28"/>
          <w:lang w:val="ru-RU"/>
        </w:rPr>
        <w:t>отдельные виды социальных норм;</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устанавливать и объяснять</w:t>
      </w:r>
      <w:r w:rsidRPr="005C0B88">
        <w:rPr>
          <w:rFonts w:ascii="Times New Roman" w:hAnsi="Times New Roman"/>
          <w:color w:val="000000"/>
          <w:sz w:val="28"/>
          <w:lang w:val="ru-RU"/>
        </w:rPr>
        <w:t xml:space="preserve"> влияние социальных норм на общество и человека;</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полученные знания для объяснения (устного и письменного) сущности социальных норм;</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определять и аргументировать</w:t>
      </w:r>
      <w:r w:rsidRPr="005C0B88">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 xml:space="preserve">решать </w:t>
      </w:r>
      <w:r w:rsidRPr="005C0B88">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lastRenderedPageBreak/>
        <w:t xml:space="preserve">овладевать </w:t>
      </w:r>
      <w:r w:rsidRPr="005C0B88">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 xml:space="preserve">извлекать </w:t>
      </w:r>
      <w:r w:rsidRPr="005C0B88">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9A14CE" w:rsidRPr="005C0B88" w:rsidRDefault="005C0B88">
      <w:pPr>
        <w:numPr>
          <w:ilvl w:val="0"/>
          <w:numId w:val="4"/>
        </w:numPr>
        <w:spacing w:after="0" w:line="264" w:lineRule="auto"/>
        <w:jc w:val="both"/>
        <w:rPr>
          <w:lang w:val="ru-RU"/>
        </w:rPr>
      </w:pPr>
      <w:r w:rsidRPr="005C0B88">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 xml:space="preserve">оценивать </w:t>
      </w:r>
      <w:r w:rsidRPr="005C0B88">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 xml:space="preserve">полученные знания о социальных нормах в повседневной жизни; </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самостоятельно заполнять</w:t>
      </w:r>
      <w:r w:rsidRPr="005C0B88">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9A14CE" w:rsidRPr="005C0B88" w:rsidRDefault="005C0B88">
      <w:pPr>
        <w:numPr>
          <w:ilvl w:val="0"/>
          <w:numId w:val="4"/>
        </w:numPr>
        <w:spacing w:after="0" w:line="264" w:lineRule="auto"/>
        <w:jc w:val="both"/>
        <w:rPr>
          <w:lang w:val="ru-RU"/>
        </w:rPr>
      </w:pPr>
      <w:r w:rsidRPr="005C0B88">
        <w:rPr>
          <w:rFonts w:ascii="Times New Roman" w:hAnsi="Times New Roman"/>
          <w:b/>
          <w:color w:val="000000"/>
          <w:sz w:val="28"/>
          <w:lang w:val="ru-RU"/>
        </w:rPr>
        <w:t xml:space="preserve">осуществлять </w:t>
      </w:r>
      <w:r w:rsidRPr="005C0B88">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A14CE" w:rsidRDefault="005C0B88">
      <w:pPr>
        <w:spacing w:after="0" w:line="264" w:lineRule="auto"/>
        <w:ind w:firstLine="600"/>
        <w:jc w:val="both"/>
      </w:pPr>
      <w:r>
        <w:rPr>
          <w:rFonts w:ascii="Times New Roman" w:hAnsi="Times New Roman"/>
          <w:b/>
          <w:color w:val="000000"/>
          <w:sz w:val="28"/>
        </w:rPr>
        <w:t>Человек как участник правовых отношений</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осваивать и применять</w:t>
      </w:r>
      <w:r w:rsidRPr="005C0B88">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 xml:space="preserve">характеризовать </w:t>
      </w:r>
      <w:r w:rsidRPr="005C0B88">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 xml:space="preserve">приводить </w:t>
      </w:r>
      <w:r w:rsidRPr="005C0B88">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 xml:space="preserve">классифицировать </w:t>
      </w:r>
      <w:r w:rsidRPr="005C0B88">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lastRenderedPageBreak/>
        <w:t xml:space="preserve">сравнивать </w:t>
      </w:r>
      <w:r w:rsidRPr="005C0B88">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устанавливать и объяснять</w:t>
      </w:r>
      <w:r w:rsidRPr="005C0B88">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 xml:space="preserve">определять </w:t>
      </w:r>
      <w:r w:rsidRPr="005C0B88">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 xml:space="preserve">решать </w:t>
      </w:r>
      <w:r w:rsidRPr="005C0B88">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 xml:space="preserve">овладевать </w:t>
      </w:r>
      <w:r w:rsidRPr="005C0B88">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искать и извлекать</w:t>
      </w:r>
      <w:r w:rsidRPr="005C0B88">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lastRenderedPageBreak/>
        <w:t>анализировать, обобщать, систематизировать, оценивать</w:t>
      </w:r>
      <w:r w:rsidRPr="005C0B88">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оценивать</w:t>
      </w:r>
      <w:r w:rsidRPr="005C0B88">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A14CE" w:rsidRPr="005C0B88" w:rsidRDefault="005C0B88">
      <w:pPr>
        <w:numPr>
          <w:ilvl w:val="0"/>
          <w:numId w:val="5"/>
        </w:numPr>
        <w:spacing w:after="0" w:line="264" w:lineRule="auto"/>
        <w:jc w:val="both"/>
        <w:rPr>
          <w:lang w:val="ru-RU"/>
        </w:rPr>
      </w:pPr>
      <w:r w:rsidRPr="005C0B88">
        <w:rPr>
          <w:rFonts w:ascii="Times New Roman" w:hAnsi="Times New Roman"/>
          <w:color w:val="000000"/>
          <w:sz w:val="28"/>
          <w:lang w:val="ru-RU"/>
        </w:rPr>
        <w:t xml:space="preserve">самостоятельно </w:t>
      </w:r>
      <w:r w:rsidRPr="005C0B88">
        <w:rPr>
          <w:rFonts w:ascii="Times New Roman" w:hAnsi="Times New Roman"/>
          <w:b/>
          <w:color w:val="000000"/>
          <w:sz w:val="28"/>
          <w:lang w:val="ru-RU"/>
        </w:rPr>
        <w:t xml:space="preserve">заполнять </w:t>
      </w:r>
      <w:r w:rsidRPr="005C0B88">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9A14CE" w:rsidRPr="005C0B88" w:rsidRDefault="005C0B88">
      <w:pPr>
        <w:numPr>
          <w:ilvl w:val="0"/>
          <w:numId w:val="5"/>
        </w:numPr>
        <w:spacing w:after="0" w:line="264" w:lineRule="auto"/>
        <w:jc w:val="both"/>
        <w:rPr>
          <w:lang w:val="ru-RU"/>
        </w:rPr>
      </w:pPr>
      <w:r w:rsidRPr="005C0B88">
        <w:rPr>
          <w:rFonts w:ascii="Times New Roman" w:hAnsi="Times New Roman"/>
          <w:b/>
          <w:color w:val="000000"/>
          <w:sz w:val="28"/>
          <w:lang w:val="ru-RU"/>
        </w:rPr>
        <w:t xml:space="preserve">осуществлять </w:t>
      </w:r>
      <w:r w:rsidRPr="005C0B88">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A14CE" w:rsidRDefault="005C0B88">
      <w:pPr>
        <w:spacing w:after="0" w:line="264" w:lineRule="auto"/>
        <w:ind w:firstLine="600"/>
        <w:jc w:val="both"/>
      </w:pPr>
      <w:r>
        <w:rPr>
          <w:rFonts w:ascii="Times New Roman" w:hAnsi="Times New Roman"/>
          <w:b/>
          <w:color w:val="000000"/>
          <w:sz w:val="28"/>
        </w:rPr>
        <w:t>Основы российского права</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осваивать и применять</w:t>
      </w:r>
      <w:r w:rsidRPr="005C0B88">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w:t>
      </w:r>
      <w:r w:rsidRPr="005C0B88">
        <w:rPr>
          <w:rFonts w:ascii="Times New Roman" w:hAnsi="Times New Roman"/>
          <w:color w:val="000000"/>
          <w:sz w:val="28"/>
          <w:lang w:val="ru-RU"/>
        </w:rPr>
        <w:lastRenderedPageBreak/>
        <w:t xml:space="preserve">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 xml:space="preserve">характеризовать </w:t>
      </w:r>
      <w:r w:rsidRPr="005C0B88">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 xml:space="preserve">приводить </w:t>
      </w:r>
      <w:r w:rsidRPr="005C0B88">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 xml:space="preserve">классифицировать </w:t>
      </w:r>
      <w:r w:rsidRPr="005C0B88">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 xml:space="preserve">сравнивать </w:t>
      </w:r>
      <w:r w:rsidRPr="005C0B88">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устанавливать и объяснять</w:t>
      </w:r>
      <w:r w:rsidRPr="005C0B88">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определять и аргументировать</w:t>
      </w:r>
      <w:r w:rsidRPr="005C0B88">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w:t>
      </w:r>
      <w:r w:rsidRPr="005C0B88">
        <w:rPr>
          <w:rFonts w:ascii="Times New Roman" w:hAnsi="Times New Roman"/>
          <w:color w:val="000000"/>
          <w:sz w:val="28"/>
          <w:lang w:val="ru-RU"/>
        </w:rPr>
        <w:lastRenderedPageBreak/>
        <w:t>аргументированные выводы о недопустимости нарушения правовых норм;</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 xml:space="preserve">решать </w:t>
      </w:r>
      <w:r w:rsidRPr="005C0B88">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 xml:space="preserve">овладевать </w:t>
      </w:r>
      <w:r w:rsidRPr="005C0B88">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искать и извлекать</w:t>
      </w:r>
      <w:r w:rsidRPr="005C0B88">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анализировать, обобщать, систематизировать, оценивать</w:t>
      </w:r>
      <w:r w:rsidRPr="005C0B88">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 xml:space="preserve">оценивать </w:t>
      </w:r>
      <w:r w:rsidRPr="005C0B88">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w:t>
      </w:r>
      <w:r w:rsidRPr="005C0B88">
        <w:rPr>
          <w:rFonts w:ascii="Times New Roman" w:hAnsi="Times New Roman"/>
          <w:color w:val="000000"/>
          <w:sz w:val="28"/>
          <w:lang w:val="ru-RU"/>
        </w:rPr>
        <w:lastRenderedPageBreak/>
        <w:t>проектную деятельность), в соответствии с темой и ситуацией общения, особенностями аудитории и регламентом;</w:t>
      </w:r>
    </w:p>
    <w:p w:rsidR="009A14CE" w:rsidRPr="005C0B88" w:rsidRDefault="005C0B88">
      <w:pPr>
        <w:numPr>
          <w:ilvl w:val="0"/>
          <w:numId w:val="6"/>
        </w:numPr>
        <w:spacing w:after="0" w:line="264" w:lineRule="auto"/>
        <w:jc w:val="both"/>
        <w:rPr>
          <w:lang w:val="ru-RU"/>
        </w:rPr>
      </w:pPr>
      <w:r w:rsidRPr="005C0B88">
        <w:rPr>
          <w:rFonts w:ascii="Times New Roman" w:hAnsi="Times New Roman"/>
          <w:color w:val="000000"/>
          <w:sz w:val="28"/>
          <w:lang w:val="ru-RU"/>
        </w:rPr>
        <w:t xml:space="preserve">самостоятельно </w:t>
      </w:r>
      <w:r w:rsidRPr="005C0B88">
        <w:rPr>
          <w:rFonts w:ascii="Times New Roman" w:hAnsi="Times New Roman"/>
          <w:b/>
          <w:color w:val="000000"/>
          <w:sz w:val="28"/>
          <w:lang w:val="ru-RU"/>
        </w:rPr>
        <w:t xml:space="preserve">заполнять </w:t>
      </w:r>
      <w:r w:rsidRPr="005C0B88">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9A14CE" w:rsidRPr="005C0B88" w:rsidRDefault="005C0B88">
      <w:pPr>
        <w:numPr>
          <w:ilvl w:val="0"/>
          <w:numId w:val="6"/>
        </w:numPr>
        <w:spacing w:after="0" w:line="264" w:lineRule="auto"/>
        <w:jc w:val="both"/>
        <w:rPr>
          <w:lang w:val="ru-RU"/>
        </w:rPr>
      </w:pPr>
      <w:r w:rsidRPr="005C0B88">
        <w:rPr>
          <w:rFonts w:ascii="Times New Roman" w:hAnsi="Times New Roman"/>
          <w:b/>
          <w:color w:val="000000"/>
          <w:sz w:val="28"/>
          <w:lang w:val="ru-RU"/>
        </w:rPr>
        <w:t xml:space="preserve">осуществлять </w:t>
      </w:r>
      <w:r w:rsidRPr="005C0B88">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A14CE" w:rsidRPr="005C0B88" w:rsidRDefault="009A14CE">
      <w:pPr>
        <w:spacing w:after="0" w:line="264" w:lineRule="auto"/>
        <w:ind w:left="120"/>
        <w:jc w:val="both"/>
        <w:rPr>
          <w:lang w:val="ru-RU"/>
        </w:rPr>
      </w:pPr>
    </w:p>
    <w:p w:rsidR="009A14CE" w:rsidRDefault="005C0B88">
      <w:pPr>
        <w:spacing w:after="0" w:line="264" w:lineRule="auto"/>
        <w:ind w:left="120"/>
        <w:jc w:val="both"/>
      </w:pPr>
      <w:r>
        <w:rPr>
          <w:rFonts w:ascii="Times New Roman" w:hAnsi="Times New Roman"/>
          <w:b/>
          <w:color w:val="000000"/>
          <w:sz w:val="28"/>
        </w:rPr>
        <w:t>8 КЛАСС</w:t>
      </w:r>
    </w:p>
    <w:p w:rsidR="009A14CE" w:rsidRDefault="009A14CE">
      <w:pPr>
        <w:spacing w:after="0" w:line="264" w:lineRule="auto"/>
        <w:ind w:left="120"/>
        <w:jc w:val="both"/>
      </w:pPr>
    </w:p>
    <w:p w:rsidR="009A14CE" w:rsidRDefault="005C0B88">
      <w:pPr>
        <w:spacing w:after="0" w:line="264" w:lineRule="auto"/>
        <w:ind w:firstLine="600"/>
        <w:jc w:val="both"/>
      </w:pPr>
      <w:r>
        <w:rPr>
          <w:rFonts w:ascii="Times New Roman" w:hAnsi="Times New Roman"/>
          <w:b/>
          <w:color w:val="000000"/>
          <w:sz w:val="28"/>
        </w:rPr>
        <w:t>Человек в экономических отношениях</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осваивать и применять</w:t>
      </w:r>
      <w:r w:rsidRPr="005C0B88">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 xml:space="preserve">характеризовать </w:t>
      </w:r>
      <w:r w:rsidRPr="005C0B88">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 xml:space="preserve">приводить </w:t>
      </w:r>
      <w:r w:rsidRPr="005C0B88">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 xml:space="preserve">классифицировать </w:t>
      </w:r>
      <w:r w:rsidRPr="005C0B88">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9A14CE" w:rsidRDefault="005C0B88">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устанавливать и объяснять</w:t>
      </w:r>
      <w:r w:rsidRPr="005C0B88">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lastRenderedPageBreak/>
        <w:t>определять и аргументировать</w:t>
      </w:r>
      <w:r w:rsidRPr="005C0B88">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 xml:space="preserve">решать </w:t>
      </w:r>
      <w:r w:rsidRPr="005C0B88">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 xml:space="preserve">овладевать </w:t>
      </w:r>
      <w:r w:rsidRPr="005C0B88">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 xml:space="preserve">извлекать </w:t>
      </w:r>
      <w:r w:rsidRPr="005C0B88">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анализировать, обобщать, систематизировать, конкретизировать</w:t>
      </w:r>
      <w:r w:rsidRPr="005C0B88">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 xml:space="preserve">оценивать </w:t>
      </w:r>
      <w:r w:rsidRPr="005C0B88">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 xml:space="preserve">приобретать </w:t>
      </w:r>
      <w:r w:rsidRPr="005C0B88">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w:t>
      </w:r>
      <w:r w:rsidRPr="005C0B88">
        <w:rPr>
          <w:rFonts w:ascii="Times New Roman" w:hAnsi="Times New Roman"/>
          <w:color w:val="000000"/>
          <w:sz w:val="28"/>
          <w:lang w:val="ru-RU"/>
        </w:rPr>
        <w:lastRenderedPageBreak/>
        <w:t xml:space="preserve">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 xml:space="preserve">приобретать </w:t>
      </w:r>
      <w:r w:rsidRPr="005C0B88">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9A14CE" w:rsidRPr="005C0B88" w:rsidRDefault="005C0B88">
      <w:pPr>
        <w:numPr>
          <w:ilvl w:val="0"/>
          <w:numId w:val="7"/>
        </w:numPr>
        <w:spacing w:after="0" w:line="264" w:lineRule="auto"/>
        <w:jc w:val="both"/>
        <w:rPr>
          <w:lang w:val="ru-RU"/>
        </w:rPr>
      </w:pPr>
      <w:r w:rsidRPr="005C0B88">
        <w:rPr>
          <w:rFonts w:ascii="Times New Roman" w:hAnsi="Times New Roman"/>
          <w:b/>
          <w:color w:val="000000"/>
          <w:sz w:val="28"/>
          <w:lang w:val="ru-RU"/>
        </w:rPr>
        <w:t xml:space="preserve">осуществлять </w:t>
      </w:r>
      <w:r w:rsidRPr="005C0B88">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A14CE" w:rsidRDefault="005C0B88">
      <w:pPr>
        <w:spacing w:after="0" w:line="264" w:lineRule="auto"/>
        <w:ind w:firstLine="600"/>
        <w:jc w:val="both"/>
      </w:pPr>
      <w:r>
        <w:rPr>
          <w:rFonts w:ascii="Times New Roman" w:hAnsi="Times New Roman"/>
          <w:b/>
          <w:color w:val="000000"/>
          <w:sz w:val="28"/>
        </w:rPr>
        <w:t>Человек в мире культуры</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осваивать и применять</w:t>
      </w:r>
      <w:r w:rsidRPr="005C0B88">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 xml:space="preserve">характеризовать </w:t>
      </w:r>
      <w:r w:rsidRPr="005C0B88">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 xml:space="preserve">приводить </w:t>
      </w:r>
      <w:r w:rsidRPr="005C0B88">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 xml:space="preserve">классифицировать </w:t>
      </w:r>
      <w:r w:rsidRPr="005C0B88">
        <w:rPr>
          <w:rFonts w:ascii="Times New Roman" w:hAnsi="Times New Roman"/>
          <w:color w:val="000000"/>
          <w:sz w:val="28"/>
          <w:lang w:val="ru-RU"/>
        </w:rPr>
        <w:t xml:space="preserve">по разным признакам формы и виды культуры; </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 xml:space="preserve">сравнивать </w:t>
      </w:r>
      <w:r w:rsidRPr="005C0B88">
        <w:rPr>
          <w:rFonts w:ascii="Times New Roman" w:hAnsi="Times New Roman"/>
          <w:color w:val="000000"/>
          <w:sz w:val="28"/>
          <w:lang w:val="ru-RU"/>
        </w:rPr>
        <w:t>формы культуры, естественные и социально-гуманитарные науки, виды искусств;</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устанавливать и объяснять</w:t>
      </w:r>
      <w:r w:rsidRPr="005C0B88">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 xml:space="preserve">полученные знания для объяснения роли непрерывного образования; </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определять и аргументировать</w:t>
      </w:r>
      <w:r w:rsidRPr="005C0B88">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 xml:space="preserve">решать </w:t>
      </w:r>
      <w:r w:rsidRPr="005C0B88">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lastRenderedPageBreak/>
        <w:t xml:space="preserve">овладевать </w:t>
      </w:r>
      <w:r w:rsidRPr="005C0B88">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 xml:space="preserve">осуществлять </w:t>
      </w:r>
      <w:r w:rsidRPr="005C0B88">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анализировать, систематизировать, критически оценивать и обобщать</w:t>
      </w:r>
      <w:r w:rsidRPr="005C0B88">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 xml:space="preserve">оценивать </w:t>
      </w:r>
      <w:r w:rsidRPr="005C0B88">
        <w:rPr>
          <w:rFonts w:ascii="Times New Roman" w:hAnsi="Times New Roman"/>
          <w:color w:val="000000"/>
          <w:sz w:val="28"/>
          <w:lang w:val="ru-RU"/>
        </w:rPr>
        <w:t>собственные поступки, поведение людей в духовной сфере жизни общества;</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9A14CE" w:rsidRPr="005C0B88" w:rsidRDefault="005C0B88">
      <w:pPr>
        <w:numPr>
          <w:ilvl w:val="0"/>
          <w:numId w:val="8"/>
        </w:numPr>
        <w:spacing w:after="0" w:line="264" w:lineRule="auto"/>
        <w:jc w:val="both"/>
        <w:rPr>
          <w:lang w:val="ru-RU"/>
        </w:rPr>
      </w:pPr>
      <w:r w:rsidRPr="005C0B88">
        <w:rPr>
          <w:rFonts w:ascii="Times New Roman" w:hAnsi="Times New Roman"/>
          <w:b/>
          <w:color w:val="000000"/>
          <w:sz w:val="28"/>
          <w:lang w:val="ru-RU"/>
        </w:rPr>
        <w:t xml:space="preserve">приобретать </w:t>
      </w:r>
      <w:r w:rsidRPr="005C0B88">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9A14CE" w:rsidRPr="005C0B88" w:rsidRDefault="009A14CE">
      <w:pPr>
        <w:spacing w:after="0" w:line="264" w:lineRule="auto"/>
        <w:ind w:left="120"/>
        <w:jc w:val="both"/>
        <w:rPr>
          <w:lang w:val="ru-RU"/>
        </w:rPr>
      </w:pPr>
    </w:p>
    <w:p w:rsidR="009A14CE" w:rsidRDefault="005C0B88">
      <w:pPr>
        <w:spacing w:after="0" w:line="264" w:lineRule="auto"/>
        <w:ind w:left="120"/>
        <w:jc w:val="both"/>
      </w:pPr>
      <w:r>
        <w:rPr>
          <w:rFonts w:ascii="Times New Roman" w:hAnsi="Times New Roman"/>
          <w:b/>
          <w:color w:val="000000"/>
          <w:sz w:val="28"/>
        </w:rPr>
        <w:t>9 КЛАСС</w:t>
      </w:r>
    </w:p>
    <w:p w:rsidR="009A14CE" w:rsidRDefault="009A14CE">
      <w:pPr>
        <w:spacing w:after="0" w:line="264" w:lineRule="auto"/>
        <w:ind w:left="120"/>
        <w:jc w:val="both"/>
      </w:pPr>
    </w:p>
    <w:p w:rsidR="009A14CE" w:rsidRDefault="005C0B88">
      <w:pPr>
        <w:spacing w:after="0" w:line="264" w:lineRule="auto"/>
        <w:ind w:firstLine="600"/>
        <w:jc w:val="both"/>
      </w:pPr>
      <w:r>
        <w:rPr>
          <w:rFonts w:ascii="Times New Roman" w:hAnsi="Times New Roman"/>
          <w:b/>
          <w:color w:val="000000"/>
          <w:sz w:val="28"/>
        </w:rPr>
        <w:t>Человек в политическом измерении</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осваивать и применять</w:t>
      </w:r>
      <w:r w:rsidRPr="005C0B88">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 xml:space="preserve">характеризовать </w:t>
      </w:r>
      <w:r w:rsidRPr="005C0B88">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 xml:space="preserve">приводить </w:t>
      </w:r>
      <w:r w:rsidRPr="005C0B88">
        <w:rPr>
          <w:rFonts w:ascii="Times New Roman" w:hAnsi="Times New Roman"/>
          <w:color w:val="000000"/>
          <w:sz w:val="2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lastRenderedPageBreak/>
        <w:t xml:space="preserve">классифицировать </w:t>
      </w:r>
      <w:r w:rsidRPr="005C0B88">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 xml:space="preserve">сравнивать </w:t>
      </w:r>
      <w:r w:rsidRPr="005C0B88">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устанавливать и объяснять</w:t>
      </w:r>
      <w:r w:rsidRPr="005C0B88">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определять и аргументировать</w:t>
      </w:r>
      <w:r w:rsidRPr="005C0B88">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 xml:space="preserve">решать </w:t>
      </w:r>
      <w:r w:rsidRPr="005C0B88">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 xml:space="preserve">овладевать </w:t>
      </w:r>
      <w:r w:rsidRPr="005C0B88">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искать и извлекать</w:t>
      </w:r>
      <w:r w:rsidRPr="005C0B88">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w:t>
      </w:r>
      <w:r w:rsidRPr="005C0B88">
        <w:rPr>
          <w:rFonts w:ascii="Times New Roman" w:hAnsi="Times New Roman"/>
          <w:color w:val="000000"/>
          <w:sz w:val="28"/>
          <w:lang w:val="ru-RU"/>
        </w:rPr>
        <w:lastRenderedPageBreak/>
        <w:t xml:space="preserve">том числе учебных материалов) и публикаций СМИ с соблюдением правил информационной безопасности при работе в Интернете; </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анализировать и конкретизировать</w:t>
      </w:r>
      <w:r w:rsidRPr="005C0B88">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 xml:space="preserve">оценивать </w:t>
      </w:r>
      <w:r w:rsidRPr="005C0B88">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9A14CE" w:rsidRPr="005C0B88" w:rsidRDefault="005C0B88">
      <w:pPr>
        <w:numPr>
          <w:ilvl w:val="0"/>
          <w:numId w:val="9"/>
        </w:numPr>
        <w:spacing w:after="0" w:line="264" w:lineRule="auto"/>
        <w:jc w:val="both"/>
        <w:rPr>
          <w:lang w:val="ru-RU"/>
        </w:rPr>
      </w:pPr>
      <w:r w:rsidRPr="005C0B88">
        <w:rPr>
          <w:rFonts w:ascii="Times New Roman" w:hAnsi="Times New Roman"/>
          <w:b/>
          <w:color w:val="000000"/>
          <w:sz w:val="28"/>
          <w:lang w:val="ru-RU"/>
        </w:rPr>
        <w:t xml:space="preserve">осуществлять </w:t>
      </w:r>
      <w:r w:rsidRPr="005C0B88">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9A14CE" w:rsidRDefault="005C0B88">
      <w:pPr>
        <w:spacing w:after="0" w:line="264" w:lineRule="auto"/>
        <w:ind w:firstLine="600"/>
        <w:jc w:val="both"/>
      </w:pPr>
      <w:r>
        <w:rPr>
          <w:rFonts w:ascii="Times New Roman" w:hAnsi="Times New Roman"/>
          <w:b/>
          <w:color w:val="000000"/>
          <w:sz w:val="28"/>
        </w:rPr>
        <w:t>Гражданин и государство</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осваивать и применять</w:t>
      </w:r>
      <w:r w:rsidRPr="005C0B88">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 xml:space="preserve">характеризовать </w:t>
      </w:r>
      <w:r w:rsidRPr="005C0B88">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приводить</w:t>
      </w:r>
      <w:r w:rsidRPr="005C0B88">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w:t>
      </w:r>
      <w:r w:rsidRPr="005C0B88">
        <w:rPr>
          <w:rFonts w:ascii="Times New Roman" w:hAnsi="Times New Roman"/>
          <w:color w:val="000000"/>
          <w:sz w:val="28"/>
          <w:lang w:val="ru-RU"/>
        </w:rPr>
        <w:lastRenderedPageBreak/>
        <w:t>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 xml:space="preserve">классифицировать </w:t>
      </w:r>
      <w:r w:rsidRPr="005C0B88">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 xml:space="preserve">сравнивать </w:t>
      </w:r>
      <w:r w:rsidRPr="005C0B88">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устанавливать и объяснять</w:t>
      </w:r>
      <w:r w:rsidRPr="005C0B88">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9A14CE" w:rsidRPr="005C0B88" w:rsidRDefault="005C0B88">
      <w:pPr>
        <w:numPr>
          <w:ilvl w:val="0"/>
          <w:numId w:val="10"/>
        </w:numPr>
        <w:spacing w:after="0" w:line="264" w:lineRule="auto"/>
        <w:jc w:val="both"/>
        <w:rPr>
          <w:lang w:val="ru-RU"/>
        </w:rPr>
      </w:pPr>
      <w:r w:rsidRPr="005C0B88">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9A14CE" w:rsidRPr="005C0B88" w:rsidRDefault="005C0B88">
      <w:pPr>
        <w:numPr>
          <w:ilvl w:val="0"/>
          <w:numId w:val="10"/>
        </w:numPr>
        <w:spacing w:after="0" w:line="264" w:lineRule="auto"/>
        <w:jc w:val="both"/>
        <w:rPr>
          <w:lang w:val="ru-RU"/>
        </w:rPr>
      </w:pPr>
      <w:r w:rsidRPr="005C0B88">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5C0B88">
        <w:rPr>
          <w:rFonts w:ascii="Times New Roman" w:hAnsi="Times New Roman"/>
          <w:b/>
          <w:color w:val="000000"/>
          <w:sz w:val="28"/>
          <w:lang w:val="ru-RU"/>
        </w:rPr>
        <w:t>определять и аргументировать</w:t>
      </w:r>
      <w:r w:rsidRPr="005C0B88">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 xml:space="preserve">решать </w:t>
      </w:r>
      <w:r w:rsidRPr="005C0B88">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систематизировать и конкретизировать</w:t>
      </w:r>
      <w:r w:rsidRPr="005C0B88">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 xml:space="preserve">овладевать </w:t>
      </w:r>
      <w:r w:rsidRPr="005C0B88">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w:t>
      </w:r>
      <w:r w:rsidRPr="005C0B88">
        <w:rPr>
          <w:rFonts w:ascii="Times New Roman" w:hAnsi="Times New Roman"/>
          <w:color w:val="000000"/>
          <w:sz w:val="28"/>
          <w:lang w:val="ru-RU"/>
        </w:rPr>
        <w:lastRenderedPageBreak/>
        <w:t xml:space="preserve">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искать и извлекать</w:t>
      </w:r>
      <w:r w:rsidRPr="005C0B88">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анализировать, обобщать, систематизировать и конкретизировать</w:t>
      </w:r>
      <w:r w:rsidRPr="005C0B88">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 xml:space="preserve">оценивать </w:t>
      </w:r>
      <w:r w:rsidRPr="005C0B88">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самостоятельно заполнять</w:t>
      </w:r>
      <w:r w:rsidRPr="005C0B88">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9A14CE" w:rsidRPr="005C0B88" w:rsidRDefault="005C0B88">
      <w:pPr>
        <w:numPr>
          <w:ilvl w:val="0"/>
          <w:numId w:val="10"/>
        </w:numPr>
        <w:spacing w:after="0" w:line="264" w:lineRule="auto"/>
        <w:jc w:val="both"/>
        <w:rPr>
          <w:lang w:val="ru-RU"/>
        </w:rPr>
      </w:pPr>
      <w:r w:rsidRPr="005C0B88">
        <w:rPr>
          <w:rFonts w:ascii="Times New Roman" w:hAnsi="Times New Roman"/>
          <w:b/>
          <w:color w:val="000000"/>
          <w:sz w:val="28"/>
          <w:lang w:val="ru-RU"/>
        </w:rPr>
        <w:t xml:space="preserve">осуществлять </w:t>
      </w:r>
      <w:r w:rsidRPr="005C0B88">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A14CE" w:rsidRDefault="005C0B88">
      <w:pPr>
        <w:spacing w:after="0" w:line="264" w:lineRule="auto"/>
        <w:ind w:firstLine="600"/>
        <w:jc w:val="both"/>
      </w:pPr>
      <w:r>
        <w:rPr>
          <w:rFonts w:ascii="Times New Roman" w:hAnsi="Times New Roman"/>
          <w:b/>
          <w:color w:val="000000"/>
          <w:sz w:val="28"/>
        </w:rPr>
        <w:t>Человек в системе социальных отношений</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lastRenderedPageBreak/>
        <w:t>осваивать и применять</w:t>
      </w:r>
      <w:r w:rsidRPr="005C0B88">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 xml:space="preserve">характеризовать </w:t>
      </w:r>
      <w:r w:rsidRPr="005C0B88">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 xml:space="preserve">приводить </w:t>
      </w:r>
      <w:r w:rsidRPr="005C0B88">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 xml:space="preserve">классифицировать </w:t>
      </w:r>
      <w:r w:rsidRPr="005C0B88">
        <w:rPr>
          <w:rFonts w:ascii="Times New Roman" w:hAnsi="Times New Roman"/>
          <w:color w:val="000000"/>
          <w:sz w:val="28"/>
          <w:lang w:val="ru-RU"/>
        </w:rPr>
        <w:t>социальные общности и группы;</w:t>
      </w:r>
    </w:p>
    <w:p w:rsidR="009A14CE" w:rsidRDefault="005C0B88">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устанавливать и объяснять</w:t>
      </w:r>
      <w:r w:rsidRPr="005C0B88">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определять и аргументировать</w:t>
      </w:r>
      <w:r w:rsidRPr="005C0B88">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 xml:space="preserve">решать </w:t>
      </w:r>
      <w:r w:rsidRPr="005C0B88">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 xml:space="preserve">осуществлять </w:t>
      </w:r>
      <w:r w:rsidRPr="005C0B88">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 xml:space="preserve">извлекать </w:t>
      </w:r>
      <w:r w:rsidRPr="005C0B88">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анализировать, обобщать, систематизировать</w:t>
      </w:r>
      <w:r w:rsidRPr="005C0B88">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w:t>
      </w:r>
      <w:r w:rsidRPr="005C0B88">
        <w:rPr>
          <w:rFonts w:ascii="Times New Roman" w:hAnsi="Times New Roman"/>
          <w:color w:val="000000"/>
          <w:sz w:val="28"/>
          <w:lang w:val="ru-RU"/>
        </w:rPr>
        <w:lastRenderedPageBreak/>
        <w:t xml:space="preserve">ролей; о социальных конфликтах; критически оценивать современную социальную информацию; </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 xml:space="preserve">оценивать </w:t>
      </w:r>
      <w:r w:rsidRPr="005C0B88">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9A14CE" w:rsidRPr="005C0B88" w:rsidRDefault="005C0B88">
      <w:pPr>
        <w:numPr>
          <w:ilvl w:val="0"/>
          <w:numId w:val="11"/>
        </w:numPr>
        <w:spacing w:after="0" w:line="264" w:lineRule="auto"/>
        <w:jc w:val="both"/>
        <w:rPr>
          <w:lang w:val="ru-RU"/>
        </w:rPr>
      </w:pPr>
      <w:r w:rsidRPr="005C0B88">
        <w:rPr>
          <w:rFonts w:ascii="Times New Roman" w:hAnsi="Times New Roman"/>
          <w:b/>
          <w:color w:val="000000"/>
          <w:sz w:val="28"/>
          <w:lang w:val="ru-RU"/>
        </w:rPr>
        <w:t xml:space="preserve">осуществлять </w:t>
      </w:r>
      <w:r w:rsidRPr="005C0B88">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9A14CE" w:rsidRDefault="005C0B88">
      <w:pPr>
        <w:spacing w:after="0" w:line="264" w:lineRule="auto"/>
        <w:ind w:firstLine="600"/>
        <w:jc w:val="both"/>
      </w:pPr>
      <w:r>
        <w:rPr>
          <w:rFonts w:ascii="Times New Roman" w:hAnsi="Times New Roman"/>
          <w:b/>
          <w:color w:val="000000"/>
          <w:sz w:val="28"/>
        </w:rPr>
        <w:t>Человек в современном изменяющемся мире</w:t>
      </w:r>
    </w:p>
    <w:p w:rsidR="009A14CE" w:rsidRPr="005C0B88" w:rsidRDefault="005C0B88">
      <w:pPr>
        <w:numPr>
          <w:ilvl w:val="0"/>
          <w:numId w:val="12"/>
        </w:numPr>
        <w:spacing w:after="0" w:line="264" w:lineRule="auto"/>
        <w:jc w:val="both"/>
        <w:rPr>
          <w:lang w:val="ru-RU"/>
        </w:rPr>
      </w:pPr>
      <w:r w:rsidRPr="005C0B88">
        <w:rPr>
          <w:rFonts w:ascii="Times New Roman" w:hAnsi="Times New Roman"/>
          <w:b/>
          <w:color w:val="000000"/>
          <w:sz w:val="28"/>
          <w:lang w:val="ru-RU"/>
        </w:rPr>
        <w:t>осваивать и применять</w:t>
      </w:r>
      <w:r w:rsidRPr="005C0B88">
        <w:rPr>
          <w:rFonts w:ascii="Times New Roman" w:hAnsi="Times New Roman"/>
          <w:color w:val="000000"/>
          <w:sz w:val="28"/>
          <w:lang w:val="ru-RU"/>
        </w:rPr>
        <w:t xml:space="preserve"> знания об информационном обществе, глобализации, глобальных проблемах; </w:t>
      </w:r>
    </w:p>
    <w:p w:rsidR="009A14CE" w:rsidRPr="005C0B88" w:rsidRDefault="005C0B88">
      <w:pPr>
        <w:numPr>
          <w:ilvl w:val="0"/>
          <w:numId w:val="12"/>
        </w:numPr>
        <w:spacing w:after="0" w:line="264" w:lineRule="auto"/>
        <w:jc w:val="both"/>
        <w:rPr>
          <w:lang w:val="ru-RU"/>
        </w:rPr>
      </w:pPr>
      <w:r w:rsidRPr="005C0B88">
        <w:rPr>
          <w:rFonts w:ascii="Times New Roman" w:hAnsi="Times New Roman"/>
          <w:b/>
          <w:color w:val="000000"/>
          <w:sz w:val="28"/>
          <w:lang w:val="ru-RU"/>
        </w:rPr>
        <w:t xml:space="preserve">характеризовать </w:t>
      </w:r>
      <w:r w:rsidRPr="005C0B88">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9A14CE" w:rsidRPr="005C0B88" w:rsidRDefault="005C0B88">
      <w:pPr>
        <w:numPr>
          <w:ilvl w:val="0"/>
          <w:numId w:val="12"/>
        </w:numPr>
        <w:spacing w:after="0" w:line="264" w:lineRule="auto"/>
        <w:jc w:val="both"/>
        <w:rPr>
          <w:lang w:val="ru-RU"/>
        </w:rPr>
      </w:pPr>
      <w:r w:rsidRPr="005C0B88">
        <w:rPr>
          <w:rFonts w:ascii="Times New Roman" w:hAnsi="Times New Roman"/>
          <w:b/>
          <w:color w:val="000000"/>
          <w:sz w:val="28"/>
          <w:lang w:val="ru-RU"/>
        </w:rPr>
        <w:t xml:space="preserve">приводить </w:t>
      </w:r>
      <w:r w:rsidRPr="005C0B88">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9A14CE" w:rsidRPr="005C0B88" w:rsidRDefault="005C0B88">
      <w:pPr>
        <w:numPr>
          <w:ilvl w:val="0"/>
          <w:numId w:val="12"/>
        </w:numPr>
        <w:spacing w:after="0" w:line="264" w:lineRule="auto"/>
        <w:jc w:val="both"/>
        <w:rPr>
          <w:lang w:val="ru-RU"/>
        </w:rPr>
      </w:pPr>
      <w:r w:rsidRPr="005C0B88">
        <w:rPr>
          <w:rFonts w:ascii="Times New Roman" w:hAnsi="Times New Roman"/>
          <w:b/>
          <w:color w:val="000000"/>
          <w:sz w:val="28"/>
          <w:lang w:val="ru-RU"/>
        </w:rPr>
        <w:t xml:space="preserve">сравнивать </w:t>
      </w:r>
      <w:r w:rsidRPr="005C0B88">
        <w:rPr>
          <w:rFonts w:ascii="Times New Roman" w:hAnsi="Times New Roman"/>
          <w:color w:val="000000"/>
          <w:sz w:val="28"/>
          <w:lang w:val="ru-RU"/>
        </w:rPr>
        <w:t>требования к современным профессиям;</w:t>
      </w:r>
    </w:p>
    <w:p w:rsidR="009A14CE" w:rsidRPr="005C0B88" w:rsidRDefault="005C0B88">
      <w:pPr>
        <w:numPr>
          <w:ilvl w:val="0"/>
          <w:numId w:val="12"/>
        </w:numPr>
        <w:spacing w:after="0" w:line="264" w:lineRule="auto"/>
        <w:jc w:val="both"/>
        <w:rPr>
          <w:lang w:val="ru-RU"/>
        </w:rPr>
      </w:pPr>
      <w:r w:rsidRPr="005C0B88">
        <w:rPr>
          <w:rFonts w:ascii="Times New Roman" w:hAnsi="Times New Roman"/>
          <w:b/>
          <w:color w:val="000000"/>
          <w:sz w:val="28"/>
          <w:lang w:val="ru-RU"/>
        </w:rPr>
        <w:t>устанавливать и объяснять</w:t>
      </w:r>
      <w:r w:rsidRPr="005C0B88">
        <w:rPr>
          <w:rFonts w:ascii="Times New Roman" w:hAnsi="Times New Roman"/>
          <w:color w:val="000000"/>
          <w:sz w:val="28"/>
          <w:lang w:val="ru-RU"/>
        </w:rPr>
        <w:t xml:space="preserve"> причины и последствия глобализации;</w:t>
      </w:r>
    </w:p>
    <w:p w:rsidR="009A14CE" w:rsidRPr="005C0B88" w:rsidRDefault="005C0B88">
      <w:pPr>
        <w:numPr>
          <w:ilvl w:val="0"/>
          <w:numId w:val="12"/>
        </w:numPr>
        <w:spacing w:after="0" w:line="264" w:lineRule="auto"/>
        <w:jc w:val="both"/>
        <w:rPr>
          <w:lang w:val="ru-RU"/>
        </w:rPr>
      </w:pPr>
      <w:r w:rsidRPr="005C0B88">
        <w:rPr>
          <w:rFonts w:ascii="Times New Roman" w:hAnsi="Times New Roman"/>
          <w:b/>
          <w:color w:val="000000"/>
          <w:sz w:val="28"/>
          <w:lang w:val="ru-RU"/>
        </w:rPr>
        <w:t xml:space="preserve">использовать </w:t>
      </w:r>
      <w:r w:rsidRPr="005C0B88">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9A14CE" w:rsidRPr="005C0B88" w:rsidRDefault="005C0B88">
      <w:pPr>
        <w:numPr>
          <w:ilvl w:val="0"/>
          <w:numId w:val="12"/>
        </w:numPr>
        <w:spacing w:after="0" w:line="264" w:lineRule="auto"/>
        <w:jc w:val="both"/>
        <w:rPr>
          <w:lang w:val="ru-RU"/>
        </w:rPr>
      </w:pPr>
      <w:r w:rsidRPr="005C0B88">
        <w:rPr>
          <w:rFonts w:ascii="Times New Roman" w:hAnsi="Times New Roman"/>
          <w:b/>
          <w:color w:val="000000"/>
          <w:sz w:val="28"/>
          <w:lang w:val="ru-RU"/>
        </w:rPr>
        <w:t>определять и аргументировать</w:t>
      </w:r>
      <w:r w:rsidRPr="005C0B88">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9A14CE" w:rsidRPr="005C0B88" w:rsidRDefault="005C0B88">
      <w:pPr>
        <w:numPr>
          <w:ilvl w:val="0"/>
          <w:numId w:val="12"/>
        </w:numPr>
        <w:spacing w:after="0" w:line="264" w:lineRule="auto"/>
        <w:jc w:val="both"/>
        <w:rPr>
          <w:lang w:val="ru-RU"/>
        </w:rPr>
      </w:pPr>
      <w:r w:rsidRPr="005C0B88">
        <w:rPr>
          <w:rFonts w:ascii="Times New Roman" w:hAnsi="Times New Roman"/>
          <w:b/>
          <w:color w:val="000000"/>
          <w:sz w:val="28"/>
          <w:lang w:val="ru-RU"/>
        </w:rPr>
        <w:t xml:space="preserve">решать </w:t>
      </w:r>
      <w:r w:rsidRPr="005C0B88">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9A14CE" w:rsidRPr="005C0B88" w:rsidRDefault="005C0B88">
      <w:pPr>
        <w:numPr>
          <w:ilvl w:val="0"/>
          <w:numId w:val="12"/>
        </w:numPr>
        <w:spacing w:after="0" w:line="264" w:lineRule="auto"/>
        <w:jc w:val="both"/>
        <w:rPr>
          <w:lang w:val="ru-RU"/>
        </w:rPr>
      </w:pPr>
      <w:r w:rsidRPr="005C0B88">
        <w:rPr>
          <w:rFonts w:ascii="Times New Roman" w:hAnsi="Times New Roman"/>
          <w:b/>
          <w:color w:val="000000"/>
          <w:sz w:val="28"/>
          <w:lang w:val="ru-RU"/>
        </w:rPr>
        <w:t xml:space="preserve">осуществлять </w:t>
      </w:r>
      <w:r w:rsidRPr="005C0B88">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9A14CE" w:rsidRPr="005C0B88" w:rsidRDefault="005C0B88">
      <w:pPr>
        <w:numPr>
          <w:ilvl w:val="0"/>
          <w:numId w:val="12"/>
        </w:numPr>
        <w:spacing w:after="0" w:line="264" w:lineRule="auto"/>
        <w:jc w:val="both"/>
        <w:rPr>
          <w:lang w:val="ru-RU"/>
        </w:rPr>
      </w:pPr>
      <w:r w:rsidRPr="005C0B88">
        <w:rPr>
          <w:rFonts w:ascii="Times New Roman" w:hAnsi="Times New Roman"/>
          <w:b/>
          <w:color w:val="000000"/>
          <w:sz w:val="28"/>
          <w:lang w:val="ru-RU"/>
        </w:rPr>
        <w:lastRenderedPageBreak/>
        <w:t xml:space="preserve">осуществлять </w:t>
      </w:r>
      <w:r w:rsidRPr="005C0B88">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9A14CE" w:rsidRPr="005C0B88" w:rsidRDefault="009A14CE">
      <w:pPr>
        <w:rPr>
          <w:lang w:val="ru-RU"/>
        </w:rPr>
        <w:sectPr w:rsidR="009A14CE" w:rsidRPr="005C0B88">
          <w:pgSz w:w="11906" w:h="16383"/>
          <w:pgMar w:top="1134" w:right="850" w:bottom="1134" w:left="1701" w:header="720" w:footer="720" w:gutter="0"/>
          <w:cols w:space="720"/>
        </w:sectPr>
      </w:pPr>
      <w:bookmarkStart w:id="4" w:name="block-3117049"/>
    </w:p>
    <w:bookmarkEnd w:id="4"/>
    <w:p w:rsidR="009A14CE" w:rsidRDefault="005C0B88">
      <w:pPr>
        <w:spacing w:after="0"/>
        <w:ind w:left="120"/>
      </w:pPr>
      <w:r w:rsidRPr="005C0B8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A14CE" w:rsidRDefault="005C0B88">
      <w:pPr>
        <w:spacing w:after="0"/>
        <w:ind w:left="120"/>
      </w:pPr>
      <w:r>
        <w:rPr>
          <w:rFonts w:ascii="Times New Roman" w:hAnsi="Times New Roman"/>
          <w:b/>
          <w:color w:val="000000"/>
          <w:sz w:val="28"/>
        </w:rPr>
        <w:t xml:space="preserve"> 6 КЛАСС </w:t>
      </w:r>
    </w:p>
    <w:tbl>
      <w:tblPr>
        <w:tblW w:w="12996"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0"/>
        <w:gridCol w:w="2996"/>
        <w:gridCol w:w="1044"/>
        <w:gridCol w:w="1843"/>
        <w:gridCol w:w="1912"/>
        <w:gridCol w:w="4191"/>
      </w:tblGrid>
      <w:tr w:rsidR="009A14CE" w:rsidTr="007B28E3">
        <w:trPr>
          <w:trHeight w:val="144"/>
          <w:tblCellSpacing w:w="0" w:type="dxa"/>
        </w:trPr>
        <w:tc>
          <w:tcPr>
            <w:tcW w:w="973" w:type="dxa"/>
            <w:vMerge w:val="restart"/>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rsidR="009A14CE" w:rsidRDefault="009A14CE">
            <w:pPr>
              <w:spacing w:after="0"/>
              <w:ind w:left="135"/>
              <w:rPr>
                <w:rFonts w:ascii="Times New Roman" w:hAnsi="Times New Roman" w:cs="Times New Roman"/>
                <w:sz w:val="24"/>
                <w:szCs w:val="24"/>
              </w:rPr>
            </w:pPr>
          </w:p>
        </w:tc>
        <w:tc>
          <w:tcPr>
            <w:tcW w:w="2967" w:type="dxa"/>
            <w:vMerge w:val="restart"/>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Наименование разделов и тем программы </w:t>
            </w:r>
          </w:p>
          <w:p w:rsidR="009A14CE" w:rsidRDefault="009A14CE">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9A14CE" w:rsidRDefault="005C0B88">
            <w:pPr>
              <w:spacing w:after="0"/>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4137" w:type="dxa"/>
            <w:vMerge w:val="restart"/>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9A14CE" w:rsidRDefault="009A14CE">
            <w:pPr>
              <w:spacing w:after="0"/>
              <w:ind w:left="135"/>
              <w:rPr>
                <w:rFonts w:ascii="Times New Roman" w:hAnsi="Times New Roman" w:cs="Times New Roman"/>
                <w:sz w:val="24"/>
                <w:szCs w:val="24"/>
              </w:rPr>
            </w:pPr>
          </w:p>
        </w:tc>
      </w:tr>
      <w:tr w:rsidR="009A14CE" w:rsidTr="007B28E3">
        <w:trPr>
          <w:trHeight w:val="144"/>
          <w:tblCellSpacing w:w="0" w:type="dxa"/>
        </w:trPr>
        <w:tc>
          <w:tcPr>
            <w:tcW w:w="0" w:type="auto"/>
            <w:vMerge/>
            <w:tcBorders>
              <w:top w:val="nil"/>
            </w:tcBorders>
            <w:tcMar>
              <w:top w:w="50" w:type="dxa"/>
              <w:left w:w="100" w:type="dxa"/>
            </w:tcMar>
          </w:tcPr>
          <w:p w:rsidR="009A14CE" w:rsidRDefault="009A14CE">
            <w:pPr>
              <w:rPr>
                <w:rFonts w:ascii="Times New Roman" w:hAnsi="Times New Roman" w:cs="Times New Roman"/>
                <w:sz w:val="24"/>
                <w:szCs w:val="24"/>
              </w:rPr>
            </w:pPr>
          </w:p>
        </w:tc>
        <w:tc>
          <w:tcPr>
            <w:tcW w:w="0" w:type="auto"/>
            <w:vMerge/>
            <w:tcBorders>
              <w:top w:val="nil"/>
            </w:tcBorders>
            <w:tcMar>
              <w:top w:w="50" w:type="dxa"/>
              <w:left w:w="100" w:type="dxa"/>
            </w:tcMar>
          </w:tcPr>
          <w:p w:rsidR="009A14CE" w:rsidRDefault="009A14CE">
            <w:pPr>
              <w:rPr>
                <w:rFonts w:ascii="Times New Roman" w:hAnsi="Times New Roman" w:cs="Times New Roman"/>
                <w:sz w:val="24"/>
                <w:szCs w:val="24"/>
              </w:rPr>
            </w:pPr>
          </w:p>
        </w:tc>
        <w:tc>
          <w:tcPr>
            <w:tcW w:w="1164"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rsidR="009A14CE" w:rsidRDefault="009A14CE">
            <w:pPr>
              <w:spacing w:after="0"/>
              <w:ind w:left="135"/>
              <w:rPr>
                <w:rFonts w:ascii="Times New Roman" w:hAnsi="Times New Roman" w:cs="Times New Roman"/>
                <w:sz w:val="24"/>
                <w:szCs w:val="24"/>
              </w:rPr>
            </w:pPr>
          </w:p>
        </w:tc>
        <w:tc>
          <w:tcPr>
            <w:tcW w:w="1843"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rsidR="009A14CE" w:rsidRDefault="009A14CE">
            <w:pPr>
              <w:spacing w:after="0"/>
              <w:ind w:left="135"/>
              <w:rPr>
                <w:rFonts w:ascii="Times New Roman" w:hAnsi="Times New Roman" w:cs="Times New Roman"/>
                <w:sz w:val="24"/>
                <w:szCs w:val="24"/>
              </w:rPr>
            </w:pPr>
          </w:p>
        </w:tc>
        <w:tc>
          <w:tcPr>
            <w:tcW w:w="1912"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Практические работы </w:t>
            </w:r>
          </w:p>
          <w:p w:rsidR="009A14CE" w:rsidRDefault="009A14CE">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9A14CE" w:rsidRDefault="009A14CE">
            <w:pPr>
              <w:rPr>
                <w:rFonts w:ascii="Times New Roman" w:hAnsi="Times New Roman" w:cs="Times New Roman"/>
                <w:sz w:val="24"/>
                <w:szCs w:val="24"/>
              </w:rPr>
            </w:pPr>
          </w:p>
        </w:tc>
      </w:tr>
      <w:tr w:rsidR="009A14CE" w:rsidRPr="001975F5" w:rsidTr="007B28E3">
        <w:trPr>
          <w:trHeight w:val="720"/>
          <w:tblCellSpacing w:w="0" w:type="dxa"/>
        </w:trPr>
        <w:tc>
          <w:tcPr>
            <w:tcW w:w="0" w:type="auto"/>
            <w:tcBorders>
              <w:top w:val="nil"/>
              <w:bottom w:val="single" w:sz="4" w:space="0" w:color="auto"/>
            </w:tcBorders>
            <w:tcMar>
              <w:top w:w="50" w:type="dxa"/>
              <w:left w:w="100" w:type="dxa"/>
            </w:tcMar>
          </w:tcPr>
          <w:p w:rsidR="009A14CE" w:rsidRDefault="005C0B88">
            <w:pPr>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0" w:type="auto"/>
            <w:tcBorders>
              <w:top w:val="nil"/>
              <w:bottom w:val="single" w:sz="4" w:space="0" w:color="auto"/>
            </w:tcBorders>
            <w:tcMar>
              <w:top w:w="50" w:type="dxa"/>
              <w:left w:w="100" w:type="dxa"/>
            </w:tcMar>
          </w:tcPr>
          <w:p w:rsidR="009A14CE" w:rsidRDefault="005C0B88">
            <w:pPr>
              <w:rPr>
                <w:rFonts w:ascii="Times New Roman" w:hAnsi="Times New Roman" w:cs="Times New Roman"/>
                <w:sz w:val="24"/>
                <w:szCs w:val="24"/>
                <w:lang w:val="ru-RU"/>
              </w:rPr>
            </w:pPr>
            <w:r>
              <w:rPr>
                <w:rFonts w:ascii="Times New Roman" w:hAnsi="Times New Roman" w:cs="Times New Roman"/>
                <w:sz w:val="24"/>
                <w:szCs w:val="24"/>
                <w:lang w:val="ru-RU"/>
              </w:rPr>
              <w:t>Введение</w:t>
            </w:r>
          </w:p>
        </w:tc>
        <w:tc>
          <w:tcPr>
            <w:tcW w:w="1164" w:type="dxa"/>
            <w:tcBorders>
              <w:bottom w:val="single" w:sz="4" w:space="0" w:color="auto"/>
            </w:tcBorders>
            <w:tcMar>
              <w:top w:w="50" w:type="dxa"/>
              <w:left w:w="100" w:type="dxa"/>
            </w:tcMar>
            <w:vAlign w:val="center"/>
          </w:tcPr>
          <w:p w:rsidR="009A14CE" w:rsidRDefault="005C0B88" w:rsidP="007B28E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43" w:type="dxa"/>
            <w:tcBorders>
              <w:bottom w:val="single" w:sz="4" w:space="0" w:color="auto"/>
            </w:tcBorders>
            <w:tcMar>
              <w:top w:w="50" w:type="dxa"/>
              <w:left w:w="100" w:type="dxa"/>
            </w:tcMar>
            <w:vAlign w:val="center"/>
          </w:tcPr>
          <w:p w:rsidR="009A14CE" w:rsidRDefault="009A14CE">
            <w:pPr>
              <w:spacing w:after="0"/>
              <w:ind w:left="135"/>
              <w:rPr>
                <w:rFonts w:ascii="Times New Roman" w:hAnsi="Times New Roman" w:cs="Times New Roman"/>
                <w:sz w:val="24"/>
                <w:szCs w:val="24"/>
              </w:rPr>
            </w:pPr>
          </w:p>
        </w:tc>
        <w:tc>
          <w:tcPr>
            <w:tcW w:w="1912" w:type="dxa"/>
            <w:tcBorders>
              <w:bottom w:val="single" w:sz="4" w:space="0" w:color="auto"/>
            </w:tcBorders>
            <w:tcMar>
              <w:top w:w="50" w:type="dxa"/>
              <w:left w:w="100" w:type="dxa"/>
            </w:tcMar>
            <w:vAlign w:val="center"/>
          </w:tcPr>
          <w:p w:rsidR="009A14CE" w:rsidRDefault="009A14CE">
            <w:pPr>
              <w:spacing w:after="0"/>
              <w:ind w:left="135"/>
              <w:rPr>
                <w:rFonts w:ascii="Times New Roman" w:hAnsi="Times New Roman" w:cs="Times New Roman"/>
                <w:sz w:val="24"/>
                <w:szCs w:val="24"/>
              </w:rPr>
            </w:pPr>
          </w:p>
        </w:tc>
        <w:tc>
          <w:tcPr>
            <w:tcW w:w="0" w:type="auto"/>
            <w:tcBorders>
              <w:top w:val="nil"/>
              <w:bottom w:val="single" w:sz="4" w:space="0" w:color="auto"/>
            </w:tcBorders>
            <w:tcMar>
              <w:top w:w="50" w:type="dxa"/>
              <w:left w:w="100" w:type="dxa"/>
            </w:tcMar>
          </w:tcPr>
          <w:p w:rsidR="009A14CE" w:rsidRPr="007B28E3" w:rsidRDefault="007B28E3">
            <w:pPr>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10">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11">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p>
        </w:tc>
      </w:tr>
      <w:tr w:rsidR="009A14CE" w:rsidRPr="001975F5" w:rsidTr="007B28E3">
        <w:trPr>
          <w:trHeight w:val="144"/>
          <w:tblCellSpacing w:w="0" w:type="dxa"/>
        </w:trPr>
        <w:tc>
          <w:tcPr>
            <w:tcW w:w="973" w:type="dxa"/>
            <w:tcMar>
              <w:top w:w="50" w:type="dxa"/>
              <w:left w:w="100" w:type="dxa"/>
            </w:tcMar>
            <w:vAlign w:val="center"/>
          </w:tcPr>
          <w:p w:rsidR="009A14CE" w:rsidRDefault="005C0B88">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2</w:t>
            </w:r>
          </w:p>
        </w:tc>
        <w:tc>
          <w:tcPr>
            <w:tcW w:w="2967" w:type="dxa"/>
            <w:tcMar>
              <w:top w:w="50" w:type="dxa"/>
              <w:left w:w="100" w:type="dxa"/>
            </w:tcMar>
            <w:vAlign w:val="center"/>
          </w:tcPr>
          <w:p w:rsidR="009A14CE" w:rsidRDefault="005C0B8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Человек и его деятельность</w:t>
            </w:r>
          </w:p>
        </w:tc>
        <w:tc>
          <w:tcPr>
            <w:tcW w:w="1164" w:type="dxa"/>
            <w:tcMar>
              <w:top w:w="50" w:type="dxa"/>
              <w:left w:w="100" w:type="dxa"/>
            </w:tcMar>
            <w:vAlign w:val="center"/>
          </w:tcPr>
          <w:p w:rsidR="009A14CE" w:rsidRDefault="005C0B88" w:rsidP="007B28E3">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14</w:t>
            </w:r>
          </w:p>
        </w:tc>
        <w:tc>
          <w:tcPr>
            <w:tcW w:w="1843"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4137" w:type="dxa"/>
            <w:tcMar>
              <w:top w:w="50" w:type="dxa"/>
              <w:left w:w="100" w:type="dxa"/>
            </w:tcMar>
            <w:vAlign w:val="center"/>
          </w:tcPr>
          <w:p w:rsidR="009A14CE" w:rsidRPr="005C0B88" w:rsidRDefault="005C0B88" w:rsidP="007B28E3">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Мультиурок </w:t>
            </w:r>
            <w:hyperlink r:id="rId12">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multiurok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Библиотека ЦОК </w:t>
            </w:r>
            <w:hyperlink r:id="rId13">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5C0B88">
                <w:rPr>
                  <w:rFonts w:ascii="Times New Roman" w:hAnsi="Times New Roman" w:cs="Times New Roman"/>
                  <w:color w:val="0000FF"/>
                  <w:sz w:val="24"/>
                  <w:szCs w:val="24"/>
                  <w:u w:val="single"/>
                  <w:lang w:val="ru-RU"/>
                </w:rPr>
                <w:t>415294</w:t>
              </w:r>
            </w:hyperlink>
          </w:p>
        </w:tc>
      </w:tr>
      <w:tr w:rsidR="009A14CE" w:rsidRPr="001975F5" w:rsidTr="007B28E3">
        <w:trPr>
          <w:trHeight w:val="144"/>
          <w:tblCellSpacing w:w="0" w:type="dxa"/>
        </w:trPr>
        <w:tc>
          <w:tcPr>
            <w:tcW w:w="973" w:type="dxa"/>
            <w:tcMar>
              <w:top w:w="50" w:type="dxa"/>
              <w:left w:w="100" w:type="dxa"/>
            </w:tcMar>
            <w:vAlign w:val="center"/>
          </w:tcPr>
          <w:p w:rsidR="009A14CE" w:rsidRDefault="005C0B88">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3</w:t>
            </w:r>
          </w:p>
        </w:tc>
        <w:tc>
          <w:tcPr>
            <w:tcW w:w="2967" w:type="dxa"/>
            <w:tcMar>
              <w:top w:w="50" w:type="dxa"/>
              <w:left w:w="100" w:type="dxa"/>
            </w:tcMar>
            <w:vAlign w:val="center"/>
          </w:tcPr>
          <w:p w:rsidR="009A14CE" w:rsidRDefault="005C0B8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Человек среди людей</w:t>
            </w:r>
          </w:p>
        </w:tc>
        <w:tc>
          <w:tcPr>
            <w:tcW w:w="1164" w:type="dxa"/>
            <w:tcMar>
              <w:top w:w="50" w:type="dxa"/>
              <w:left w:w="100" w:type="dxa"/>
            </w:tcMar>
            <w:vAlign w:val="center"/>
          </w:tcPr>
          <w:p w:rsidR="009A14CE" w:rsidRDefault="00D9664F" w:rsidP="007B28E3">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7</w:t>
            </w:r>
          </w:p>
        </w:tc>
        <w:tc>
          <w:tcPr>
            <w:tcW w:w="1843" w:type="dxa"/>
            <w:tcMar>
              <w:top w:w="50" w:type="dxa"/>
              <w:left w:w="100" w:type="dxa"/>
            </w:tcMar>
            <w:vAlign w:val="center"/>
          </w:tcPr>
          <w:p w:rsidR="009A14CE" w:rsidRPr="008E0B9E" w:rsidRDefault="008E0B9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2"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4137" w:type="dxa"/>
            <w:tcMar>
              <w:top w:w="50" w:type="dxa"/>
              <w:left w:w="100" w:type="dxa"/>
            </w:tcMar>
            <w:vAlign w:val="center"/>
          </w:tcPr>
          <w:p w:rsidR="009A14CE" w:rsidRPr="005C0B88" w:rsidRDefault="005C0B88">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14">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15">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Мультиурок </w:t>
            </w:r>
            <w:hyperlink r:id="rId16">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multiurok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Нспортал </w:t>
            </w:r>
            <w:hyperlink r:id="rId17">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nsportal</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Библиотека ЦОК </w:t>
            </w:r>
            <w:hyperlink r:id="rId18">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5C0B88">
                <w:rPr>
                  <w:rFonts w:ascii="Times New Roman" w:hAnsi="Times New Roman" w:cs="Times New Roman"/>
                  <w:color w:val="0000FF"/>
                  <w:sz w:val="24"/>
                  <w:szCs w:val="24"/>
                  <w:u w:val="single"/>
                  <w:lang w:val="ru-RU"/>
                </w:rPr>
                <w:t>415294</w:t>
              </w:r>
            </w:hyperlink>
          </w:p>
        </w:tc>
      </w:tr>
      <w:tr w:rsidR="009A14CE" w:rsidRPr="001975F5" w:rsidTr="007B28E3">
        <w:trPr>
          <w:trHeight w:val="144"/>
          <w:tblCellSpacing w:w="0" w:type="dxa"/>
        </w:trPr>
        <w:tc>
          <w:tcPr>
            <w:tcW w:w="973" w:type="dxa"/>
            <w:tcMar>
              <w:top w:w="50" w:type="dxa"/>
              <w:left w:w="100" w:type="dxa"/>
            </w:tcMar>
            <w:vAlign w:val="center"/>
          </w:tcPr>
          <w:p w:rsidR="009A14CE" w:rsidRDefault="005C0B88">
            <w:pPr>
              <w:spacing w:after="0"/>
              <w:rPr>
                <w:rFonts w:ascii="Times New Roman" w:hAnsi="Times New Roman" w:cs="Times New Roman"/>
                <w:sz w:val="24"/>
                <w:szCs w:val="24"/>
                <w:lang w:val="ru-RU"/>
              </w:rPr>
            </w:pPr>
            <w:r>
              <w:rPr>
                <w:rFonts w:ascii="Times New Roman" w:hAnsi="Times New Roman" w:cs="Times New Roman"/>
                <w:color w:val="000000"/>
                <w:sz w:val="24"/>
                <w:szCs w:val="24"/>
              </w:rPr>
              <w:t>1.</w:t>
            </w:r>
            <w:r>
              <w:rPr>
                <w:rFonts w:ascii="Times New Roman" w:hAnsi="Times New Roman" w:cs="Times New Roman"/>
                <w:color w:val="000000"/>
                <w:sz w:val="24"/>
                <w:szCs w:val="24"/>
                <w:lang w:val="ru-RU"/>
              </w:rPr>
              <w:t>4</w:t>
            </w:r>
          </w:p>
        </w:tc>
        <w:tc>
          <w:tcPr>
            <w:tcW w:w="2967" w:type="dxa"/>
            <w:tcMar>
              <w:top w:w="50" w:type="dxa"/>
              <w:left w:w="100" w:type="dxa"/>
            </w:tcMar>
            <w:vAlign w:val="center"/>
          </w:tcPr>
          <w:p w:rsidR="009A14CE" w:rsidRDefault="005C0B8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Мы живём в обществе</w:t>
            </w:r>
          </w:p>
        </w:tc>
        <w:tc>
          <w:tcPr>
            <w:tcW w:w="1164" w:type="dxa"/>
            <w:tcMar>
              <w:top w:w="50" w:type="dxa"/>
              <w:left w:w="100" w:type="dxa"/>
            </w:tcMar>
            <w:vAlign w:val="center"/>
          </w:tcPr>
          <w:p w:rsidR="009A14CE" w:rsidRDefault="005C0B88" w:rsidP="007B28E3">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9</w:t>
            </w:r>
          </w:p>
        </w:tc>
        <w:tc>
          <w:tcPr>
            <w:tcW w:w="1843"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4137" w:type="dxa"/>
            <w:tcMar>
              <w:top w:w="50" w:type="dxa"/>
              <w:left w:w="100" w:type="dxa"/>
            </w:tcMar>
            <w:vAlign w:val="center"/>
          </w:tcPr>
          <w:p w:rsidR="009A14CE" w:rsidRPr="005C0B88" w:rsidRDefault="005C0B88">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19">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20">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Мультиурок </w:t>
            </w:r>
            <w:hyperlink r:id="rId21">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multiurok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Нспортал </w:t>
            </w:r>
            <w:hyperlink r:id="rId22">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nsportal</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Библиотека ЦОК </w:t>
            </w:r>
            <w:hyperlink r:id="rId23">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5C0B88">
                <w:rPr>
                  <w:rFonts w:ascii="Times New Roman" w:hAnsi="Times New Roman" w:cs="Times New Roman"/>
                  <w:color w:val="0000FF"/>
                  <w:sz w:val="24"/>
                  <w:szCs w:val="24"/>
                  <w:u w:val="single"/>
                  <w:lang w:val="ru-RU"/>
                </w:rPr>
                <w:t>415294</w:t>
              </w:r>
            </w:hyperlink>
          </w:p>
        </w:tc>
      </w:tr>
      <w:tr w:rsidR="009A14CE" w:rsidRPr="001975F5" w:rsidTr="007B28E3">
        <w:trPr>
          <w:trHeight w:val="144"/>
          <w:tblCellSpacing w:w="0" w:type="dxa"/>
        </w:trPr>
        <w:tc>
          <w:tcPr>
            <w:tcW w:w="0" w:type="auto"/>
            <w:gridSpan w:val="2"/>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color w:val="000000"/>
                <w:sz w:val="24"/>
                <w:szCs w:val="24"/>
                <w:lang w:val="ru-RU"/>
              </w:rPr>
              <w:t>Обобщение</w:t>
            </w:r>
            <w:r>
              <w:rPr>
                <w:rFonts w:ascii="Times New Roman" w:hAnsi="Times New Roman" w:cs="Times New Roman"/>
                <w:color w:val="000000"/>
                <w:sz w:val="24"/>
                <w:szCs w:val="24"/>
              </w:rPr>
              <w:t>, итоговое повторение</w:t>
            </w:r>
          </w:p>
        </w:tc>
        <w:tc>
          <w:tcPr>
            <w:tcW w:w="1164" w:type="dxa"/>
            <w:tcMar>
              <w:top w:w="50" w:type="dxa"/>
              <w:left w:w="100" w:type="dxa"/>
            </w:tcMar>
            <w:vAlign w:val="center"/>
          </w:tcPr>
          <w:p w:rsidR="009A14CE" w:rsidRDefault="005C0B88" w:rsidP="007B28E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3</w:t>
            </w:r>
          </w:p>
        </w:tc>
        <w:tc>
          <w:tcPr>
            <w:tcW w:w="1843"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912"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4137" w:type="dxa"/>
            <w:tcMar>
              <w:top w:w="50" w:type="dxa"/>
              <w:left w:w="100" w:type="dxa"/>
            </w:tcMar>
            <w:vAlign w:val="center"/>
          </w:tcPr>
          <w:p w:rsidR="009A14CE" w:rsidRPr="005C0B88" w:rsidRDefault="005C0B88">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Библиотека ЦОК </w:t>
            </w:r>
            <w:hyperlink r:id="rId24">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5C0B88">
                <w:rPr>
                  <w:rFonts w:ascii="Times New Roman" w:hAnsi="Times New Roman" w:cs="Times New Roman"/>
                  <w:color w:val="0000FF"/>
                  <w:sz w:val="24"/>
                  <w:szCs w:val="24"/>
                  <w:u w:val="single"/>
                  <w:lang w:val="ru-RU"/>
                </w:rPr>
                <w:t>415294</w:t>
              </w:r>
            </w:hyperlink>
          </w:p>
        </w:tc>
      </w:tr>
      <w:tr w:rsidR="009A14CE" w:rsidTr="007B28E3">
        <w:trPr>
          <w:trHeight w:val="144"/>
          <w:tblCellSpacing w:w="0" w:type="dxa"/>
        </w:trPr>
        <w:tc>
          <w:tcPr>
            <w:tcW w:w="0" w:type="auto"/>
            <w:gridSpan w:val="2"/>
            <w:tcMar>
              <w:top w:w="50" w:type="dxa"/>
              <w:left w:w="100" w:type="dxa"/>
            </w:tcMar>
            <w:vAlign w:val="center"/>
          </w:tcPr>
          <w:p w:rsidR="009A14CE" w:rsidRPr="005C0B88" w:rsidRDefault="005C0B88">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ОБЩЕЕ КОЛИЧЕСТВО ЧАСОВ ПО ПРОГРАММЕ</w:t>
            </w:r>
          </w:p>
        </w:tc>
        <w:tc>
          <w:tcPr>
            <w:tcW w:w="1164" w:type="dxa"/>
            <w:tcMar>
              <w:top w:w="50" w:type="dxa"/>
              <w:left w:w="100" w:type="dxa"/>
            </w:tcMar>
            <w:vAlign w:val="center"/>
          </w:tcPr>
          <w:p w:rsidR="009A14CE" w:rsidRDefault="005C0B88" w:rsidP="00D9664F">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3</w:t>
            </w:r>
            <w:r w:rsidR="00D9664F">
              <w:rPr>
                <w:rFonts w:ascii="Times New Roman" w:hAnsi="Times New Roman" w:cs="Times New Roman"/>
                <w:color w:val="000000"/>
                <w:sz w:val="24"/>
                <w:szCs w:val="24"/>
                <w:lang w:val="ru-RU"/>
              </w:rPr>
              <w:t>4</w:t>
            </w:r>
          </w:p>
        </w:tc>
        <w:tc>
          <w:tcPr>
            <w:tcW w:w="1843" w:type="dxa"/>
            <w:tcMar>
              <w:top w:w="50" w:type="dxa"/>
              <w:left w:w="100" w:type="dxa"/>
            </w:tcMar>
            <w:vAlign w:val="center"/>
          </w:tcPr>
          <w:p w:rsidR="009A14CE" w:rsidRDefault="002E4D9F">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2</w:t>
            </w:r>
          </w:p>
        </w:tc>
        <w:tc>
          <w:tcPr>
            <w:tcW w:w="1912"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0 </w:t>
            </w:r>
          </w:p>
        </w:tc>
        <w:tc>
          <w:tcPr>
            <w:tcW w:w="4137" w:type="dxa"/>
            <w:tcMar>
              <w:top w:w="50" w:type="dxa"/>
              <w:left w:w="100" w:type="dxa"/>
            </w:tcMar>
            <w:vAlign w:val="center"/>
          </w:tcPr>
          <w:p w:rsidR="009A14CE" w:rsidRDefault="009A14CE">
            <w:pPr>
              <w:rPr>
                <w:rFonts w:ascii="Times New Roman" w:hAnsi="Times New Roman" w:cs="Times New Roman"/>
                <w:sz w:val="24"/>
                <w:szCs w:val="24"/>
              </w:rPr>
            </w:pPr>
          </w:p>
        </w:tc>
      </w:tr>
    </w:tbl>
    <w:p w:rsidR="009A14CE" w:rsidRDefault="009A14CE">
      <w:pPr>
        <w:sectPr w:rsidR="009A14CE">
          <w:pgSz w:w="16383" w:h="11906" w:orient="landscape"/>
          <w:pgMar w:top="1134" w:right="850" w:bottom="1134" w:left="1701" w:header="720" w:footer="720" w:gutter="0"/>
          <w:cols w:space="720"/>
        </w:sectPr>
      </w:pPr>
    </w:p>
    <w:p w:rsidR="009A14CE" w:rsidRDefault="005C0B88">
      <w:pPr>
        <w:spacing w:after="0"/>
        <w:ind w:left="120"/>
      </w:pPr>
      <w:r>
        <w:rPr>
          <w:rFonts w:ascii="Times New Roman" w:hAnsi="Times New Roman"/>
          <w:b/>
          <w:color w:val="000000"/>
          <w:sz w:val="28"/>
        </w:rPr>
        <w:lastRenderedPageBreak/>
        <w:t xml:space="preserve"> 7 КЛАСС </w:t>
      </w:r>
    </w:p>
    <w:tbl>
      <w:tblPr>
        <w:tblW w:w="12996"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9"/>
        <w:gridCol w:w="3958"/>
        <w:gridCol w:w="1189"/>
        <w:gridCol w:w="1843"/>
        <w:gridCol w:w="1912"/>
        <w:gridCol w:w="3065"/>
      </w:tblGrid>
      <w:tr w:rsidR="009A14CE" w:rsidTr="006F75C9">
        <w:trPr>
          <w:trHeight w:val="144"/>
          <w:tblCellSpacing w:w="0" w:type="dxa"/>
        </w:trPr>
        <w:tc>
          <w:tcPr>
            <w:tcW w:w="975" w:type="dxa"/>
            <w:vMerge w:val="restart"/>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rsidR="009A14CE" w:rsidRDefault="009A14CE">
            <w:pPr>
              <w:spacing w:after="0"/>
              <w:ind w:left="135"/>
              <w:rPr>
                <w:rFonts w:ascii="Times New Roman" w:hAnsi="Times New Roman" w:cs="Times New Roman"/>
                <w:sz w:val="24"/>
                <w:szCs w:val="24"/>
              </w:rPr>
            </w:pPr>
          </w:p>
        </w:tc>
        <w:tc>
          <w:tcPr>
            <w:tcW w:w="3938" w:type="dxa"/>
            <w:vMerge w:val="restart"/>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Наименование разделов и тем программы </w:t>
            </w:r>
          </w:p>
          <w:p w:rsidR="009A14CE" w:rsidRDefault="009A14CE">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9A14CE" w:rsidRDefault="005C0B88">
            <w:pPr>
              <w:spacing w:after="0"/>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3065" w:type="dxa"/>
            <w:vMerge w:val="restart"/>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9A14CE" w:rsidRDefault="009A14CE">
            <w:pPr>
              <w:spacing w:after="0"/>
              <w:ind w:left="135"/>
              <w:rPr>
                <w:rFonts w:ascii="Times New Roman" w:hAnsi="Times New Roman" w:cs="Times New Roman"/>
                <w:sz w:val="24"/>
                <w:szCs w:val="24"/>
              </w:rPr>
            </w:pPr>
          </w:p>
        </w:tc>
      </w:tr>
      <w:tr w:rsidR="009A14CE" w:rsidTr="006F75C9">
        <w:trPr>
          <w:trHeight w:val="144"/>
          <w:tblCellSpacing w:w="0" w:type="dxa"/>
        </w:trPr>
        <w:tc>
          <w:tcPr>
            <w:tcW w:w="0" w:type="auto"/>
            <w:vMerge/>
            <w:tcBorders>
              <w:top w:val="nil"/>
            </w:tcBorders>
            <w:tcMar>
              <w:top w:w="50" w:type="dxa"/>
              <w:left w:w="100" w:type="dxa"/>
            </w:tcMar>
          </w:tcPr>
          <w:p w:rsidR="009A14CE" w:rsidRDefault="009A14CE">
            <w:pPr>
              <w:rPr>
                <w:rFonts w:ascii="Times New Roman" w:hAnsi="Times New Roman" w:cs="Times New Roman"/>
                <w:sz w:val="24"/>
                <w:szCs w:val="24"/>
              </w:rPr>
            </w:pPr>
          </w:p>
        </w:tc>
        <w:tc>
          <w:tcPr>
            <w:tcW w:w="0" w:type="auto"/>
            <w:vMerge/>
            <w:tcBorders>
              <w:top w:val="nil"/>
            </w:tcBorders>
            <w:tcMar>
              <w:top w:w="50" w:type="dxa"/>
              <w:left w:w="100" w:type="dxa"/>
            </w:tcMar>
          </w:tcPr>
          <w:p w:rsidR="009A14CE" w:rsidRDefault="009A14CE">
            <w:pPr>
              <w:rPr>
                <w:rFonts w:ascii="Times New Roman" w:hAnsi="Times New Roman" w:cs="Times New Roman"/>
                <w:sz w:val="24"/>
                <w:szCs w:val="24"/>
              </w:rPr>
            </w:pPr>
          </w:p>
        </w:tc>
        <w:tc>
          <w:tcPr>
            <w:tcW w:w="1263"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rsidR="009A14CE" w:rsidRDefault="009A14CE">
            <w:pPr>
              <w:spacing w:after="0"/>
              <w:ind w:left="135"/>
              <w:rPr>
                <w:rFonts w:ascii="Times New Roman" w:hAnsi="Times New Roman" w:cs="Times New Roman"/>
                <w:sz w:val="24"/>
                <w:szCs w:val="24"/>
              </w:rPr>
            </w:pPr>
          </w:p>
        </w:tc>
        <w:tc>
          <w:tcPr>
            <w:tcW w:w="1843"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rsidR="009A14CE" w:rsidRDefault="009A14CE">
            <w:pPr>
              <w:spacing w:after="0"/>
              <w:ind w:left="135"/>
              <w:rPr>
                <w:rFonts w:ascii="Times New Roman" w:hAnsi="Times New Roman" w:cs="Times New Roman"/>
                <w:sz w:val="24"/>
                <w:szCs w:val="24"/>
              </w:rPr>
            </w:pPr>
          </w:p>
        </w:tc>
        <w:tc>
          <w:tcPr>
            <w:tcW w:w="1912"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Практические работы </w:t>
            </w:r>
          </w:p>
          <w:p w:rsidR="009A14CE" w:rsidRDefault="009A14CE">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9A14CE" w:rsidRDefault="009A14CE">
            <w:pPr>
              <w:rPr>
                <w:rFonts w:ascii="Times New Roman" w:hAnsi="Times New Roman" w:cs="Times New Roman"/>
                <w:sz w:val="24"/>
                <w:szCs w:val="24"/>
              </w:rPr>
            </w:pPr>
          </w:p>
        </w:tc>
      </w:tr>
      <w:tr w:rsidR="009A14CE" w:rsidRPr="001975F5" w:rsidTr="006F75C9">
        <w:trPr>
          <w:trHeight w:val="144"/>
          <w:tblCellSpacing w:w="0" w:type="dxa"/>
        </w:trPr>
        <w:tc>
          <w:tcPr>
            <w:tcW w:w="975" w:type="dxa"/>
            <w:tcMar>
              <w:top w:w="50" w:type="dxa"/>
              <w:left w:w="100" w:type="dxa"/>
            </w:tcMar>
            <w:vAlign w:val="center"/>
          </w:tcPr>
          <w:p w:rsidR="009A14CE" w:rsidRDefault="005C0B88">
            <w:pPr>
              <w:spacing w:after="0"/>
              <w:rPr>
                <w:rFonts w:ascii="Times New Roman" w:hAnsi="Times New Roman" w:cs="Times New Roman"/>
                <w:sz w:val="24"/>
                <w:szCs w:val="24"/>
              </w:rPr>
            </w:pPr>
            <w:r>
              <w:rPr>
                <w:rFonts w:ascii="Times New Roman" w:hAnsi="Times New Roman" w:cs="Times New Roman"/>
                <w:color w:val="000000"/>
                <w:sz w:val="24"/>
                <w:szCs w:val="24"/>
              </w:rPr>
              <w:t>1.1</w:t>
            </w:r>
          </w:p>
        </w:tc>
        <w:tc>
          <w:tcPr>
            <w:tcW w:w="3938" w:type="dxa"/>
            <w:tcMar>
              <w:top w:w="50" w:type="dxa"/>
              <w:left w:w="100" w:type="dxa"/>
            </w:tcMar>
            <w:vAlign w:val="center"/>
          </w:tcPr>
          <w:p w:rsidR="009A14CE" w:rsidRDefault="005C0B8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Введение</w:t>
            </w:r>
          </w:p>
        </w:tc>
        <w:tc>
          <w:tcPr>
            <w:tcW w:w="1263"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2</w:t>
            </w:r>
          </w:p>
        </w:tc>
        <w:tc>
          <w:tcPr>
            <w:tcW w:w="1843"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3065" w:type="dxa"/>
            <w:tcMar>
              <w:top w:w="50" w:type="dxa"/>
              <w:left w:w="100" w:type="dxa"/>
            </w:tcMar>
            <w:vAlign w:val="center"/>
          </w:tcPr>
          <w:p w:rsidR="009A14CE" w:rsidRPr="005C0B88" w:rsidRDefault="005C0B88" w:rsidP="007B28E3">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25">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26">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Мультиурок </w:t>
            </w:r>
            <w:hyperlink r:id="rId27">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multiurok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Библиотека ЦОК </w:t>
            </w:r>
            <w:hyperlink r:id="rId28">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5C0B88">
                <w:rPr>
                  <w:rFonts w:ascii="Times New Roman" w:hAnsi="Times New Roman" w:cs="Times New Roman"/>
                  <w:color w:val="0000FF"/>
                  <w:sz w:val="24"/>
                  <w:szCs w:val="24"/>
                  <w:u w:val="single"/>
                  <w:lang w:val="ru-RU"/>
                </w:rPr>
                <w:t>419196</w:t>
              </w:r>
            </w:hyperlink>
          </w:p>
        </w:tc>
      </w:tr>
      <w:tr w:rsidR="009A14CE" w:rsidRPr="001975F5" w:rsidTr="006F75C9">
        <w:trPr>
          <w:trHeight w:val="144"/>
          <w:tblCellSpacing w:w="0" w:type="dxa"/>
        </w:trPr>
        <w:tc>
          <w:tcPr>
            <w:tcW w:w="975" w:type="dxa"/>
            <w:tcMar>
              <w:top w:w="50" w:type="dxa"/>
              <w:left w:w="100" w:type="dxa"/>
            </w:tcMar>
            <w:vAlign w:val="center"/>
          </w:tcPr>
          <w:p w:rsidR="009A14CE" w:rsidRDefault="005C0B88">
            <w:pPr>
              <w:spacing w:after="0"/>
              <w:rPr>
                <w:rFonts w:ascii="Times New Roman" w:hAnsi="Times New Roman" w:cs="Times New Roman"/>
                <w:sz w:val="24"/>
                <w:szCs w:val="24"/>
              </w:rPr>
            </w:pPr>
            <w:r>
              <w:rPr>
                <w:rFonts w:ascii="Times New Roman" w:hAnsi="Times New Roman" w:cs="Times New Roman"/>
                <w:color w:val="000000"/>
                <w:sz w:val="24"/>
                <w:szCs w:val="24"/>
              </w:rPr>
              <w:t>1.2</w:t>
            </w:r>
          </w:p>
        </w:tc>
        <w:tc>
          <w:tcPr>
            <w:tcW w:w="3938" w:type="dxa"/>
            <w:tcMar>
              <w:top w:w="50" w:type="dxa"/>
              <w:left w:w="100" w:type="dxa"/>
            </w:tcMar>
            <w:vAlign w:val="center"/>
          </w:tcPr>
          <w:p w:rsidR="009A14CE" w:rsidRPr="005C0B88" w:rsidRDefault="005C0B88" w:rsidP="006F75C9">
            <w:pPr>
              <w:spacing w:after="0"/>
              <w:ind w:left="135"/>
              <w:rPr>
                <w:rFonts w:ascii="Times New Roman" w:hAnsi="Times New Roman" w:cs="Times New Roman"/>
                <w:sz w:val="24"/>
                <w:szCs w:val="24"/>
                <w:lang w:val="ru-RU"/>
              </w:rPr>
            </w:pPr>
            <w:r w:rsidRPr="005C0B88">
              <w:rPr>
                <w:rStyle w:val="41"/>
                <w:spacing w:val="4"/>
                <w:sz w:val="24"/>
                <w:szCs w:val="24"/>
                <w:lang w:val="ru-RU"/>
              </w:rPr>
              <w:t xml:space="preserve">ГЛАВА 1. </w:t>
            </w:r>
            <w:r w:rsidR="006F75C9">
              <w:rPr>
                <w:rStyle w:val="41"/>
                <w:spacing w:val="4"/>
                <w:sz w:val="24"/>
                <w:szCs w:val="24"/>
                <w:lang w:val="ru-RU"/>
              </w:rPr>
              <w:t>Мы живем в обществе</w:t>
            </w:r>
          </w:p>
        </w:tc>
        <w:tc>
          <w:tcPr>
            <w:tcW w:w="1263" w:type="dxa"/>
            <w:tcMar>
              <w:top w:w="50" w:type="dxa"/>
              <w:left w:w="100" w:type="dxa"/>
            </w:tcMar>
            <w:vAlign w:val="center"/>
          </w:tcPr>
          <w:p w:rsidR="009A14CE" w:rsidRDefault="005C0B88" w:rsidP="00D9664F">
            <w:pPr>
              <w:spacing w:after="0"/>
              <w:ind w:left="135"/>
              <w:jc w:val="center"/>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 </w:t>
            </w:r>
            <w:r w:rsidR="006F75C9">
              <w:rPr>
                <w:rFonts w:ascii="Times New Roman" w:hAnsi="Times New Roman" w:cs="Times New Roman"/>
                <w:color w:val="000000"/>
                <w:sz w:val="24"/>
                <w:szCs w:val="24"/>
                <w:lang w:val="ru-RU"/>
              </w:rPr>
              <w:t>1</w:t>
            </w:r>
            <w:r w:rsidR="00D9664F">
              <w:rPr>
                <w:rFonts w:ascii="Times New Roman" w:hAnsi="Times New Roman" w:cs="Times New Roman"/>
                <w:color w:val="000000"/>
                <w:sz w:val="24"/>
                <w:szCs w:val="24"/>
                <w:lang w:val="ru-RU"/>
              </w:rPr>
              <w:t>5</w:t>
            </w:r>
          </w:p>
        </w:tc>
        <w:tc>
          <w:tcPr>
            <w:tcW w:w="1843" w:type="dxa"/>
            <w:tcMar>
              <w:top w:w="50" w:type="dxa"/>
              <w:left w:w="100" w:type="dxa"/>
            </w:tcMar>
            <w:vAlign w:val="center"/>
          </w:tcPr>
          <w:p w:rsidR="009A14CE" w:rsidRDefault="008E0B9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2"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3065" w:type="dxa"/>
            <w:tcMar>
              <w:top w:w="50" w:type="dxa"/>
              <w:left w:w="100" w:type="dxa"/>
            </w:tcMar>
            <w:vAlign w:val="center"/>
          </w:tcPr>
          <w:p w:rsidR="009A14CE" w:rsidRPr="005C0B88" w:rsidRDefault="005C0B88" w:rsidP="007B28E3">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29">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Нспортал </w:t>
            </w:r>
            <w:hyperlink r:id="rId30">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nsportal</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Библиотека ЦОК </w:t>
            </w:r>
            <w:hyperlink r:id="rId31">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5C0B88">
                <w:rPr>
                  <w:rFonts w:ascii="Times New Roman" w:hAnsi="Times New Roman" w:cs="Times New Roman"/>
                  <w:color w:val="0000FF"/>
                  <w:sz w:val="24"/>
                  <w:szCs w:val="24"/>
                  <w:u w:val="single"/>
                  <w:lang w:val="ru-RU"/>
                </w:rPr>
                <w:t>419196</w:t>
              </w:r>
            </w:hyperlink>
          </w:p>
        </w:tc>
      </w:tr>
      <w:tr w:rsidR="009A14CE" w:rsidRPr="001975F5" w:rsidTr="006F75C9">
        <w:trPr>
          <w:trHeight w:val="144"/>
          <w:tblCellSpacing w:w="0" w:type="dxa"/>
        </w:trPr>
        <w:tc>
          <w:tcPr>
            <w:tcW w:w="975" w:type="dxa"/>
            <w:tcMar>
              <w:top w:w="50" w:type="dxa"/>
              <w:left w:w="100" w:type="dxa"/>
            </w:tcMar>
            <w:vAlign w:val="center"/>
          </w:tcPr>
          <w:p w:rsidR="009A14CE" w:rsidRDefault="005C0B88">
            <w:pPr>
              <w:spacing w:after="0"/>
              <w:rPr>
                <w:rFonts w:ascii="Times New Roman" w:hAnsi="Times New Roman" w:cs="Times New Roman"/>
                <w:sz w:val="24"/>
                <w:szCs w:val="24"/>
              </w:rPr>
            </w:pPr>
            <w:r>
              <w:rPr>
                <w:rFonts w:ascii="Times New Roman" w:hAnsi="Times New Roman" w:cs="Times New Roman"/>
                <w:color w:val="000000"/>
                <w:sz w:val="24"/>
                <w:szCs w:val="24"/>
              </w:rPr>
              <w:t>1.3</w:t>
            </w:r>
          </w:p>
        </w:tc>
        <w:tc>
          <w:tcPr>
            <w:tcW w:w="3938" w:type="dxa"/>
            <w:tcMar>
              <w:top w:w="50" w:type="dxa"/>
              <w:left w:w="100" w:type="dxa"/>
            </w:tcMar>
            <w:vAlign w:val="center"/>
          </w:tcPr>
          <w:p w:rsidR="009A14CE" w:rsidRPr="005C0B88" w:rsidRDefault="005C0B88" w:rsidP="006F75C9">
            <w:pPr>
              <w:spacing w:after="0"/>
              <w:ind w:left="135"/>
              <w:rPr>
                <w:rFonts w:ascii="Times New Roman" w:hAnsi="Times New Roman" w:cs="Times New Roman"/>
                <w:sz w:val="24"/>
                <w:szCs w:val="24"/>
                <w:lang w:val="ru-RU"/>
              </w:rPr>
            </w:pPr>
            <w:r w:rsidRPr="005C0B88">
              <w:rPr>
                <w:rFonts w:ascii="Times New Roman" w:hAnsi="Times New Roman" w:cs="Times New Roman"/>
                <w:sz w:val="24"/>
                <w:szCs w:val="24"/>
                <w:lang w:val="ru-RU"/>
              </w:rPr>
              <w:t xml:space="preserve">ГЛАВА 2. </w:t>
            </w:r>
            <w:r w:rsidR="006F75C9">
              <w:rPr>
                <w:rFonts w:ascii="Times New Roman" w:hAnsi="Times New Roman" w:cs="Times New Roman"/>
                <w:sz w:val="24"/>
                <w:szCs w:val="24"/>
                <w:lang w:val="ru-RU"/>
              </w:rPr>
              <w:t>Наша – родина Россия</w:t>
            </w:r>
          </w:p>
        </w:tc>
        <w:tc>
          <w:tcPr>
            <w:tcW w:w="1263" w:type="dxa"/>
            <w:tcMar>
              <w:top w:w="50" w:type="dxa"/>
              <w:left w:w="100" w:type="dxa"/>
            </w:tcMar>
            <w:vAlign w:val="center"/>
          </w:tcPr>
          <w:p w:rsidR="009A14CE" w:rsidRDefault="005C0B88" w:rsidP="00D9664F">
            <w:pPr>
              <w:spacing w:after="0"/>
              <w:ind w:left="135"/>
              <w:jc w:val="center"/>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lang w:val="ru-RU"/>
              </w:rPr>
              <w:t>1</w:t>
            </w:r>
            <w:r w:rsidR="00D9664F">
              <w:rPr>
                <w:rFonts w:ascii="Times New Roman" w:hAnsi="Times New Roman" w:cs="Times New Roman"/>
                <w:color w:val="000000"/>
                <w:sz w:val="24"/>
                <w:szCs w:val="24"/>
                <w:lang w:val="ru-RU"/>
              </w:rPr>
              <w:t>4</w:t>
            </w:r>
          </w:p>
        </w:tc>
        <w:tc>
          <w:tcPr>
            <w:tcW w:w="1843"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3065" w:type="dxa"/>
            <w:tcMar>
              <w:top w:w="50" w:type="dxa"/>
              <w:left w:w="100" w:type="dxa"/>
            </w:tcMar>
            <w:vAlign w:val="center"/>
          </w:tcPr>
          <w:p w:rsidR="009A14CE" w:rsidRPr="005C0B88" w:rsidRDefault="005C0B88" w:rsidP="007B28E3">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32">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33">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Мультиурок </w:t>
            </w:r>
            <w:hyperlink r:id="rId34">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multiurok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Библиотека ЦОК </w:t>
            </w:r>
            <w:hyperlink r:id="rId35">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5C0B88">
                <w:rPr>
                  <w:rFonts w:ascii="Times New Roman" w:hAnsi="Times New Roman" w:cs="Times New Roman"/>
                  <w:color w:val="0000FF"/>
                  <w:sz w:val="24"/>
                  <w:szCs w:val="24"/>
                  <w:u w:val="single"/>
                  <w:lang w:val="ru-RU"/>
                </w:rPr>
                <w:t>419196</w:t>
              </w:r>
            </w:hyperlink>
          </w:p>
        </w:tc>
      </w:tr>
      <w:tr w:rsidR="009A14CE" w:rsidRPr="001975F5" w:rsidTr="006F75C9">
        <w:trPr>
          <w:trHeight w:val="144"/>
          <w:tblCellSpacing w:w="0" w:type="dxa"/>
        </w:trPr>
        <w:tc>
          <w:tcPr>
            <w:tcW w:w="0" w:type="auto"/>
            <w:gridSpan w:val="2"/>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color w:val="000000"/>
                <w:sz w:val="24"/>
                <w:szCs w:val="24"/>
                <w:lang w:val="ru-RU"/>
              </w:rPr>
              <w:t>Обобщение</w:t>
            </w:r>
            <w:r>
              <w:rPr>
                <w:rFonts w:ascii="Times New Roman" w:hAnsi="Times New Roman" w:cs="Times New Roman"/>
                <w:color w:val="000000"/>
                <w:sz w:val="24"/>
                <w:szCs w:val="24"/>
              </w:rPr>
              <w:t>, итоговое повторение</w:t>
            </w:r>
          </w:p>
        </w:tc>
        <w:tc>
          <w:tcPr>
            <w:tcW w:w="1263"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 </w:t>
            </w:r>
          </w:p>
        </w:tc>
        <w:tc>
          <w:tcPr>
            <w:tcW w:w="1843"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912"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3065" w:type="dxa"/>
            <w:tcMar>
              <w:top w:w="50" w:type="dxa"/>
              <w:left w:w="100" w:type="dxa"/>
            </w:tcMar>
            <w:vAlign w:val="center"/>
          </w:tcPr>
          <w:p w:rsidR="009A14CE" w:rsidRPr="005C0B88" w:rsidRDefault="005C0B88">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Библиотека ЦОК </w:t>
            </w:r>
            <w:hyperlink r:id="rId36">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5C0B88">
                <w:rPr>
                  <w:rFonts w:ascii="Times New Roman" w:hAnsi="Times New Roman" w:cs="Times New Roman"/>
                  <w:color w:val="0000FF"/>
                  <w:sz w:val="24"/>
                  <w:szCs w:val="24"/>
                  <w:u w:val="single"/>
                  <w:lang w:val="ru-RU"/>
                </w:rPr>
                <w:t>419196</w:t>
              </w:r>
            </w:hyperlink>
          </w:p>
        </w:tc>
      </w:tr>
      <w:tr w:rsidR="009A14CE" w:rsidTr="006F75C9">
        <w:trPr>
          <w:trHeight w:val="144"/>
          <w:tblCellSpacing w:w="0" w:type="dxa"/>
        </w:trPr>
        <w:tc>
          <w:tcPr>
            <w:tcW w:w="0" w:type="auto"/>
            <w:gridSpan w:val="2"/>
            <w:tcMar>
              <w:top w:w="50" w:type="dxa"/>
              <w:left w:w="100" w:type="dxa"/>
            </w:tcMar>
            <w:vAlign w:val="center"/>
          </w:tcPr>
          <w:p w:rsidR="009A14CE" w:rsidRPr="005C0B88" w:rsidRDefault="005C0B88">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ОБЩЕЕ КОЛИЧЕСТВО ЧАСОВ ПО ПРОГРАММЕ</w:t>
            </w:r>
          </w:p>
        </w:tc>
        <w:tc>
          <w:tcPr>
            <w:tcW w:w="1263" w:type="dxa"/>
            <w:tcMar>
              <w:top w:w="50" w:type="dxa"/>
              <w:left w:w="100" w:type="dxa"/>
            </w:tcMar>
            <w:vAlign w:val="center"/>
          </w:tcPr>
          <w:p w:rsidR="009A14CE" w:rsidRPr="007629B6" w:rsidRDefault="005C0B88" w:rsidP="00D9664F">
            <w:pPr>
              <w:spacing w:after="0"/>
              <w:ind w:left="135"/>
              <w:jc w:val="center"/>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3</w:t>
            </w:r>
            <w:r w:rsidR="00D9664F">
              <w:rPr>
                <w:rFonts w:ascii="Times New Roman" w:hAnsi="Times New Roman" w:cs="Times New Roman"/>
                <w:color w:val="000000"/>
                <w:sz w:val="24"/>
                <w:szCs w:val="24"/>
                <w:lang w:val="ru-RU"/>
              </w:rPr>
              <w:t>4</w:t>
            </w:r>
          </w:p>
        </w:tc>
        <w:tc>
          <w:tcPr>
            <w:tcW w:w="1843" w:type="dxa"/>
            <w:tcMar>
              <w:top w:w="50" w:type="dxa"/>
              <w:left w:w="100" w:type="dxa"/>
            </w:tcMar>
            <w:vAlign w:val="center"/>
          </w:tcPr>
          <w:p w:rsidR="009A14CE" w:rsidRDefault="007629B6">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p>
        </w:tc>
        <w:tc>
          <w:tcPr>
            <w:tcW w:w="1912"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0 </w:t>
            </w:r>
          </w:p>
        </w:tc>
        <w:tc>
          <w:tcPr>
            <w:tcW w:w="3065" w:type="dxa"/>
            <w:tcMar>
              <w:top w:w="50" w:type="dxa"/>
              <w:left w:w="100" w:type="dxa"/>
            </w:tcMar>
            <w:vAlign w:val="center"/>
          </w:tcPr>
          <w:p w:rsidR="009A14CE" w:rsidRDefault="009A14CE">
            <w:pPr>
              <w:rPr>
                <w:rFonts w:ascii="Times New Roman" w:hAnsi="Times New Roman" w:cs="Times New Roman"/>
                <w:sz w:val="24"/>
                <w:szCs w:val="24"/>
              </w:rPr>
            </w:pPr>
          </w:p>
        </w:tc>
      </w:tr>
    </w:tbl>
    <w:p w:rsidR="009A14CE" w:rsidRDefault="009A14CE">
      <w:pPr>
        <w:sectPr w:rsidR="009A14CE">
          <w:pgSz w:w="16383" w:h="11906" w:orient="landscape"/>
          <w:pgMar w:top="1134" w:right="850" w:bottom="1134" w:left="1701" w:header="720" w:footer="720" w:gutter="0"/>
          <w:cols w:space="720"/>
        </w:sectPr>
      </w:pPr>
    </w:p>
    <w:p w:rsidR="009A14CE" w:rsidRDefault="005C0B88">
      <w:pPr>
        <w:spacing w:after="0"/>
        <w:ind w:left="120"/>
      </w:pPr>
      <w:r>
        <w:rPr>
          <w:rFonts w:ascii="Times New Roman" w:hAnsi="Times New Roman"/>
          <w:b/>
          <w:color w:val="000000"/>
          <w:sz w:val="28"/>
        </w:rPr>
        <w:lastRenderedPageBreak/>
        <w:t xml:space="preserve"> 8 КЛАСС </w:t>
      </w:r>
    </w:p>
    <w:tbl>
      <w:tblPr>
        <w:tblW w:w="12996"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5"/>
        <w:gridCol w:w="3938"/>
        <w:gridCol w:w="1263"/>
        <w:gridCol w:w="1843"/>
        <w:gridCol w:w="1912"/>
        <w:gridCol w:w="3065"/>
      </w:tblGrid>
      <w:tr w:rsidR="009A14CE">
        <w:trPr>
          <w:trHeight w:val="144"/>
          <w:tblCellSpacing w:w="0" w:type="dxa"/>
        </w:trPr>
        <w:tc>
          <w:tcPr>
            <w:tcW w:w="1073" w:type="dxa"/>
            <w:vMerge w:val="restart"/>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rsidR="009A14CE" w:rsidRDefault="009A14CE">
            <w:pPr>
              <w:spacing w:after="0"/>
              <w:ind w:left="135"/>
              <w:rPr>
                <w:rFonts w:ascii="Times New Roman" w:hAnsi="Times New Roman" w:cs="Times New Roman"/>
                <w:sz w:val="24"/>
                <w:szCs w:val="24"/>
              </w:rPr>
            </w:pPr>
          </w:p>
        </w:tc>
        <w:tc>
          <w:tcPr>
            <w:tcW w:w="4626" w:type="dxa"/>
            <w:vMerge w:val="restart"/>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Наименование разделов и тем программы </w:t>
            </w:r>
          </w:p>
          <w:p w:rsidR="009A14CE" w:rsidRDefault="009A14CE">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9A14CE" w:rsidRDefault="005C0B88">
            <w:pPr>
              <w:spacing w:after="0"/>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2848" w:type="dxa"/>
            <w:vMerge w:val="restart"/>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9A14CE" w:rsidRDefault="009A14CE">
            <w:pPr>
              <w:spacing w:after="0"/>
              <w:ind w:left="135"/>
              <w:rPr>
                <w:rFonts w:ascii="Times New Roman" w:hAnsi="Times New Roman" w:cs="Times New Roman"/>
                <w:sz w:val="24"/>
                <w:szCs w:val="24"/>
              </w:rPr>
            </w:pPr>
          </w:p>
        </w:tc>
      </w:tr>
      <w:tr w:rsidR="009A14CE">
        <w:trPr>
          <w:trHeight w:val="144"/>
          <w:tblCellSpacing w:w="0" w:type="dxa"/>
        </w:trPr>
        <w:tc>
          <w:tcPr>
            <w:tcW w:w="0" w:type="auto"/>
            <w:vMerge/>
            <w:tcBorders>
              <w:top w:val="nil"/>
            </w:tcBorders>
            <w:tcMar>
              <w:top w:w="50" w:type="dxa"/>
              <w:left w:w="100" w:type="dxa"/>
            </w:tcMar>
          </w:tcPr>
          <w:p w:rsidR="009A14CE" w:rsidRDefault="009A14CE">
            <w:pPr>
              <w:rPr>
                <w:rFonts w:ascii="Times New Roman" w:hAnsi="Times New Roman" w:cs="Times New Roman"/>
                <w:sz w:val="24"/>
                <w:szCs w:val="24"/>
              </w:rPr>
            </w:pPr>
          </w:p>
        </w:tc>
        <w:tc>
          <w:tcPr>
            <w:tcW w:w="0" w:type="auto"/>
            <w:vMerge/>
            <w:tcBorders>
              <w:top w:val="nil"/>
            </w:tcBorders>
            <w:tcMar>
              <w:top w:w="50" w:type="dxa"/>
              <w:left w:w="100" w:type="dxa"/>
            </w:tcMar>
          </w:tcPr>
          <w:p w:rsidR="009A14CE" w:rsidRDefault="009A14CE">
            <w:pPr>
              <w:rPr>
                <w:rFonts w:ascii="Times New Roman" w:hAnsi="Times New Roman" w:cs="Times New Roman"/>
                <w:sz w:val="24"/>
                <w:szCs w:val="24"/>
              </w:rPr>
            </w:pPr>
          </w:p>
        </w:tc>
        <w:tc>
          <w:tcPr>
            <w:tcW w:w="1374"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rsidR="009A14CE" w:rsidRDefault="009A14CE">
            <w:pPr>
              <w:spacing w:after="0"/>
              <w:ind w:left="135"/>
              <w:rPr>
                <w:rFonts w:ascii="Times New Roman" w:hAnsi="Times New Roman" w:cs="Times New Roman"/>
                <w:sz w:val="24"/>
                <w:szCs w:val="24"/>
              </w:rPr>
            </w:pPr>
          </w:p>
        </w:tc>
        <w:tc>
          <w:tcPr>
            <w:tcW w:w="1500"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rsidR="009A14CE" w:rsidRDefault="009A14CE">
            <w:pPr>
              <w:spacing w:after="0"/>
              <w:ind w:left="135"/>
              <w:rPr>
                <w:rFonts w:ascii="Times New Roman" w:hAnsi="Times New Roman" w:cs="Times New Roman"/>
                <w:sz w:val="24"/>
                <w:szCs w:val="24"/>
              </w:rPr>
            </w:pPr>
          </w:p>
        </w:tc>
        <w:tc>
          <w:tcPr>
            <w:tcW w:w="1575"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Практические работы </w:t>
            </w:r>
          </w:p>
          <w:p w:rsidR="009A14CE" w:rsidRDefault="009A14CE">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9A14CE" w:rsidRDefault="009A14CE">
            <w:pPr>
              <w:rPr>
                <w:rFonts w:ascii="Times New Roman" w:hAnsi="Times New Roman" w:cs="Times New Roman"/>
                <w:sz w:val="24"/>
                <w:szCs w:val="24"/>
              </w:rPr>
            </w:pPr>
          </w:p>
        </w:tc>
      </w:tr>
      <w:tr w:rsidR="009A14CE" w:rsidRPr="001975F5">
        <w:trPr>
          <w:trHeight w:val="144"/>
          <w:tblCellSpacing w:w="0" w:type="dxa"/>
        </w:trPr>
        <w:tc>
          <w:tcPr>
            <w:tcW w:w="1073" w:type="dxa"/>
            <w:tcMar>
              <w:top w:w="50" w:type="dxa"/>
              <w:left w:w="100" w:type="dxa"/>
            </w:tcMar>
            <w:vAlign w:val="center"/>
          </w:tcPr>
          <w:p w:rsidR="009A14CE" w:rsidRDefault="005C0B88">
            <w:pPr>
              <w:spacing w:after="0"/>
              <w:rPr>
                <w:rFonts w:ascii="Times New Roman" w:hAnsi="Times New Roman" w:cs="Times New Roman"/>
                <w:sz w:val="24"/>
                <w:szCs w:val="24"/>
              </w:rPr>
            </w:pPr>
            <w:r>
              <w:rPr>
                <w:rFonts w:ascii="Times New Roman" w:hAnsi="Times New Roman" w:cs="Times New Roman"/>
                <w:color w:val="000000"/>
                <w:sz w:val="24"/>
                <w:szCs w:val="24"/>
              </w:rPr>
              <w:t>1.1</w:t>
            </w:r>
          </w:p>
        </w:tc>
        <w:tc>
          <w:tcPr>
            <w:tcW w:w="4626" w:type="dxa"/>
            <w:tcMar>
              <w:top w:w="50" w:type="dxa"/>
              <w:left w:w="100" w:type="dxa"/>
            </w:tcMar>
            <w:vAlign w:val="center"/>
          </w:tcPr>
          <w:p w:rsidR="009A14CE" w:rsidRDefault="005C0B8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Введение</w:t>
            </w:r>
          </w:p>
        </w:tc>
        <w:tc>
          <w:tcPr>
            <w:tcW w:w="1374" w:type="dxa"/>
            <w:tcMar>
              <w:top w:w="50" w:type="dxa"/>
              <w:left w:w="100" w:type="dxa"/>
            </w:tcMar>
            <w:vAlign w:val="center"/>
          </w:tcPr>
          <w:p w:rsidR="009A14CE" w:rsidRDefault="00040C67">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2</w:t>
            </w:r>
          </w:p>
        </w:tc>
        <w:tc>
          <w:tcPr>
            <w:tcW w:w="1500"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75"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2848" w:type="dxa"/>
            <w:tcMar>
              <w:top w:w="50" w:type="dxa"/>
              <w:left w:w="100" w:type="dxa"/>
            </w:tcMar>
            <w:vAlign w:val="center"/>
          </w:tcPr>
          <w:p w:rsidR="009A14CE" w:rsidRPr="005C0B88" w:rsidRDefault="005C0B88" w:rsidP="007B28E3">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37">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38">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w:t>
            </w:r>
          </w:p>
        </w:tc>
      </w:tr>
      <w:tr w:rsidR="009A14CE" w:rsidRPr="001975F5">
        <w:trPr>
          <w:trHeight w:val="144"/>
          <w:tblCellSpacing w:w="0" w:type="dxa"/>
        </w:trPr>
        <w:tc>
          <w:tcPr>
            <w:tcW w:w="1073" w:type="dxa"/>
            <w:tcMar>
              <w:top w:w="50" w:type="dxa"/>
              <w:left w:w="100" w:type="dxa"/>
            </w:tcMar>
            <w:vAlign w:val="center"/>
          </w:tcPr>
          <w:p w:rsidR="009A14CE" w:rsidRDefault="005C0B88">
            <w:pPr>
              <w:spacing w:after="0"/>
              <w:rPr>
                <w:rFonts w:ascii="Times New Roman" w:hAnsi="Times New Roman" w:cs="Times New Roman"/>
                <w:sz w:val="24"/>
                <w:szCs w:val="24"/>
              </w:rPr>
            </w:pPr>
            <w:r>
              <w:rPr>
                <w:rFonts w:ascii="Times New Roman" w:hAnsi="Times New Roman" w:cs="Times New Roman"/>
                <w:color w:val="000000"/>
                <w:sz w:val="24"/>
                <w:szCs w:val="24"/>
              </w:rPr>
              <w:t>1.2</w:t>
            </w:r>
          </w:p>
        </w:tc>
        <w:tc>
          <w:tcPr>
            <w:tcW w:w="4626"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Cs/>
                <w:color w:val="000000"/>
                <w:spacing w:val="-3"/>
                <w:sz w:val="24"/>
                <w:szCs w:val="24"/>
              </w:rPr>
              <w:t>ГЛАВА 1. Личность и общество</w:t>
            </w:r>
          </w:p>
        </w:tc>
        <w:tc>
          <w:tcPr>
            <w:tcW w:w="1374" w:type="dxa"/>
            <w:tcMar>
              <w:top w:w="50" w:type="dxa"/>
              <w:left w:w="100" w:type="dxa"/>
            </w:tcMar>
            <w:vAlign w:val="center"/>
          </w:tcPr>
          <w:p w:rsidR="009A14CE" w:rsidRDefault="00040C67">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7</w:t>
            </w:r>
          </w:p>
        </w:tc>
        <w:tc>
          <w:tcPr>
            <w:tcW w:w="1500"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75"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2848" w:type="dxa"/>
            <w:tcMar>
              <w:top w:w="50" w:type="dxa"/>
              <w:left w:w="100" w:type="dxa"/>
            </w:tcMar>
            <w:vAlign w:val="center"/>
          </w:tcPr>
          <w:p w:rsidR="009A14CE" w:rsidRPr="005C0B88" w:rsidRDefault="005C0B88" w:rsidP="007B28E3">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39">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40">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w:t>
            </w:r>
          </w:p>
        </w:tc>
      </w:tr>
      <w:tr w:rsidR="009A14CE" w:rsidRPr="001975F5">
        <w:trPr>
          <w:trHeight w:val="144"/>
          <w:tblCellSpacing w:w="0" w:type="dxa"/>
        </w:trPr>
        <w:tc>
          <w:tcPr>
            <w:tcW w:w="1073" w:type="dxa"/>
            <w:tcMar>
              <w:top w:w="50" w:type="dxa"/>
              <w:left w:w="100" w:type="dxa"/>
            </w:tcMar>
            <w:vAlign w:val="center"/>
          </w:tcPr>
          <w:p w:rsidR="009A14CE" w:rsidRDefault="005C0B88">
            <w:pPr>
              <w:spacing w:after="0"/>
              <w:rPr>
                <w:rFonts w:ascii="Times New Roman" w:hAnsi="Times New Roman" w:cs="Times New Roman"/>
                <w:sz w:val="24"/>
                <w:szCs w:val="24"/>
              </w:rPr>
            </w:pPr>
            <w:r>
              <w:rPr>
                <w:rFonts w:ascii="Times New Roman" w:hAnsi="Times New Roman" w:cs="Times New Roman"/>
                <w:color w:val="000000"/>
                <w:sz w:val="24"/>
                <w:szCs w:val="24"/>
              </w:rPr>
              <w:t>1.3</w:t>
            </w:r>
          </w:p>
        </w:tc>
        <w:tc>
          <w:tcPr>
            <w:tcW w:w="4626"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sz w:val="24"/>
                <w:szCs w:val="24"/>
              </w:rPr>
              <w:t>ГЛАВА 2. Сфера духовной культуры</w:t>
            </w:r>
          </w:p>
        </w:tc>
        <w:tc>
          <w:tcPr>
            <w:tcW w:w="1374" w:type="dxa"/>
            <w:tcMar>
              <w:top w:w="50" w:type="dxa"/>
              <w:left w:w="100" w:type="dxa"/>
            </w:tcMar>
            <w:vAlign w:val="center"/>
          </w:tcPr>
          <w:p w:rsidR="009A14CE" w:rsidRDefault="005C0B88" w:rsidP="00040C67">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006F75C9">
              <w:rPr>
                <w:rFonts w:ascii="Times New Roman" w:hAnsi="Times New Roman" w:cs="Times New Roman"/>
                <w:color w:val="000000"/>
                <w:sz w:val="24"/>
                <w:szCs w:val="24"/>
                <w:lang w:val="ru-RU"/>
              </w:rPr>
              <w:t>1</w:t>
            </w:r>
            <w:r w:rsidR="00040C67">
              <w:rPr>
                <w:rFonts w:ascii="Times New Roman" w:hAnsi="Times New Roman" w:cs="Times New Roman"/>
                <w:color w:val="000000"/>
                <w:sz w:val="24"/>
                <w:szCs w:val="24"/>
                <w:lang w:val="ru-RU"/>
              </w:rPr>
              <w:t>6</w:t>
            </w:r>
          </w:p>
        </w:tc>
        <w:tc>
          <w:tcPr>
            <w:tcW w:w="1500"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75"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2848" w:type="dxa"/>
            <w:tcMar>
              <w:top w:w="50" w:type="dxa"/>
              <w:left w:w="100" w:type="dxa"/>
            </w:tcMar>
            <w:vAlign w:val="center"/>
          </w:tcPr>
          <w:p w:rsidR="009A14CE" w:rsidRPr="005C0B88" w:rsidRDefault="005C0B88" w:rsidP="007B28E3">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41">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42">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w:t>
            </w:r>
          </w:p>
        </w:tc>
      </w:tr>
      <w:tr w:rsidR="009A14CE" w:rsidRPr="001975F5">
        <w:trPr>
          <w:trHeight w:val="144"/>
          <w:tblCellSpacing w:w="0" w:type="dxa"/>
        </w:trPr>
        <w:tc>
          <w:tcPr>
            <w:tcW w:w="1073" w:type="dxa"/>
            <w:tcMar>
              <w:top w:w="50" w:type="dxa"/>
              <w:left w:w="100" w:type="dxa"/>
            </w:tcMar>
            <w:vAlign w:val="center"/>
          </w:tcPr>
          <w:p w:rsidR="009A14CE" w:rsidRDefault="005C0B88">
            <w:pPr>
              <w:spacing w:after="0"/>
              <w:rPr>
                <w:rFonts w:ascii="Times New Roman" w:hAnsi="Times New Roman" w:cs="Times New Roman"/>
                <w:sz w:val="24"/>
                <w:szCs w:val="24"/>
              </w:rPr>
            </w:pPr>
            <w:r>
              <w:rPr>
                <w:rFonts w:ascii="Times New Roman" w:hAnsi="Times New Roman" w:cs="Times New Roman"/>
                <w:color w:val="000000"/>
                <w:sz w:val="24"/>
                <w:szCs w:val="24"/>
              </w:rPr>
              <w:t>1.4</w:t>
            </w:r>
          </w:p>
        </w:tc>
        <w:tc>
          <w:tcPr>
            <w:tcW w:w="4626"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sz w:val="24"/>
                <w:szCs w:val="24"/>
              </w:rPr>
              <w:t>ГЛАВА 3. Социальная сфера</w:t>
            </w:r>
          </w:p>
        </w:tc>
        <w:tc>
          <w:tcPr>
            <w:tcW w:w="1374" w:type="dxa"/>
            <w:tcMar>
              <w:top w:w="50" w:type="dxa"/>
              <w:left w:w="100" w:type="dxa"/>
            </w:tcMar>
            <w:vAlign w:val="center"/>
          </w:tcPr>
          <w:p w:rsidR="009A14CE" w:rsidRDefault="006F75C9" w:rsidP="00040C67">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1</w:t>
            </w:r>
            <w:r w:rsidR="00040C67">
              <w:rPr>
                <w:rFonts w:ascii="Times New Roman" w:hAnsi="Times New Roman" w:cs="Times New Roman"/>
                <w:color w:val="000000"/>
                <w:sz w:val="24"/>
                <w:szCs w:val="24"/>
                <w:lang w:val="ru-RU"/>
              </w:rPr>
              <w:t>4</w:t>
            </w:r>
          </w:p>
        </w:tc>
        <w:tc>
          <w:tcPr>
            <w:tcW w:w="1500" w:type="dxa"/>
            <w:tcMar>
              <w:top w:w="50" w:type="dxa"/>
              <w:left w:w="100" w:type="dxa"/>
            </w:tcMar>
            <w:vAlign w:val="center"/>
          </w:tcPr>
          <w:p w:rsidR="009A14CE" w:rsidRPr="007B28E3" w:rsidRDefault="007B28E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75"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2848" w:type="dxa"/>
            <w:tcMar>
              <w:top w:w="50" w:type="dxa"/>
              <w:left w:w="100" w:type="dxa"/>
            </w:tcMar>
            <w:vAlign w:val="center"/>
          </w:tcPr>
          <w:p w:rsidR="009A14CE" w:rsidRPr="005C0B88" w:rsidRDefault="005C0B88" w:rsidP="007B28E3">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43">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44">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w:t>
            </w:r>
          </w:p>
        </w:tc>
      </w:tr>
      <w:tr w:rsidR="009A14CE" w:rsidRPr="001975F5">
        <w:trPr>
          <w:trHeight w:val="90"/>
          <w:tblCellSpacing w:w="0" w:type="dxa"/>
        </w:trPr>
        <w:tc>
          <w:tcPr>
            <w:tcW w:w="1073" w:type="dxa"/>
            <w:tcMar>
              <w:top w:w="50" w:type="dxa"/>
              <w:left w:w="100" w:type="dxa"/>
            </w:tcMar>
            <w:vAlign w:val="center"/>
          </w:tcPr>
          <w:p w:rsidR="009A14CE" w:rsidRDefault="005C0B88">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1.5</w:t>
            </w:r>
          </w:p>
        </w:tc>
        <w:tc>
          <w:tcPr>
            <w:tcW w:w="4626"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sz w:val="24"/>
                <w:szCs w:val="24"/>
              </w:rPr>
              <w:t>ГЛАВА 4. Экономика</w:t>
            </w:r>
          </w:p>
        </w:tc>
        <w:tc>
          <w:tcPr>
            <w:tcW w:w="1374" w:type="dxa"/>
            <w:tcMar>
              <w:top w:w="50" w:type="dxa"/>
              <w:left w:w="100" w:type="dxa"/>
            </w:tcMar>
            <w:vAlign w:val="center"/>
          </w:tcPr>
          <w:p w:rsidR="009A14CE" w:rsidRDefault="006F75C9" w:rsidP="00040C67">
            <w:pPr>
              <w:spacing w:after="0"/>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w:t>
            </w:r>
            <w:r w:rsidR="00F26ADD">
              <w:rPr>
                <w:rFonts w:ascii="Times New Roman" w:hAnsi="Times New Roman" w:cs="Times New Roman"/>
                <w:color w:val="000000"/>
                <w:sz w:val="24"/>
                <w:szCs w:val="24"/>
                <w:lang w:val="ru-RU"/>
              </w:rPr>
              <w:t>3</w:t>
            </w:r>
          </w:p>
        </w:tc>
        <w:tc>
          <w:tcPr>
            <w:tcW w:w="1500"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75"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2848" w:type="dxa"/>
            <w:tcMar>
              <w:top w:w="50" w:type="dxa"/>
              <w:left w:w="100" w:type="dxa"/>
            </w:tcMar>
            <w:vAlign w:val="center"/>
          </w:tcPr>
          <w:p w:rsidR="009A14CE" w:rsidRPr="005C0B88" w:rsidRDefault="005C0B88" w:rsidP="007B28E3">
            <w:pPr>
              <w:spacing w:after="0"/>
              <w:ind w:left="135"/>
              <w:rPr>
                <w:rFonts w:ascii="Times New Roman" w:hAnsi="Times New Roman" w:cs="Times New Roman"/>
                <w:color w:val="000000"/>
                <w:sz w:val="24"/>
                <w:szCs w:val="24"/>
                <w:lang w:val="ru-RU"/>
              </w:rPr>
            </w:pPr>
            <w:r w:rsidRPr="005C0B88">
              <w:rPr>
                <w:rFonts w:ascii="Times New Roman" w:hAnsi="Times New Roman" w:cs="Times New Roman"/>
                <w:color w:val="000000"/>
                <w:sz w:val="24"/>
                <w:szCs w:val="24"/>
                <w:lang w:val="ru-RU"/>
              </w:rPr>
              <w:t xml:space="preserve">РЭШ </w:t>
            </w:r>
            <w:hyperlink r:id="rId45">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46">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w:t>
            </w:r>
          </w:p>
        </w:tc>
      </w:tr>
      <w:tr w:rsidR="009A14CE" w:rsidRPr="001975F5">
        <w:trPr>
          <w:trHeight w:val="144"/>
          <w:tblCellSpacing w:w="0" w:type="dxa"/>
        </w:trPr>
        <w:tc>
          <w:tcPr>
            <w:tcW w:w="0" w:type="auto"/>
            <w:gridSpan w:val="2"/>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color w:val="000000"/>
                <w:sz w:val="24"/>
                <w:szCs w:val="24"/>
                <w:lang w:val="ru-RU"/>
              </w:rPr>
              <w:t>Обобщение</w:t>
            </w:r>
            <w:r>
              <w:rPr>
                <w:rFonts w:ascii="Times New Roman" w:hAnsi="Times New Roman" w:cs="Times New Roman"/>
                <w:color w:val="000000"/>
                <w:sz w:val="24"/>
                <w:szCs w:val="24"/>
              </w:rPr>
              <w:t>, итоговое повторение</w:t>
            </w:r>
          </w:p>
        </w:tc>
        <w:tc>
          <w:tcPr>
            <w:tcW w:w="1374" w:type="dxa"/>
            <w:tcMar>
              <w:top w:w="50" w:type="dxa"/>
              <w:left w:w="100" w:type="dxa"/>
            </w:tcMar>
            <w:vAlign w:val="center"/>
          </w:tcPr>
          <w:p w:rsidR="009A14CE" w:rsidRDefault="005C0B88" w:rsidP="007629B6">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w:t>
            </w:r>
            <w:r w:rsidR="007629B6">
              <w:rPr>
                <w:rFonts w:ascii="Times New Roman" w:hAnsi="Times New Roman" w:cs="Times New Roman"/>
                <w:color w:val="000000"/>
                <w:sz w:val="24"/>
                <w:szCs w:val="24"/>
                <w:lang w:val="ru-RU"/>
              </w:rPr>
              <w:t>3</w:t>
            </w:r>
            <w:r>
              <w:rPr>
                <w:rFonts w:ascii="Times New Roman" w:hAnsi="Times New Roman" w:cs="Times New Roman"/>
                <w:color w:val="000000"/>
                <w:sz w:val="24"/>
                <w:szCs w:val="24"/>
              </w:rPr>
              <w:t xml:space="preserve"> </w:t>
            </w:r>
          </w:p>
        </w:tc>
        <w:tc>
          <w:tcPr>
            <w:tcW w:w="1500"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575"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2848" w:type="dxa"/>
            <w:tcMar>
              <w:top w:w="50" w:type="dxa"/>
              <w:left w:w="100" w:type="dxa"/>
            </w:tcMar>
            <w:vAlign w:val="center"/>
          </w:tcPr>
          <w:p w:rsidR="009A14CE" w:rsidRPr="005C0B88" w:rsidRDefault="005C0B88">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Библиотека ЦОК </w:t>
            </w:r>
            <w:hyperlink r:id="rId47">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5C0B88">
                <w:rPr>
                  <w:rFonts w:ascii="Times New Roman" w:hAnsi="Times New Roman" w:cs="Times New Roman"/>
                  <w:color w:val="0000FF"/>
                  <w:sz w:val="24"/>
                  <w:szCs w:val="24"/>
                  <w:u w:val="single"/>
                  <w:lang w:val="ru-RU"/>
                </w:rPr>
                <w:t>419196</w:t>
              </w:r>
            </w:hyperlink>
          </w:p>
        </w:tc>
      </w:tr>
      <w:tr w:rsidR="009A14CE">
        <w:trPr>
          <w:trHeight w:val="144"/>
          <w:tblCellSpacing w:w="0" w:type="dxa"/>
        </w:trPr>
        <w:tc>
          <w:tcPr>
            <w:tcW w:w="0" w:type="auto"/>
            <w:gridSpan w:val="2"/>
            <w:tcMar>
              <w:top w:w="50" w:type="dxa"/>
              <w:left w:w="100" w:type="dxa"/>
            </w:tcMar>
            <w:vAlign w:val="center"/>
          </w:tcPr>
          <w:p w:rsidR="009A14CE" w:rsidRPr="005C0B88" w:rsidRDefault="005C0B88">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ОБЩЕЕ КОЛИЧЕСТВО ЧАСОВ ПО ПРОГРАММЕ</w:t>
            </w:r>
          </w:p>
        </w:tc>
        <w:tc>
          <w:tcPr>
            <w:tcW w:w="1374" w:type="dxa"/>
            <w:tcMar>
              <w:top w:w="50" w:type="dxa"/>
              <w:left w:w="100" w:type="dxa"/>
            </w:tcMar>
            <w:vAlign w:val="center"/>
          </w:tcPr>
          <w:p w:rsidR="009A14CE" w:rsidRPr="006F75C9" w:rsidRDefault="005C0B88" w:rsidP="007629B6">
            <w:pPr>
              <w:spacing w:after="0"/>
              <w:ind w:left="135"/>
              <w:jc w:val="center"/>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 </w:t>
            </w:r>
            <w:r w:rsidR="006F75C9">
              <w:rPr>
                <w:rFonts w:ascii="Times New Roman" w:hAnsi="Times New Roman" w:cs="Times New Roman"/>
                <w:color w:val="000000"/>
                <w:sz w:val="24"/>
                <w:szCs w:val="24"/>
                <w:lang w:val="ru-RU"/>
              </w:rPr>
              <w:t>6</w:t>
            </w:r>
            <w:r w:rsidR="007629B6">
              <w:rPr>
                <w:rFonts w:ascii="Times New Roman" w:hAnsi="Times New Roman" w:cs="Times New Roman"/>
                <w:color w:val="000000"/>
                <w:sz w:val="24"/>
                <w:szCs w:val="24"/>
                <w:lang w:val="ru-RU"/>
              </w:rPr>
              <w:t>5</w:t>
            </w:r>
          </w:p>
        </w:tc>
        <w:tc>
          <w:tcPr>
            <w:tcW w:w="1500" w:type="dxa"/>
            <w:tcMar>
              <w:top w:w="50" w:type="dxa"/>
              <w:left w:w="100" w:type="dxa"/>
            </w:tcMar>
            <w:vAlign w:val="center"/>
          </w:tcPr>
          <w:p w:rsidR="009A14CE" w:rsidRDefault="007B28E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6</w:t>
            </w:r>
            <w:r w:rsidR="005C0B88">
              <w:rPr>
                <w:rFonts w:ascii="Times New Roman" w:hAnsi="Times New Roman" w:cs="Times New Roman"/>
                <w:color w:val="000000"/>
                <w:sz w:val="24"/>
                <w:szCs w:val="24"/>
              </w:rPr>
              <w:t xml:space="preserve"> </w:t>
            </w:r>
          </w:p>
        </w:tc>
        <w:tc>
          <w:tcPr>
            <w:tcW w:w="1575"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0 </w:t>
            </w:r>
          </w:p>
        </w:tc>
        <w:tc>
          <w:tcPr>
            <w:tcW w:w="2848" w:type="dxa"/>
            <w:tcMar>
              <w:top w:w="50" w:type="dxa"/>
              <w:left w:w="100" w:type="dxa"/>
            </w:tcMar>
            <w:vAlign w:val="center"/>
          </w:tcPr>
          <w:p w:rsidR="009A14CE" w:rsidRDefault="009A14CE">
            <w:pPr>
              <w:rPr>
                <w:rFonts w:ascii="Times New Roman" w:hAnsi="Times New Roman" w:cs="Times New Roman"/>
                <w:sz w:val="24"/>
                <w:szCs w:val="24"/>
              </w:rPr>
            </w:pPr>
          </w:p>
        </w:tc>
      </w:tr>
    </w:tbl>
    <w:p w:rsidR="009A14CE" w:rsidRDefault="009A14CE">
      <w:pPr>
        <w:sectPr w:rsidR="009A14CE">
          <w:pgSz w:w="16383" w:h="11906" w:orient="landscape"/>
          <w:pgMar w:top="1134" w:right="850" w:bottom="1134" w:left="1701" w:header="720" w:footer="720" w:gutter="0"/>
          <w:cols w:space="720"/>
        </w:sectPr>
      </w:pPr>
    </w:p>
    <w:p w:rsidR="009A14CE" w:rsidRDefault="005C0B88">
      <w:pPr>
        <w:spacing w:after="0"/>
        <w:ind w:left="120"/>
      </w:pPr>
      <w:r>
        <w:rPr>
          <w:rFonts w:ascii="Times New Roman" w:hAnsi="Times New Roman"/>
          <w:b/>
          <w:color w:val="000000"/>
          <w:sz w:val="28"/>
        </w:rPr>
        <w:lastRenderedPageBreak/>
        <w:t xml:space="preserve"> 9 КЛАСС </w:t>
      </w:r>
    </w:p>
    <w:tbl>
      <w:tblPr>
        <w:tblW w:w="12996"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5"/>
        <w:gridCol w:w="3996"/>
        <w:gridCol w:w="1065"/>
        <w:gridCol w:w="1843"/>
        <w:gridCol w:w="1912"/>
        <w:gridCol w:w="3065"/>
      </w:tblGrid>
      <w:tr w:rsidR="009A14CE" w:rsidTr="002E4D9F">
        <w:trPr>
          <w:trHeight w:val="144"/>
          <w:tblCellSpacing w:w="0" w:type="dxa"/>
        </w:trPr>
        <w:tc>
          <w:tcPr>
            <w:tcW w:w="1085" w:type="dxa"/>
            <w:vMerge w:val="restart"/>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rsidR="009A14CE" w:rsidRDefault="009A14CE">
            <w:pPr>
              <w:spacing w:after="0"/>
              <w:ind w:left="135"/>
              <w:rPr>
                <w:rFonts w:ascii="Times New Roman" w:hAnsi="Times New Roman" w:cs="Times New Roman"/>
                <w:sz w:val="24"/>
                <w:szCs w:val="24"/>
              </w:rPr>
            </w:pPr>
          </w:p>
        </w:tc>
        <w:tc>
          <w:tcPr>
            <w:tcW w:w="3998" w:type="dxa"/>
            <w:vMerge w:val="restart"/>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Наименование разделов и тем программы </w:t>
            </w:r>
          </w:p>
          <w:p w:rsidR="009A14CE" w:rsidRDefault="009A14CE">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9A14CE" w:rsidRDefault="005C0B88">
            <w:pPr>
              <w:spacing w:after="0"/>
              <w:rPr>
                <w:rFonts w:ascii="Times New Roman" w:hAnsi="Times New Roman" w:cs="Times New Roman"/>
                <w:sz w:val="24"/>
                <w:szCs w:val="24"/>
              </w:rPr>
            </w:pPr>
            <w:r>
              <w:rPr>
                <w:rFonts w:ascii="Times New Roman" w:hAnsi="Times New Roman" w:cs="Times New Roman"/>
                <w:b/>
                <w:color w:val="000000"/>
                <w:sz w:val="24"/>
                <w:szCs w:val="24"/>
              </w:rPr>
              <w:t>Количество часов</w:t>
            </w:r>
          </w:p>
        </w:tc>
        <w:tc>
          <w:tcPr>
            <w:tcW w:w="3065" w:type="dxa"/>
            <w:vMerge w:val="restart"/>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Электронные (цифровые) образовательные ресурсы </w:t>
            </w:r>
          </w:p>
          <w:p w:rsidR="009A14CE" w:rsidRDefault="009A14CE">
            <w:pPr>
              <w:spacing w:after="0"/>
              <w:ind w:left="135"/>
              <w:rPr>
                <w:rFonts w:ascii="Times New Roman" w:hAnsi="Times New Roman" w:cs="Times New Roman"/>
                <w:sz w:val="24"/>
                <w:szCs w:val="24"/>
              </w:rPr>
            </w:pPr>
          </w:p>
        </w:tc>
      </w:tr>
      <w:tr w:rsidR="009A14CE" w:rsidTr="002E4D9F">
        <w:trPr>
          <w:trHeight w:val="144"/>
          <w:tblCellSpacing w:w="0" w:type="dxa"/>
        </w:trPr>
        <w:tc>
          <w:tcPr>
            <w:tcW w:w="0" w:type="auto"/>
            <w:vMerge/>
            <w:tcBorders>
              <w:top w:val="nil"/>
            </w:tcBorders>
            <w:tcMar>
              <w:top w:w="50" w:type="dxa"/>
              <w:left w:w="100" w:type="dxa"/>
            </w:tcMar>
          </w:tcPr>
          <w:p w:rsidR="009A14CE" w:rsidRDefault="009A14CE">
            <w:pPr>
              <w:rPr>
                <w:rFonts w:ascii="Times New Roman" w:hAnsi="Times New Roman" w:cs="Times New Roman"/>
                <w:sz w:val="24"/>
                <w:szCs w:val="24"/>
              </w:rPr>
            </w:pPr>
          </w:p>
        </w:tc>
        <w:tc>
          <w:tcPr>
            <w:tcW w:w="0" w:type="auto"/>
            <w:vMerge/>
            <w:tcBorders>
              <w:top w:val="nil"/>
            </w:tcBorders>
            <w:tcMar>
              <w:top w:w="50" w:type="dxa"/>
              <w:left w:w="100" w:type="dxa"/>
            </w:tcMar>
          </w:tcPr>
          <w:p w:rsidR="009A14CE" w:rsidRDefault="009A14CE">
            <w:pPr>
              <w:rPr>
                <w:rFonts w:ascii="Times New Roman" w:hAnsi="Times New Roman" w:cs="Times New Roman"/>
                <w:sz w:val="24"/>
                <w:szCs w:val="24"/>
              </w:rPr>
            </w:pPr>
          </w:p>
        </w:tc>
        <w:tc>
          <w:tcPr>
            <w:tcW w:w="1093"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Всего </w:t>
            </w:r>
          </w:p>
          <w:p w:rsidR="009A14CE" w:rsidRDefault="009A14CE">
            <w:pPr>
              <w:spacing w:after="0"/>
              <w:ind w:left="135"/>
              <w:rPr>
                <w:rFonts w:ascii="Times New Roman" w:hAnsi="Times New Roman" w:cs="Times New Roman"/>
                <w:sz w:val="24"/>
                <w:szCs w:val="24"/>
              </w:rPr>
            </w:pPr>
          </w:p>
        </w:tc>
        <w:tc>
          <w:tcPr>
            <w:tcW w:w="1843"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Контрольные работы </w:t>
            </w:r>
          </w:p>
          <w:p w:rsidR="009A14CE" w:rsidRDefault="009A14CE">
            <w:pPr>
              <w:spacing w:after="0"/>
              <w:ind w:left="135"/>
              <w:rPr>
                <w:rFonts w:ascii="Times New Roman" w:hAnsi="Times New Roman" w:cs="Times New Roman"/>
                <w:sz w:val="24"/>
                <w:szCs w:val="24"/>
              </w:rPr>
            </w:pPr>
          </w:p>
        </w:tc>
        <w:tc>
          <w:tcPr>
            <w:tcW w:w="1912" w:type="dxa"/>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Практические работы </w:t>
            </w:r>
          </w:p>
          <w:p w:rsidR="009A14CE" w:rsidRDefault="009A14CE">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9A14CE" w:rsidRDefault="009A14CE">
            <w:pPr>
              <w:rPr>
                <w:rFonts w:ascii="Times New Roman" w:hAnsi="Times New Roman" w:cs="Times New Roman"/>
                <w:sz w:val="24"/>
                <w:szCs w:val="24"/>
              </w:rPr>
            </w:pPr>
          </w:p>
        </w:tc>
      </w:tr>
      <w:tr w:rsidR="009A14CE" w:rsidRPr="001975F5" w:rsidTr="002E4D9F">
        <w:trPr>
          <w:trHeight w:val="144"/>
          <w:tblCellSpacing w:w="0" w:type="dxa"/>
        </w:trPr>
        <w:tc>
          <w:tcPr>
            <w:tcW w:w="1085" w:type="dxa"/>
            <w:tcMar>
              <w:top w:w="50" w:type="dxa"/>
              <w:left w:w="100" w:type="dxa"/>
            </w:tcMar>
            <w:vAlign w:val="center"/>
          </w:tcPr>
          <w:p w:rsidR="009A14CE" w:rsidRDefault="005C0B88">
            <w:pPr>
              <w:spacing w:after="0"/>
              <w:rPr>
                <w:rFonts w:ascii="Times New Roman" w:hAnsi="Times New Roman" w:cs="Times New Roman"/>
                <w:sz w:val="24"/>
                <w:szCs w:val="24"/>
              </w:rPr>
            </w:pPr>
            <w:r>
              <w:rPr>
                <w:rFonts w:ascii="Times New Roman" w:hAnsi="Times New Roman" w:cs="Times New Roman"/>
                <w:color w:val="000000"/>
                <w:sz w:val="24"/>
                <w:szCs w:val="24"/>
              </w:rPr>
              <w:t>1.1</w:t>
            </w:r>
          </w:p>
        </w:tc>
        <w:tc>
          <w:tcPr>
            <w:tcW w:w="3998" w:type="dxa"/>
            <w:tcMar>
              <w:top w:w="50" w:type="dxa"/>
              <w:left w:w="100" w:type="dxa"/>
            </w:tcMar>
            <w:vAlign w:val="center"/>
          </w:tcPr>
          <w:p w:rsidR="009A14CE" w:rsidRDefault="005C0B8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Введение</w:t>
            </w:r>
          </w:p>
        </w:tc>
        <w:tc>
          <w:tcPr>
            <w:tcW w:w="1093" w:type="dxa"/>
            <w:tcMar>
              <w:top w:w="50" w:type="dxa"/>
              <w:left w:w="100" w:type="dxa"/>
            </w:tcMar>
            <w:vAlign w:val="center"/>
          </w:tcPr>
          <w:p w:rsidR="009A14CE" w:rsidRDefault="00B95703">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2</w:t>
            </w:r>
            <w:r w:rsidR="005C0B88">
              <w:rPr>
                <w:rFonts w:ascii="Times New Roman" w:hAnsi="Times New Roman" w:cs="Times New Roman"/>
                <w:color w:val="000000"/>
                <w:sz w:val="24"/>
                <w:szCs w:val="24"/>
              </w:rPr>
              <w:t xml:space="preserve"> </w:t>
            </w:r>
          </w:p>
        </w:tc>
        <w:tc>
          <w:tcPr>
            <w:tcW w:w="1843" w:type="dxa"/>
            <w:tcMar>
              <w:top w:w="50" w:type="dxa"/>
              <w:left w:w="100" w:type="dxa"/>
            </w:tcMar>
            <w:vAlign w:val="center"/>
          </w:tcPr>
          <w:p w:rsidR="009A14CE" w:rsidRDefault="00CB60E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2"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3065" w:type="dxa"/>
            <w:tcMar>
              <w:top w:w="50" w:type="dxa"/>
              <w:left w:w="100" w:type="dxa"/>
            </w:tcMar>
            <w:vAlign w:val="center"/>
          </w:tcPr>
          <w:p w:rsidR="009A14CE" w:rsidRPr="005C0B88" w:rsidRDefault="005C0B88" w:rsidP="007B28E3">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48">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49">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w:t>
            </w:r>
          </w:p>
        </w:tc>
      </w:tr>
      <w:tr w:rsidR="002E4D9F" w:rsidRPr="001975F5" w:rsidTr="002E4D9F">
        <w:trPr>
          <w:trHeight w:val="144"/>
          <w:tblCellSpacing w:w="0" w:type="dxa"/>
        </w:trPr>
        <w:tc>
          <w:tcPr>
            <w:tcW w:w="1085" w:type="dxa"/>
            <w:tcMar>
              <w:top w:w="50" w:type="dxa"/>
              <w:left w:w="100" w:type="dxa"/>
            </w:tcMar>
            <w:vAlign w:val="center"/>
          </w:tcPr>
          <w:p w:rsidR="002E4D9F" w:rsidRDefault="002E4D9F">
            <w:pPr>
              <w:spacing w:after="0"/>
              <w:rPr>
                <w:rFonts w:ascii="Times New Roman" w:hAnsi="Times New Roman" w:cs="Times New Roman"/>
                <w:sz w:val="24"/>
                <w:szCs w:val="24"/>
              </w:rPr>
            </w:pPr>
            <w:r>
              <w:rPr>
                <w:rFonts w:ascii="Times New Roman" w:hAnsi="Times New Roman" w:cs="Times New Roman"/>
                <w:color w:val="000000"/>
                <w:sz w:val="24"/>
                <w:szCs w:val="24"/>
              </w:rPr>
              <w:t>1.2</w:t>
            </w:r>
          </w:p>
        </w:tc>
        <w:tc>
          <w:tcPr>
            <w:tcW w:w="3998" w:type="dxa"/>
            <w:tcMar>
              <w:top w:w="50" w:type="dxa"/>
              <w:left w:w="100" w:type="dxa"/>
            </w:tcMar>
            <w:vAlign w:val="center"/>
          </w:tcPr>
          <w:p w:rsidR="002E4D9F" w:rsidRDefault="002E4D9F">
            <w:pPr>
              <w:spacing w:after="0"/>
              <w:ind w:left="135"/>
              <w:rPr>
                <w:rFonts w:ascii="Times New Roman" w:hAnsi="Times New Roman" w:cs="Times New Roman"/>
                <w:sz w:val="24"/>
                <w:szCs w:val="24"/>
              </w:rPr>
            </w:pPr>
            <w:r>
              <w:rPr>
                <w:rFonts w:ascii="Times New Roman" w:hAnsi="Times New Roman" w:cs="Times New Roman"/>
                <w:b/>
                <w:bCs/>
                <w:sz w:val="24"/>
                <w:szCs w:val="24"/>
              </w:rPr>
              <w:t>Политика</w:t>
            </w:r>
          </w:p>
        </w:tc>
        <w:tc>
          <w:tcPr>
            <w:tcW w:w="1093" w:type="dxa"/>
            <w:tcMar>
              <w:top w:w="50" w:type="dxa"/>
              <w:left w:w="100" w:type="dxa"/>
            </w:tcMar>
            <w:vAlign w:val="center"/>
          </w:tcPr>
          <w:p w:rsidR="002E4D9F" w:rsidRDefault="002E4D9F">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14</w:t>
            </w:r>
            <w:r>
              <w:rPr>
                <w:rFonts w:ascii="Times New Roman" w:hAnsi="Times New Roman" w:cs="Times New Roman"/>
                <w:color w:val="000000"/>
                <w:sz w:val="24"/>
                <w:szCs w:val="24"/>
              </w:rPr>
              <w:t xml:space="preserve"> </w:t>
            </w:r>
          </w:p>
        </w:tc>
        <w:tc>
          <w:tcPr>
            <w:tcW w:w="1843" w:type="dxa"/>
            <w:tcMar>
              <w:top w:w="50" w:type="dxa"/>
              <w:left w:w="100" w:type="dxa"/>
            </w:tcMar>
            <w:vAlign w:val="center"/>
          </w:tcPr>
          <w:p w:rsidR="002E4D9F" w:rsidRDefault="002E4D9F" w:rsidP="002E4D9F">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2" w:type="dxa"/>
            <w:tcMar>
              <w:top w:w="50" w:type="dxa"/>
              <w:left w:w="100" w:type="dxa"/>
            </w:tcMar>
            <w:vAlign w:val="center"/>
          </w:tcPr>
          <w:p w:rsidR="002E4D9F" w:rsidRDefault="002E4D9F">
            <w:pPr>
              <w:spacing w:after="0"/>
              <w:ind w:left="135"/>
              <w:jc w:val="center"/>
              <w:rPr>
                <w:rFonts w:ascii="Times New Roman" w:hAnsi="Times New Roman" w:cs="Times New Roman"/>
                <w:sz w:val="24"/>
                <w:szCs w:val="24"/>
              </w:rPr>
            </w:pPr>
          </w:p>
        </w:tc>
        <w:tc>
          <w:tcPr>
            <w:tcW w:w="3065" w:type="dxa"/>
            <w:tcMar>
              <w:top w:w="50" w:type="dxa"/>
              <w:left w:w="100" w:type="dxa"/>
            </w:tcMar>
            <w:vAlign w:val="center"/>
          </w:tcPr>
          <w:p w:rsidR="002E4D9F" w:rsidRPr="005C0B88" w:rsidRDefault="002E4D9F" w:rsidP="007B28E3">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50">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51">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w:t>
            </w:r>
          </w:p>
        </w:tc>
      </w:tr>
      <w:tr w:rsidR="002E4D9F" w:rsidRPr="001975F5" w:rsidTr="002E4D9F">
        <w:trPr>
          <w:trHeight w:val="144"/>
          <w:tblCellSpacing w:w="0" w:type="dxa"/>
        </w:trPr>
        <w:tc>
          <w:tcPr>
            <w:tcW w:w="1085" w:type="dxa"/>
            <w:tcMar>
              <w:top w:w="50" w:type="dxa"/>
              <w:left w:w="100" w:type="dxa"/>
            </w:tcMar>
            <w:vAlign w:val="center"/>
          </w:tcPr>
          <w:p w:rsidR="002E4D9F" w:rsidRDefault="002E4D9F">
            <w:pPr>
              <w:spacing w:after="0"/>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3998" w:type="dxa"/>
            <w:tcMar>
              <w:top w:w="50" w:type="dxa"/>
              <w:left w:w="100" w:type="dxa"/>
            </w:tcMar>
            <w:vAlign w:val="center"/>
          </w:tcPr>
          <w:p w:rsidR="002E4D9F" w:rsidRPr="006F75C9" w:rsidRDefault="002E4D9F">
            <w:pPr>
              <w:spacing w:after="0"/>
              <w:ind w:left="135"/>
              <w:rPr>
                <w:rFonts w:ascii="Times New Roman" w:hAnsi="Times New Roman" w:cs="Times New Roman"/>
                <w:sz w:val="24"/>
                <w:szCs w:val="24"/>
                <w:lang w:val="ru-RU"/>
              </w:rPr>
            </w:pPr>
            <w:r>
              <w:rPr>
                <w:rFonts w:ascii="Times New Roman" w:hAnsi="Times New Roman" w:cs="Times New Roman"/>
                <w:bCs/>
                <w:sz w:val="24"/>
                <w:szCs w:val="24"/>
                <w:lang w:val="ru-RU"/>
              </w:rPr>
              <w:t>Право</w:t>
            </w:r>
          </w:p>
        </w:tc>
        <w:tc>
          <w:tcPr>
            <w:tcW w:w="1093" w:type="dxa"/>
            <w:tcMar>
              <w:top w:w="50" w:type="dxa"/>
              <w:left w:w="100" w:type="dxa"/>
            </w:tcMar>
            <w:vAlign w:val="center"/>
          </w:tcPr>
          <w:p w:rsidR="002E4D9F" w:rsidRDefault="00D9664F" w:rsidP="00B9570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29</w:t>
            </w:r>
            <w:r w:rsidR="002E4D9F">
              <w:rPr>
                <w:rFonts w:ascii="Times New Roman" w:hAnsi="Times New Roman" w:cs="Times New Roman"/>
                <w:color w:val="000000"/>
                <w:sz w:val="24"/>
                <w:szCs w:val="24"/>
              </w:rPr>
              <w:t xml:space="preserve"> </w:t>
            </w:r>
          </w:p>
        </w:tc>
        <w:tc>
          <w:tcPr>
            <w:tcW w:w="1843" w:type="dxa"/>
            <w:tcMar>
              <w:top w:w="50" w:type="dxa"/>
              <w:left w:w="100" w:type="dxa"/>
            </w:tcMar>
            <w:vAlign w:val="center"/>
          </w:tcPr>
          <w:p w:rsidR="002E4D9F" w:rsidRDefault="002E4D9F" w:rsidP="002E4D9F">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912" w:type="dxa"/>
            <w:tcMar>
              <w:top w:w="50" w:type="dxa"/>
              <w:left w:w="100" w:type="dxa"/>
            </w:tcMar>
            <w:vAlign w:val="center"/>
          </w:tcPr>
          <w:p w:rsidR="002E4D9F" w:rsidRDefault="002E4D9F">
            <w:pPr>
              <w:spacing w:after="0"/>
              <w:ind w:left="135"/>
              <w:jc w:val="center"/>
              <w:rPr>
                <w:rFonts w:ascii="Times New Roman" w:hAnsi="Times New Roman" w:cs="Times New Roman"/>
                <w:sz w:val="24"/>
                <w:szCs w:val="24"/>
              </w:rPr>
            </w:pPr>
          </w:p>
        </w:tc>
        <w:tc>
          <w:tcPr>
            <w:tcW w:w="3065" w:type="dxa"/>
            <w:tcMar>
              <w:top w:w="50" w:type="dxa"/>
              <w:left w:w="100" w:type="dxa"/>
            </w:tcMar>
            <w:vAlign w:val="center"/>
          </w:tcPr>
          <w:p w:rsidR="002E4D9F" w:rsidRPr="005C0B88" w:rsidRDefault="002E4D9F" w:rsidP="007B28E3">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РЭШ </w:t>
            </w:r>
            <w:hyperlink r:id="rId52">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resh</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edu</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Инфоурок </w:t>
            </w:r>
            <w:hyperlink r:id="rId53">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infourok</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w:t>
              </w:r>
            </w:hyperlink>
            <w:r w:rsidRPr="005C0B88">
              <w:rPr>
                <w:rFonts w:ascii="Times New Roman" w:hAnsi="Times New Roman" w:cs="Times New Roman"/>
                <w:color w:val="000000"/>
                <w:sz w:val="24"/>
                <w:szCs w:val="24"/>
                <w:lang w:val="ru-RU"/>
              </w:rPr>
              <w:t xml:space="preserve"> </w:t>
            </w:r>
            <w:hyperlink r:id="rId54">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5C0B88">
                <w:rPr>
                  <w:rFonts w:ascii="Times New Roman" w:hAnsi="Times New Roman" w:cs="Times New Roman"/>
                  <w:color w:val="0000FF"/>
                  <w:sz w:val="24"/>
                  <w:szCs w:val="24"/>
                  <w:u w:val="single"/>
                  <w:lang w:val="ru-RU"/>
                </w:rPr>
                <w:t>41</w:t>
              </w:r>
              <w:r>
                <w:rPr>
                  <w:rFonts w:ascii="Times New Roman" w:hAnsi="Times New Roman" w:cs="Times New Roman"/>
                  <w:color w:val="0000FF"/>
                  <w:sz w:val="24"/>
                  <w:szCs w:val="24"/>
                  <w:u w:val="single"/>
                </w:rPr>
                <w:t>b</w:t>
              </w:r>
              <w:r w:rsidRPr="005C0B88">
                <w:rPr>
                  <w:rFonts w:ascii="Times New Roman" w:hAnsi="Times New Roman" w:cs="Times New Roman"/>
                  <w:color w:val="0000FF"/>
                  <w:sz w:val="24"/>
                  <w:szCs w:val="24"/>
                  <w:u w:val="single"/>
                  <w:lang w:val="ru-RU"/>
                </w:rPr>
                <w:t>414</w:t>
              </w:r>
            </w:hyperlink>
          </w:p>
        </w:tc>
      </w:tr>
      <w:tr w:rsidR="009A14CE" w:rsidRPr="001975F5" w:rsidTr="002E4D9F">
        <w:trPr>
          <w:trHeight w:val="144"/>
          <w:tblCellSpacing w:w="0" w:type="dxa"/>
        </w:trPr>
        <w:tc>
          <w:tcPr>
            <w:tcW w:w="0" w:type="auto"/>
            <w:gridSpan w:val="2"/>
            <w:tcMar>
              <w:top w:w="50" w:type="dxa"/>
              <w:left w:w="100" w:type="dxa"/>
            </w:tcMar>
            <w:vAlign w:val="center"/>
          </w:tcPr>
          <w:p w:rsidR="009A14CE" w:rsidRDefault="005C0B88">
            <w:pPr>
              <w:spacing w:after="0"/>
              <w:ind w:left="135"/>
              <w:rPr>
                <w:rFonts w:ascii="Times New Roman" w:hAnsi="Times New Roman" w:cs="Times New Roman"/>
                <w:sz w:val="24"/>
                <w:szCs w:val="24"/>
              </w:rPr>
            </w:pPr>
            <w:r>
              <w:rPr>
                <w:rFonts w:ascii="Times New Roman" w:hAnsi="Times New Roman" w:cs="Times New Roman"/>
                <w:color w:val="000000"/>
                <w:sz w:val="24"/>
                <w:szCs w:val="24"/>
                <w:lang w:val="ru-RU"/>
              </w:rPr>
              <w:t>Обобщение</w:t>
            </w:r>
            <w:r>
              <w:rPr>
                <w:rFonts w:ascii="Times New Roman" w:hAnsi="Times New Roman" w:cs="Times New Roman"/>
                <w:color w:val="000000"/>
                <w:sz w:val="24"/>
                <w:szCs w:val="24"/>
              </w:rPr>
              <w:t>, итоговое повторение</w:t>
            </w:r>
          </w:p>
        </w:tc>
        <w:tc>
          <w:tcPr>
            <w:tcW w:w="1093" w:type="dxa"/>
            <w:tcMar>
              <w:top w:w="50" w:type="dxa"/>
              <w:left w:w="100" w:type="dxa"/>
            </w:tcMar>
            <w:vAlign w:val="center"/>
          </w:tcPr>
          <w:p w:rsidR="009A14CE" w:rsidRDefault="006B569A">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3</w:t>
            </w:r>
          </w:p>
        </w:tc>
        <w:tc>
          <w:tcPr>
            <w:tcW w:w="1843"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912" w:type="dxa"/>
            <w:tcMar>
              <w:top w:w="50" w:type="dxa"/>
              <w:left w:w="100" w:type="dxa"/>
            </w:tcMar>
            <w:vAlign w:val="center"/>
          </w:tcPr>
          <w:p w:rsidR="009A14CE" w:rsidRDefault="009A14CE">
            <w:pPr>
              <w:spacing w:after="0"/>
              <w:ind w:left="135"/>
              <w:jc w:val="center"/>
              <w:rPr>
                <w:rFonts w:ascii="Times New Roman" w:hAnsi="Times New Roman" w:cs="Times New Roman"/>
                <w:sz w:val="24"/>
                <w:szCs w:val="24"/>
              </w:rPr>
            </w:pPr>
          </w:p>
        </w:tc>
        <w:tc>
          <w:tcPr>
            <w:tcW w:w="3065" w:type="dxa"/>
            <w:tcMar>
              <w:top w:w="50" w:type="dxa"/>
              <w:left w:w="100" w:type="dxa"/>
            </w:tcMar>
            <w:vAlign w:val="center"/>
          </w:tcPr>
          <w:p w:rsidR="009A14CE" w:rsidRPr="005C0B88" w:rsidRDefault="005C0B88">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Библиотека ЦОК </w:t>
            </w:r>
            <w:hyperlink r:id="rId55">
              <w:r>
                <w:rPr>
                  <w:rFonts w:ascii="Times New Roman" w:hAnsi="Times New Roman" w:cs="Times New Roman"/>
                  <w:color w:val="0000FF"/>
                  <w:sz w:val="24"/>
                  <w:szCs w:val="24"/>
                  <w:u w:val="single"/>
                </w:rPr>
                <w:t>https</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m</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edsoo</w:t>
              </w:r>
              <w:r w:rsidRPr="005C0B88">
                <w:rPr>
                  <w:rFonts w:ascii="Times New Roman" w:hAnsi="Times New Roman" w:cs="Times New Roman"/>
                  <w:color w:val="0000FF"/>
                  <w:sz w:val="24"/>
                  <w:szCs w:val="24"/>
                  <w:u w:val="single"/>
                  <w:lang w:val="ru-RU"/>
                </w:rPr>
                <w:t>.</w:t>
              </w:r>
              <w:r>
                <w:rPr>
                  <w:rFonts w:ascii="Times New Roman" w:hAnsi="Times New Roman" w:cs="Times New Roman"/>
                  <w:color w:val="0000FF"/>
                  <w:sz w:val="24"/>
                  <w:szCs w:val="24"/>
                  <w:u w:val="single"/>
                </w:rPr>
                <w:t>ru</w:t>
              </w:r>
              <w:r w:rsidRPr="005C0B88">
                <w:rPr>
                  <w:rFonts w:ascii="Times New Roman" w:hAnsi="Times New Roman" w:cs="Times New Roman"/>
                  <w:color w:val="0000FF"/>
                  <w:sz w:val="24"/>
                  <w:szCs w:val="24"/>
                  <w:u w:val="single"/>
                  <w:lang w:val="ru-RU"/>
                </w:rPr>
                <w:t>/7</w:t>
              </w:r>
              <w:r>
                <w:rPr>
                  <w:rFonts w:ascii="Times New Roman" w:hAnsi="Times New Roman" w:cs="Times New Roman"/>
                  <w:color w:val="0000FF"/>
                  <w:sz w:val="24"/>
                  <w:szCs w:val="24"/>
                  <w:u w:val="single"/>
                </w:rPr>
                <w:t>f</w:t>
              </w:r>
              <w:r w:rsidRPr="005C0B88">
                <w:rPr>
                  <w:rFonts w:ascii="Times New Roman" w:hAnsi="Times New Roman" w:cs="Times New Roman"/>
                  <w:color w:val="0000FF"/>
                  <w:sz w:val="24"/>
                  <w:szCs w:val="24"/>
                  <w:u w:val="single"/>
                  <w:lang w:val="ru-RU"/>
                </w:rPr>
                <w:t>41</w:t>
              </w:r>
              <w:r>
                <w:rPr>
                  <w:rFonts w:ascii="Times New Roman" w:hAnsi="Times New Roman" w:cs="Times New Roman"/>
                  <w:color w:val="0000FF"/>
                  <w:sz w:val="24"/>
                  <w:szCs w:val="24"/>
                  <w:u w:val="single"/>
                </w:rPr>
                <w:t>b</w:t>
              </w:r>
              <w:r w:rsidRPr="005C0B88">
                <w:rPr>
                  <w:rFonts w:ascii="Times New Roman" w:hAnsi="Times New Roman" w:cs="Times New Roman"/>
                  <w:color w:val="0000FF"/>
                  <w:sz w:val="24"/>
                  <w:szCs w:val="24"/>
                  <w:u w:val="single"/>
                  <w:lang w:val="ru-RU"/>
                </w:rPr>
                <w:t>414</w:t>
              </w:r>
            </w:hyperlink>
          </w:p>
        </w:tc>
      </w:tr>
      <w:tr w:rsidR="009A14CE" w:rsidTr="002E4D9F">
        <w:trPr>
          <w:trHeight w:val="144"/>
          <w:tblCellSpacing w:w="0" w:type="dxa"/>
        </w:trPr>
        <w:tc>
          <w:tcPr>
            <w:tcW w:w="0" w:type="auto"/>
            <w:gridSpan w:val="2"/>
            <w:tcMar>
              <w:top w:w="50" w:type="dxa"/>
              <w:left w:w="100" w:type="dxa"/>
            </w:tcMar>
            <w:vAlign w:val="center"/>
          </w:tcPr>
          <w:p w:rsidR="009A14CE" w:rsidRPr="005C0B88" w:rsidRDefault="005C0B88">
            <w:pPr>
              <w:spacing w:after="0"/>
              <w:ind w:left="135"/>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ОБЩЕЕ КОЛИЧЕСТВО ЧАСОВ ПО ПРОГРАММЕ</w:t>
            </w:r>
          </w:p>
        </w:tc>
        <w:tc>
          <w:tcPr>
            <w:tcW w:w="1093" w:type="dxa"/>
            <w:tcMar>
              <w:top w:w="50" w:type="dxa"/>
              <w:left w:w="100" w:type="dxa"/>
            </w:tcMar>
            <w:vAlign w:val="center"/>
          </w:tcPr>
          <w:p w:rsidR="009A14CE" w:rsidRDefault="005C0B88" w:rsidP="00D9664F">
            <w:pPr>
              <w:spacing w:after="0"/>
              <w:ind w:left="135"/>
              <w:jc w:val="center"/>
              <w:rPr>
                <w:rFonts w:ascii="Times New Roman" w:hAnsi="Times New Roman" w:cs="Times New Roman"/>
                <w:sz w:val="24"/>
                <w:szCs w:val="24"/>
                <w:lang w:val="ru-RU"/>
              </w:rPr>
            </w:pPr>
            <w:r w:rsidRPr="005C0B88">
              <w:rPr>
                <w:rFonts w:ascii="Times New Roman" w:hAnsi="Times New Roman" w:cs="Times New Roman"/>
                <w:color w:val="000000"/>
                <w:sz w:val="24"/>
                <w:szCs w:val="24"/>
                <w:lang w:val="ru-RU"/>
              </w:rPr>
              <w:t xml:space="preserve"> </w:t>
            </w:r>
            <w:r w:rsidR="00D9664F">
              <w:rPr>
                <w:rFonts w:ascii="Times New Roman" w:hAnsi="Times New Roman" w:cs="Times New Roman"/>
                <w:color w:val="000000"/>
                <w:sz w:val="24"/>
                <w:szCs w:val="24"/>
                <w:lang w:val="ru-RU"/>
              </w:rPr>
              <w:t>48</w:t>
            </w:r>
          </w:p>
        </w:tc>
        <w:tc>
          <w:tcPr>
            <w:tcW w:w="1843"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 </w:t>
            </w:r>
          </w:p>
        </w:tc>
        <w:tc>
          <w:tcPr>
            <w:tcW w:w="1912" w:type="dxa"/>
            <w:tcMar>
              <w:top w:w="50" w:type="dxa"/>
              <w:left w:w="100" w:type="dxa"/>
            </w:tcMar>
            <w:vAlign w:val="center"/>
          </w:tcPr>
          <w:p w:rsidR="009A14CE" w:rsidRDefault="005C0B8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0 </w:t>
            </w:r>
          </w:p>
        </w:tc>
        <w:tc>
          <w:tcPr>
            <w:tcW w:w="3065" w:type="dxa"/>
            <w:tcMar>
              <w:top w:w="50" w:type="dxa"/>
              <w:left w:w="100" w:type="dxa"/>
            </w:tcMar>
            <w:vAlign w:val="center"/>
          </w:tcPr>
          <w:p w:rsidR="009A14CE" w:rsidRDefault="009A14CE">
            <w:pPr>
              <w:rPr>
                <w:rFonts w:ascii="Times New Roman" w:hAnsi="Times New Roman" w:cs="Times New Roman"/>
                <w:sz w:val="24"/>
                <w:szCs w:val="24"/>
              </w:rPr>
            </w:pPr>
          </w:p>
        </w:tc>
      </w:tr>
    </w:tbl>
    <w:p w:rsidR="009A14CE" w:rsidRDefault="009A14CE">
      <w:pPr>
        <w:sectPr w:rsidR="009A14CE">
          <w:pgSz w:w="16383" w:h="11906" w:orient="landscape"/>
          <w:pgMar w:top="1134" w:right="850" w:bottom="1134" w:left="1701" w:header="720" w:footer="720" w:gutter="0"/>
          <w:cols w:space="720"/>
        </w:sectPr>
      </w:pPr>
      <w:bookmarkStart w:id="5" w:name="block-3117046"/>
    </w:p>
    <w:bookmarkEnd w:id="5"/>
    <w:p w:rsidR="009A14CE" w:rsidRDefault="005C0B88">
      <w:pPr>
        <w:spacing w:after="0"/>
      </w:pPr>
      <w:r>
        <w:rPr>
          <w:rFonts w:ascii="Times New Roman" w:hAnsi="Times New Roman"/>
          <w:b/>
          <w:color w:val="000000"/>
          <w:sz w:val="28"/>
        </w:rPr>
        <w:lastRenderedPageBreak/>
        <w:t xml:space="preserve">ПОУРОЧНОЕ ПЛАНИРОВАНИЕ </w:t>
      </w:r>
    </w:p>
    <w:p w:rsidR="009A14CE" w:rsidRDefault="005C0B88">
      <w:pPr>
        <w:spacing w:after="0"/>
        <w:ind w:left="120"/>
        <w:rPr>
          <w:rFonts w:ascii="Times New Roman" w:hAnsi="Times New Roman"/>
          <w:b/>
          <w:color w:val="000000"/>
          <w:sz w:val="28"/>
          <w:lang w:val="ru-RU"/>
        </w:rPr>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020"/>
        <w:gridCol w:w="1056"/>
        <w:gridCol w:w="1841"/>
        <w:gridCol w:w="1910"/>
        <w:gridCol w:w="1347"/>
        <w:gridCol w:w="2824"/>
      </w:tblGrid>
      <w:tr w:rsidR="002E4D9F" w:rsidTr="008E0B9E">
        <w:trPr>
          <w:trHeight w:val="144"/>
          <w:tblCellSpacing w:w="20" w:type="nil"/>
        </w:trPr>
        <w:tc>
          <w:tcPr>
            <w:tcW w:w="1015" w:type="dxa"/>
            <w:vMerge w:val="restart"/>
            <w:tcMar>
              <w:top w:w="50" w:type="dxa"/>
              <w:left w:w="100" w:type="dxa"/>
            </w:tcMar>
            <w:vAlign w:val="center"/>
          </w:tcPr>
          <w:p w:rsidR="002E4D9F" w:rsidRDefault="002E4D9F" w:rsidP="002E4D9F">
            <w:pPr>
              <w:spacing w:after="0"/>
              <w:ind w:left="135"/>
            </w:pPr>
            <w:r>
              <w:rPr>
                <w:rFonts w:ascii="Times New Roman" w:hAnsi="Times New Roman"/>
                <w:b/>
                <w:color w:val="000000"/>
                <w:sz w:val="24"/>
              </w:rPr>
              <w:t xml:space="preserve">№ п/п </w:t>
            </w:r>
          </w:p>
          <w:p w:rsidR="002E4D9F" w:rsidRDefault="002E4D9F" w:rsidP="002E4D9F">
            <w:pPr>
              <w:spacing w:after="0"/>
              <w:ind w:left="135"/>
            </w:pPr>
          </w:p>
        </w:tc>
        <w:tc>
          <w:tcPr>
            <w:tcW w:w="4012" w:type="dxa"/>
            <w:vMerge w:val="restart"/>
            <w:tcMar>
              <w:top w:w="50" w:type="dxa"/>
              <w:left w:w="100" w:type="dxa"/>
            </w:tcMar>
            <w:vAlign w:val="center"/>
          </w:tcPr>
          <w:p w:rsidR="002E4D9F" w:rsidRDefault="002E4D9F" w:rsidP="002E4D9F">
            <w:pPr>
              <w:spacing w:after="0"/>
              <w:ind w:left="135"/>
            </w:pPr>
            <w:r>
              <w:rPr>
                <w:rFonts w:ascii="Times New Roman" w:hAnsi="Times New Roman"/>
                <w:b/>
                <w:color w:val="000000"/>
                <w:sz w:val="24"/>
              </w:rPr>
              <w:t xml:space="preserve">Тема урока </w:t>
            </w:r>
          </w:p>
          <w:p w:rsidR="002E4D9F" w:rsidRDefault="002E4D9F" w:rsidP="002E4D9F">
            <w:pPr>
              <w:spacing w:after="0"/>
              <w:ind w:left="135"/>
            </w:pPr>
          </w:p>
        </w:tc>
        <w:tc>
          <w:tcPr>
            <w:tcW w:w="0" w:type="auto"/>
            <w:gridSpan w:val="3"/>
            <w:tcMar>
              <w:top w:w="50" w:type="dxa"/>
              <w:left w:w="100" w:type="dxa"/>
            </w:tcMar>
            <w:vAlign w:val="center"/>
          </w:tcPr>
          <w:p w:rsidR="002E4D9F" w:rsidRDefault="002E4D9F" w:rsidP="002E4D9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E4D9F" w:rsidRDefault="002E4D9F" w:rsidP="002E4D9F">
            <w:pPr>
              <w:spacing w:after="0"/>
              <w:ind w:left="135"/>
            </w:pPr>
            <w:r>
              <w:rPr>
                <w:rFonts w:ascii="Times New Roman" w:hAnsi="Times New Roman"/>
                <w:b/>
                <w:color w:val="000000"/>
                <w:sz w:val="24"/>
              </w:rPr>
              <w:t xml:space="preserve">Дата изучения </w:t>
            </w:r>
          </w:p>
          <w:p w:rsidR="002E4D9F" w:rsidRDefault="002E4D9F" w:rsidP="002E4D9F">
            <w:pPr>
              <w:spacing w:after="0"/>
              <w:ind w:left="135"/>
            </w:pPr>
          </w:p>
        </w:tc>
        <w:tc>
          <w:tcPr>
            <w:tcW w:w="2824" w:type="dxa"/>
            <w:vMerge w:val="restart"/>
            <w:tcMar>
              <w:top w:w="50" w:type="dxa"/>
              <w:left w:w="100" w:type="dxa"/>
            </w:tcMar>
            <w:vAlign w:val="center"/>
          </w:tcPr>
          <w:p w:rsidR="002E4D9F" w:rsidRDefault="002E4D9F" w:rsidP="002E4D9F">
            <w:pPr>
              <w:spacing w:after="0"/>
              <w:ind w:left="135"/>
            </w:pPr>
            <w:r>
              <w:rPr>
                <w:rFonts w:ascii="Times New Roman" w:hAnsi="Times New Roman"/>
                <w:b/>
                <w:color w:val="000000"/>
                <w:sz w:val="24"/>
              </w:rPr>
              <w:t xml:space="preserve">Электронные цифровые образовательные ресурсы </w:t>
            </w:r>
          </w:p>
          <w:p w:rsidR="002E4D9F" w:rsidRDefault="002E4D9F" w:rsidP="002E4D9F">
            <w:pPr>
              <w:spacing w:after="0"/>
              <w:ind w:left="135"/>
            </w:pPr>
          </w:p>
        </w:tc>
      </w:tr>
      <w:tr w:rsidR="002E4D9F" w:rsidTr="008E0B9E">
        <w:trPr>
          <w:trHeight w:val="144"/>
          <w:tblCellSpacing w:w="20" w:type="nil"/>
        </w:trPr>
        <w:tc>
          <w:tcPr>
            <w:tcW w:w="0" w:type="auto"/>
            <w:vMerge/>
            <w:tcBorders>
              <w:top w:val="nil"/>
            </w:tcBorders>
            <w:tcMar>
              <w:top w:w="50" w:type="dxa"/>
              <w:left w:w="100" w:type="dxa"/>
            </w:tcMar>
          </w:tcPr>
          <w:p w:rsidR="002E4D9F" w:rsidRDefault="002E4D9F" w:rsidP="002E4D9F"/>
        </w:tc>
        <w:tc>
          <w:tcPr>
            <w:tcW w:w="0" w:type="auto"/>
            <w:vMerge/>
            <w:tcBorders>
              <w:top w:val="nil"/>
            </w:tcBorders>
            <w:tcMar>
              <w:top w:w="50" w:type="dxa"/>
              <w:left w:w="100" w:type="dxa"/>
            </w:tcMar>
          </w:tcPr>
          <w:p w:rsidR="002E4D9F" w:rsidRDefault="002E4D9F" w:rsidP="002E4D9F"/>
        </w:tc>
        <w:tc>
          <w:tcPr>
            <w:tcW w:w="1091" w:type="dxa"/>
            <w:tcMar>
              <w:top w:w="50" w:type="dxa"/>
              <w:left w:w="100" w:type="dxa"/>
            </w:tcMar>
            <w:vAlign w:val="center"/>
          </w:tcPr>
          <w:p w:rsidR="002E4D9F" w:rsidRDefault="002E4D9F" w:rsidP="002E4D9F">
            <w:pPr>
              <w:spacing w:after="0"/>
              <w:ind w:left="135"/>
            </w:pPr>
            <w:r>
              <w:rPr>
                <w:rFonts w:ascii="Times New Roman" w:hAnsi="Times New Roman"/>
                <w:b/>
                <w:color w:val="000000"/>
                <w:sz w:val="24"/>
              </w:rPr>
              <w:t xml:space="preserve">Всего </w:t>
            </w:r>
          </w:p>
          <w:p w:rsidR="002E4D9F" w:rsidRDefault="002E4D9F" w:rsidP="002E4D9F">
            <w:pPr>
              <w:spacing w:after="0"/>
              <w:ind w:left="135"/>
            </w:pPr>
          </w:p>
        </w:tc>
        <w:tc>
          <w:tcPr>
            <w:tcW w:w="1841" w:type="dxa"/>
            <w:tcMar>
              <w:top w:w="50" w:type="dxa"/>
              <w:left w:w="100" w:type="dxa"/>
            </w:tcMar>
            <w:vAlign w:val="center"/>
          </w:tcPr>
          <w:p w:rsidR="002E4D9F" w:rsidRDefault="002E4D9F" w:rsidP="002E4D9F">
            <w:pPr>
              <w:spacing w:after="0"/>
              <w:ind w:left="135"/>
            </w:pPr>
            <w:r>
              <w:rPr>
                <w:rFonts w:ascii="Times New Roman" w:hAnsi="Times New Roman"/>
                <w:b/>
                <w:color w:val="000000"/>
                <w:sz w:val="24"/>
              </w:rPr>
              <w:t xml:space="preserve">Контрольные работы </w:t>
            </w:r>
          </w:p>
          <w:p w:rsidR="002E4D9F" w:rsidRDefault="002E4D9F" w:rsidP="002E4D9F">
            <w:pPr>
              <w:spacing w:after="0"/>
              <w:ind w:left="135"/>
            </w:pPr>
          </w:p>
        </w:tc>
        <w:tc>
          <w:tcPr>
            <w:tcW w:w="1910" w:type="dxa"/>
            <w:tcMar>
              <w:top w:w="50" w:type="dxa"/>
              <w:left w:w="100" w:type="dxa"/>
            </w:tcMar>
            <w:vAlign w:val="center"/>
          </w:tcPr>
          <w:p w:rsidR="002E4D9F" w:rsidRDefault="002E4D9F" w:rsidP="002E4D9F">
            <w:pPr>
              <w:spacing w:after="0"/>
              <w:ind w:left="135"/>
            </w:pPr>
            <w:r>
              <w:rPr>
                <w:rFonts w:ascii="Times New Roman" w:hAnsi="Times New Roman"/>
                <w:b/>
                <w:color w:val="000000"/>
                <w:sz w:val="24"/>
              </w:rPr>
              <w:t xml:space="preserve">Практические работы </w:t>
            </w:r>
          </w:p>
          <w:p w:rsidR="002E4D9F" w:rsidRDefault="002E4D9F" w:rsidP="002E4D9F">
            <w:pPr>
              <w:spacing w:after="0"/>
              <w:ind w:left="135"/>
            </w:pPr>
          </w:p>
        </w:tc>
        <w:tc>
          <w:tcPr>
            <w:tcW w:w="0" w:type="auto"/>
            <w:vMerge/>
            <w:tcBorders>
              <w:top w:val="nil"/>
            </w:tcBorders>
            <w:tcMar>
              <w:top w:w="50" w:type="dxa"/>
              <w:left w:w="100" w:type="dxa"/>
            </w:tcMar>
          </w:tcPr>
          <w:p w:rsidR="002E4D9F" w:rsidRDefault="002E4D9F" w:rsidP="002E4D9F"/>
        </w:tc>
        <w:tc>
          <w:tcPr>
            <w:tcW w:w="0" w:type="auto"/>
            <w:vMerge/>
            <w:tcBorders>
              <w:top w:val="nil"/>
            </w:tcBorders>
            <w:tcMar>
              <w:top w:w="50" w:type="dxa"/>
              <w:left w:w="100" w:type="dxa"/>
            </w:tcMar>
          </w:tcPr>
          <w:p w:rsidR="002E4D9F" w:rsidRDefault="002E4D9F" w:rsidP="002E4D9F"/>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1</w:t>
            </w:r>
          </w:p>
        </w:tc>
        <w:tc>
          <w:tcPr>
            <w:tcW w:w="4012" w:type="dxa"/>
            <w:tcMar>
              <w:top w:w="50" w:type="dxa"/>
              <w:left w:w="100" w:type="dxa"/>
            </w:tcMar>
            <w:vAlign w:val="center"/>
          </w:tcPr>
          <w:p w:rsidR="002E4D9F" w:rsidRDefault="002E4D9F" w:rsidP="002E4D9F">
            <w:pPr>
              <w:spacing w:after="0"/>
              <w:ind w:left="135"/>
            </w:pPr>
            <w:r>
              <w:rPr>
                <w:rFonts w:ascii="Times New Roman" w:hAnsi="Times New Roman"/>
                <w:color w:val="000000"/>
                <w:sz w:val="24"/>
              </w:rPr>
              <w:t>Социальное становление человека</w:t>
            </w:r>
          </w:p>
        </w:tc>
        <w:tc>
          <w:tcPr>
            <w:tcW w:w="109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8E0B9E" w:rsidP="006B0D3C">
            <w:pPr>
              <w:spacing w:after="0"/>
              <w:ind w:left="135"/>
              <w:rPr>
                <w:rFonts w:ascii="Times New Roman" w:hAnsi="Times New Roman" w:cs="Times New Roman"/>
                <w:sz w:val="24"/>
                <w:szCs w:val="24"/>
                <w:lang w:val="ru-RU"/>
              </w:rPr>
            </w:pPr>
            <w:r w:rsidRPr="008E0B9E">
              <w:rPr>
                <w:rFonts w:ascii="Times New Roman" w:hAnsi="Times New Roman" w:cs="Times New Roman"/>
                <w:sz w:val="24"/>
                <w:szCs w:val="24"/>
                <w:lang w:val="ru-RU"/>
              </w:rPr>
              <w:t>0</w:t>
            </w:r>
            <w:r w:rsidR="006B0D3C">
              <w:rPr>
                <w:rFonts w:ascii="Times New Roman" w:hAnsi="Times New Roman" w:cs="Times New Roman"/>
                <w:sz w:val="24"/>
                <w:szCs w:val="24"/>
                <w:lang w:val="ru-RU"/>
              </w:rPr>
              <w:t>2</w:t>
            </w:r>
            <w:r w:rsidRPr="008E0B9E">
              <w:rPr>
                <w:rFonts w:ascii="Times New Roman" w:hAnsi="Times New Roman" w:cs="Times New Roman"/>
                <w:sz w:val="24"/>
                <w:szCs w:val="24"/>
                <w:lang w:val="ru-RU"/>
              </w:rPr>
              <w:t>.09</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673</w:t>
              </w:r>
              <w:r>
                <w:rPr>
                  <w:rFonts w:ascii="Times New Roman" w:hAnsi="Times New Roman"/>
                  <w:color w:val="0000FF"/>
                  <w:u w:val="single"/>
                </w:rPr>
                <w:t>c</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2</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Биологическое и социальное в человеке</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8E0B9E" w:rsidP="006B0D3C">
            <w:pPr>
              <w:spacing w:after="0"/>
              <w:ind w:left="135"/>
              <w:rPr>
                <w:rFonts w:ascii="Times New Roman" w:hAnsi="Times New Roman" w:cs="Times New Roman"/>
                <w:sz w:val="24"/>
                <w:szCs w:val="24"/>
                <w:lang w:val="ru-RU"/>
              </w:rPr>
            </w:pPr>
            <w:r w:rsidRPr="008E0B9E">
              <w:rPr>
                <w:rFonts w:ascii="Times New Roman" w:hAnsi="Times New Roman" w:cs="Times New Roman"/>
                <w:sz w:val="24"/>
                <w:szCs w:val="24"/>
                <w:lang w:val="ru-RU"/>
              </w:rPr>
              <w:t>0</w:t>
            </w:r>
            <w:r w:rsidR="006B0D3C">
              <w:rPr>
                <w:rFonts w:ascii="Times New Roman" w:hAnsi="Times New Roman" w:cs="Times New Roman"/>
                <w:sz w:val="24"/>
                <w:szCs w:val="24"/>
                <w:lang w:val="ru-RU"/>
              </w:rPr>
              <w:t>9</w:t>
            </w:r>
            <w:r w:rsidRPr="008E0B9E">
              <w:rPr>
                <w:rFonts w:ascii="Times New Roman" w:hAnsi="Times New Roman" w:cs="Times New Roman"/>
                <w:sz w:val="24"/>
                <w:szCs w:val="24"/>
                <w:lang w:val="ru-RU"/>
              </w:rPr>
              <w:t>.09</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68</w:t>
              </w:r>
              <w:r>
                <w:rPr>
                  <w:rFonts w:ascii="Times New Roman" w:hAnsi="Times New Roman"/>
                  <w:color w:val="0000FF"/>
                  <w:u w:val="single"/>
                </w:rPr>
                <w:t>a</w:t>
              </w:r>
              <w:r w:rsidRPr="00CD0084">
                <w:rPr>
                  <w:rFonts w:ascii="Times New Roman" w:hAnsi="Times New Roman"/>
                  <w:color w:val="0000FF"/>
                  <w:u w:val="single"/>
                  <w:lang w:val="ru-RU"/>
                </w:rPr>
                <w:t>4</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3</w:t>
            </w:r>
          </w:p>
        </w:tc>
        <w:tc>
          <w:tcPr>
            <w:tcW w:w="4012" w:type="dxa"/>
            <w:tcMar>
              <w:top w:w="50" w:type="dxa"/>
              <w:left w:w="100" w:type="dxa"/>
            </w:tcMar>
            <w:vAlign w:val="center"/>
          </w:tcPr>
          <w:p w:rsidR="002E4D9F" w:rsidRDefault="002E4D9F" w:rsidP="002E4D9F">
            <w:pPr>
              <w:spacing w:after="0"/>
              <w:ind w:left="135"/>
            </w:pPr>
            <w:r>
              <w:rPr>
                <w:rFonts w:ascii="Times New Roman" w:hAnsi="Times New Roman"/>
                <w:color w:val="000000"/>
                <w:sz w:val="24"/>
              </w:rPr>
              <w:t>Потребности и способности человека</w:t>
            </w:r>
          </w:p>
        </w:tc>
        <w:tc>
          <w:tcPr>
            <w:tcW w:w="109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w:t>
            </w:r>
            <w:r w:rsidR="008E0B9E" w:rsidRPr="008E0B9E">
              <w:rPr>
                <w:rFonts w:ascii="Times New Roman" w:hAnsi="Times New Roman" w:cs="Times New Roman"/>
                <w:sz w:val="24"/>
                <w:szCs w:val="24"/>
                <w:lang w:val="ru-RU"/>
              </w:rPr>
              <w:t>.09</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6</w:t>
              </w:r>
              <w:r>
                <w:rPr>
                  <w:rFonts w:ascii="Times New Roman" w:hAnsi="Times New Roman"/>
                  <w:color w:val="0000FF"/>
                  <w:u w:val="single"/>
                </w:rPr>
                <w:t>a</w:t>
              </w:r>
              <w:r w:rsidRPr="00CD0084">
                <w:rPr>
                  <w:rFonts w:ascii="Times New Roman" w:hAnsi="Times New Roman"/>
                  <w:color w:val="0000FF"/>
                  <w:u w:val="single"/>
                  <w:lang w:val="ru-RU"/>
                </w:rPr>
                <w:t>2</w:t>
              </w:r>
              <w:r>
                <w:rPr>
                  <w:rFonts w:ascii="Times New Roman" w:hAnsi="Times New Roman"/>
                  <w:color w:val="0000FF"/>
                  <w:u w:val="single"/>
                </w:rPr>
                <w:t>a</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4</w:t>
            </w:r>
          </w:p>
        </w:tc>
        <w:tc>
          <w:tcPr>
            <w:tcW w:w="4012" w:type="dxa"/>
            <w:tcMar>
              <w:top w:w="50" w:type="dxa"/>
              <w:left w:w="100" w:type="dxa"/>
            </w:tcMar>
            <w:vAlign w:val="center"/>
          </w:tcPr>
          <w:p w:rsidR="002E4D9F" w:rsidRDefault="002E4D9F" w:rsidP="002E4D9F">
            <w:pPr>
              <w:spacing w:after="0"/>
              <w:ind w:left="135"/>
            </w:pPr>
            <w:r>
              <w:rPr>
                <w:rFonts w:ascii="Times New Roman" w:hAnsi="Times New Roman"/>
                <w:color w:val="000000"/>
                <w:sz w:val="24"/>
              </w:rPr>
              <w:t>Индивид, индивидуальность, личность</w:t>
            </w:r>
          </w:p>
        </w:tc>
        <w:tc>
          <w:tcPr>
            <w:tcW w:w="109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23.09</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6</w:t>
              </w:r>
              <w:r>
                <w:rPr>
                  <w:rFonts w:ascii="Times New Roman" w:hAnsi="Times New Roman"/>
                  <w:color w:val="0000FF"/>
                  <w:u w:val="single"/>
                </w:rPr>
                <w:t>d</w:t>
              </w:r>
              <w:r w:rsidRPr="00CD0084">
                <w:rPr>
                  <w:rFonts w:ascii="Times New Roman" w:hAnsi="Times New Roman"/>
                  <w:color w:val="0000FF"/>
                  <w:u w:val="single"/>
                  <w:lang w:val="ru-RU"/>
                </w:rPr>
                <w:t>90</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5</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Отношения между поколениями. Особенности подросткового возраста</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30.09</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6</w:t>
              </w:r>
              <w:r>
                <w:rPr>
                  <w:rFonts w:ascii="Times New Roman" w:hAnsi="Times New Roman"/>
                  <w:color w:val="0000FF"/>
                  <w:u w:val="single"/>
                </w:rPr>
                <w:t>f</w:t>
              </w:r>
              <w:r w:rsidRPr="00CD0084">
                <w:rPr>
                  <w:rFonts w:ascii="Times New Roman" w:hAnsi="Times New Roman"/>
                  <w:color w:val="0000FF"/>
                  <w:u w:val="single"/>
                  <w:lang w:val="ru-RU"/>
                </w:rPr>
                <w:t>34</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6</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07.10</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70</w:t>
              </w:r>
              <w:r>
                <w:rPr>
                  <w:rFonts w:ascii="Times New Roman" w:hAnsi="Times New Roman"/>
                  <w:color w:val="0000FF"/>
                  <w:u w:val="single"/>
                </w:rPr>
                <w:t>a</w:t>
              </w:r>
              <w:r w:rsidRPr="00CD0084">
                <w:rPr>
                  <w:rFonts w:ascii="Times New Roman" w:hAnsi="Times New Roman"/>
                  <w:color w:val="0000FF"/>
                  <w:u w:val="single"/>
                  <w:lang w:val="ru-RU"/>
                </w:rPr>
                <w:t>6</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7</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Цели, мотивы и виды деятельности</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14.10</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74</w:t>
              </w:r>
              <w:r>
                <w:rPr>
                  <w:rFonts w:ascii="Times New Roman" w:hAnsi="Times New Roman"/>
                  <w:color w:val="0000FF"/>
                  <w:u w:val="single"/>
                </w:rPr>
                <w:t>b</w:t>
              </w:r>
              <w:r w:rsidRPr="00CD0084">
                <w:rPr>
                  <w:rFonts w:ascii="Times New Roman" w:hAnsi="Times New Roman"/>
                  <w:color w:val="0000FF"/>
                  <w:u w:val="single"/>
                  <w:lang w:val="ru-RU"/>
                </w:rPr>
                <w:t>6</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8</w:t>
            </w:r>
          </w:p>
        </w:tc>
        <w:tc>
          <w:tcPr>
            <w:tcW w:w="4012" w:type="dxa"/>
            <w:tcMar>
              <w:top w:w="50" w:type="dxa"/>
              <w:left w:w="100" w:type="dxa"/>
            </w:tcMar>
            <w:vAlign w:val="center"/>
          </w:tcPr>
          <w:p w:rsidR="002E4D9F" w:rsidRDefault="002E4D9F" w:rsidP="002E4D9F">
            <w:pPr>
              <w:spacing w:after="0"/>
              <w:ind w:left="135"/>
            </w:pPr>
            <w:r>
              <w:rPr>
                <w:rFonts w:ascii="Times New Roman" w:hAnsi="Times New Roman"/>
                <w:color w:val="000000"/>
                <w:sz w:val="24"/>
              </w:rPr>
              <w:t>Познание как вид деятельности</w:t>
            </w:r>
          </w:p>
        </w:tc>
        <w:tc>
          <w:tcPr>
            <w:tcW w:w="109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21.10</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763</w:t>
              </w:r>
              <w:r>
                <w:rPr>
                  <w:rFonts w:ascii="Times New Roman" w:hAnsi="Times New Roman"/>
                  <w:color w:val="0000FF"/>
                  <w:u w:val="single"/>
                </w:rPr>
                <w:t>c</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9</w:t>
            </w:r>
          </w:p>
        </w:tc>
        <w:tc>
          <w:tcPr>
            <w:tcW w:w="4012" w:type="dxa"/>
            <w:tcMar>
              <w:top w:w="50" w:type="dxa"/>
              <w:left w:w="100" w:type="dxa"/>
            </w:tcMar>
            <w:vAlign w:val="center"/>
          </w:tcPr>
          <w:p w:rsidR="002E4D9F" w:rsidRDefault="002E4D9F" w:rsidP="002E4D9F">
            <w:pPr>
              <w:spacing w:after="0"/>
              <w:ind w:left="135"/>
            </w:pPr>
            <w:r>
              <w:rPr>
                <w:rFonts w:ascii="Times New Roman" w:hAnsi="Times New Roman"/>
                <w:color w:val="000000"/>
                <w:sz w:val="24"/>
              </w:rPr>
              <w:t>Право человека на образование</w:t>
            </w:r>
          </w:p>
        </w:tc>
        <w:tc>
          <w:tcPr>
            <w:tcW w:w="109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11.11</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78</w:t>
              </w:r>
              <w:r>
                <w:rPr>
                  <w:rFonts w:ascii="Times New Roman" w:hAnsi="Times New Roman"/>
                  <w:color w:val="0000FF"/>
                  <w:u w:val="single"/>
                </w:rPr>
                <w:t>f</w:t>
              </w:r>
              <w:r w:rsidRPr="00CD0084">
                <w:rPr>
                  <w:rFonts w:ascii="Times New Roman" w:hAnsi="Times New Roman"/>
                  <w:color w:val="0000FF"/>
                  <w:u w:val="single"/>
                  <w:lang w:val="ru-RU"/>
                </w:rPr>
                <w:t>8</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lastRenderedPageBreak/>
              <w:t>10</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Школьное образование. Права и обязанности учащегося</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18.11</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7</w:t>
              </w:r>
              <w:r>
                <w:rPr>
                  <w:rFonts w:ascii="Times New Roman" w:hAnsi="Times New Roman"/>
                  <w:color w:val="0000FF"/>
                  <w:u w:val="single"/>
                </w:rPr>
                <w:t>a</w:t>
              </w:r>
              <w:r w:rsidRPr="00CD0084">
                <w:rPr>
                  <w:rFonts w:ascii="Times New Roman" w:hAnsi="Times New Roman"/>
                  <w:color w:val="0000FF"/>
                  <w:u w:val="single"/>
                  <w:lang w:val="ru-RU"/>
                </w:rPr>
                <w:t>74</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11</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Общение и его роль в жизни человека</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25.11</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7</w:t>
              </w:r>
              <w:r>
                <w:rPr>
                  <w:rFonts w:ascii="Times New Roman" w:hAnsi="Times New Roman"/>
                  <w:color w:val="0000FF"/>
                  <w:u w:val="single"/>
                </w:rPr>
                <w:t>bdc</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12</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Особенности общения подростков. Общение в современных условиях</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02.12</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7</w:t>
              </w:r>
              <w:r>
                <w:rPr>
                  <w:rFonts w:ascii="Times New Roman" w:hAnsi="Times New Roman"/>
                  <w:color w:val="0000FF"/>
                  <w:u w:val="single"/>
                </w:rPr>
                <w:t>d</w:t>
              </w:r>
              <w:r w:rsidRPr="00CD0084">
                <w:rPr>
                  <w:rFonts w:ascii="Times New Roman" w:hAnsi="Times New Roman"/>
                  <w:color w:val="0000FF"/>
                  <w:u w:val="single"/>
                  <w:lang w:val="ru-RU"/>
                </w:rPr>
                <w:t>58</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13</w:t>
            </w:r>
          </w:p>
        </w:tc>
        <w:tc>
          <w:tcPr>
            <w:tcW w:w="4012" w:type="dxa"/>
            <w:tcMar>
              <w:top w:w="50" w:type="dxa"/>
              <w:left w:w="100" w:type="dxa"/>
            </w:tcMar>
            <w:vAlign w:val="center"/>
          </w:tcPr>
          <w:p w:rsidR="002E4D9F" w:rsidRDefault="002E4D9F" w:rsidP="002E4D9F">
            <w:pPr>
              <w:spacing w:after="0"/>
              <w:ind w:left="135"/>
            </w:pPr>
            <w:r w:rsidRPr="00CD0084">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109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09.12</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81</w:t>
              </w:r>
              <w:r>
                <w:rPr>
                  <w:rFonts w:ascii="Times New Roman" w:hAnsi="Times New Roman"/>
                  <w:color w:val="0000FF"/>
                  <w:u w:val="single"/>
                </w:rPr>
                <w:t>b</w:t>
              </w:r>
              <w:r w:rsidRPr="00CD0084">
                <w:rPr>
                  <w:rFonts w:ascii="Times New Roman" w:hAnsi="Times New Roman"/>
                  <w:color w:val="0000FF"/>
                  <w:u w:val="single"/>
                  <w:lang w:val="ru-RU"/>
                </w:rPr>
                <w:t>8</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14</w:t>
            </w:r>
          </w:p>
        </w:tc>
        <w:tc>
          <w:tcPr>
            <w:tcW w:w="4012" w:type="dxa"/>
            <w:tcMar>
              <w:top w:w="50" w:type="dxa"/>
              <w:left w:w="100" w:type="dxa"/>
            </w:tcMar>
            <w:vAlign w:val="center"/>
          </w:tcPr>
          <w:p w:rsidR="002E4D9F" w:rsidRDefault="002E4D9F" w:rsidP="002E4D9F">
            <w:pPr>
              <w:spacing w:after="0"/>
              <w:ind w:left="135"/>
            </w:pPr>
            <w:r>
              <w:rPr>
                <w:rFonts w:ascii="Times New Roman" w:hAnsi="Times New Roman"/>
                <w:color w:val="000000"/>
                <w:sz w:val="24"/>
              </w:rPr>
              <w:t>Межличностные отношения (деловые, личные)</w:t>
            </w:r>
          </w:p>
        </w:tc>
        <w:tc>
          <w:tcPr>
            <w:tcW w:w="109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16.12</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835</w:t>
              </w:r>
              <w:r>
                <w:rPr>
                  <w:rFonts w:ascii="Times New Roman" w:hAnsi="Times New Roman"/>
                  <w:color w:val="0000FF"/>
                  <w:u w:val="single"/>
                </w:rPr>
                <w:t>c</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15</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Отношения в семье. Роль семьи в жизни человека и общества</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23.12</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84</w:t>
              </w:r>
              <w:r>
                <w:rPr>
                  <w:rFonts w:ascii="Times New Roman" w:hAnsi="Times New Roman"/>
                  <w:color w:val="0000FF"/>
                  <w:u w:val="single"/>
                </w:rPr>
                <w:t>ce</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16</w:t>
            </w:r>
          </w:p>
        </w:tc>
        <w:tc>
          <w:tcPr>
            <w:tcW w:w="4012" w:type="dxa"/>
            <w:tcMar>
              <w:top w:w="50" w:type="dxa"/>
              <w:left w:w="100" w:type="dxa"/>
            </w:tcMar>
            <w:vAlign w:val="center"/>
          </w:tcPr>
          <w:p w:rsidR="002E4D9F" w:rsidRDefault="002E4D9F" w:rsidP="002E4D9F">
            <w:pPr>
              <w:spacing w:after="0"/>
              <w:ind w:left="135"/>
            </w:pPr>
            <w:r>
              <w:rPr>
                <w:rFonts w:ascii="Times New Roman" w:hAnsi="Times New Roman"/>
                <w:color w:val="000000"/>
                <w:sz w:val="24"/>
              </w:rPr>
              <w:t>Семейные традиции. Семейный досуг</w:t>
            </w:r>
          </w:p>
        </w:tc>
        <w:tc>
          <w:tcPr>
            <w:tcW w:w="109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30.12</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8640</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17</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Свободное время подростка. Отношения с друзьями и сверстниками</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6B0D3C" w:rsidRPr="008E0B9E" w:rsidRDefault="006B0D3C" w:rsidP="006B0D3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13.01</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87</w:t>
              </w:r>
              <w:r>
                <w:rPr>
                  <w:rFonts w:ascii="Times New Roman" w:hAnsi="Times New Roman"/>
                  <w:color w:val="0000FF"/>
                  <w:u w:val="single"/>
                </w:rPr>
                <w:t>b</w:t>
              </w:r>
              <w:r w:rsidRPr="00CD0084">
                <w:rPr>
                  <w:rFonts w:ascii="Times New Roman" w:hAnsi="Times New Roman"/>
                  <w:color w:val="0000FF"/>
                  <w:u w:val="single"/>
                  <w:lang w:val="ru-RU"/>
                </w:rPr>
                <w:t>2</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18</w:t>
            </w:r>
          </w:p>
        </w:tc>
        <w:tc>
          <w:tcPr>
            <w:tcW w:w="4012" w:type="dxa"/>
            <w:tcMar>
              <w:top w:w="50" w:type="dxa"/>
              <w:left w:w="100" w:type="dxa"/>
            </w:tcMar>
            <w:vAlign w:val="center"/>
          </w:tcPr>
          <w:p w:rsidR="002E4D9F" w:rsidRDefault="002E4D9F" w:rsidP="002E4D9F">
            <w:pPr>
              <w:spacing w:after="0"/>
              <w:ind w:left="135"/>
            </w:pPr>
            <w:r>
              <w:rPr>
                <w:rFonts w:ascii="Times New Roman" w:hAnsi="Times New Roman"/>
                <w:color w:val="000000"/>
                <w:sz w:val="24"/>
              </w:rPr>
              <w:t>Конфликты в межличностных отношениях</w:t>
            </w:r>
          </w:p>
        </w:tc>
        <w:tc>
          <w:tcPr>
            <w:tcW w:w="109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20.01</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8910</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19</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Повторительно-обобщающий урок по теме "Человек и его социальное окружение"</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27.01</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8</w:t>
              </w:r>
              <w:r>
                <w:rPr>
                  <w:rFonts w:ascii="Times New Roman" w:hAnsi="Times New Roman"/>
                  <w:color w:val="0000FF"/>
                  <w:u w:val="single"/>
                </w:rPr>
                <w:t>a</w:t>
              </w:r>
              <w:r w:rsidRPr="00CD0084">
                <w:rPr>
                  <w:rFonts w:ascii="Times New Roman" w:hAnsi="Times New Roman"/>
                  <w:color w:val="0000FF"/>
                  <w:u w:val="single"/>
                  <w:lang w:val="ru-RU"/>
                </w:rPr>
                <w:t>78</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20</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Повторительно-обобщающий урок по теме "Человек и его социальное окружение"</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03.02</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8</w:t>
              </w:r>
              <w:r>
                <w:rPr>
                  <w:rFonts w:ascii="Times New Roman" w:hAnsi="Times New Roman"/>
                  <w:color w:val="0000FF"/>
                  <w:u w:val="single"/>
                </w:rPr>
                <w:t>d</w:t>
              </w:r>
              <w:r w:rsidRPr="00CD0084">
                <w:rPr>
                  <w:rFonts w:ascii="Times New Roman" w:hAnsi="Times New Roman"/>
                  <w:color w:val="0000FF"/>
                  <w:u w:val="single"/>
                  <w:lang w:val="ru-RU"/>
                </w:rPr>
                <w:t>48</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21</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Что такое общество. Связь общества и природы</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10.02</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8</w:t>
              </w:r>
              <w:r>
                <w:rPr>
                  <w:rFonts w:ascii="Times New Roman" w:hAnsi="Times New Roman"/>
                  <w:color w:val="0000FF"/>
                  <w:u w:val="single"/>
                </w:rPr>
                <w:t>ed</w:t>
              </w:r>
              <w:r w:rsidRPr="00CD0084">
                <w:rPr>
                  <w:rFonts w:ascii="Times New Roman" w:hAnsi="Times New Roman"/>
                  <w:color w:val="0000FF"/>
                  <w:u w:val="single"/>
                  <w:lang w:val="ru-RU"/>
                </w:rPr>
                <w:t>8</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lastRenderedPageBreak/>
              <w:t>22</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17.02</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9054</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23</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Социальные общности и группы. Положение человека в обществе</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24.02</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91</w:t>
              </w:r>
              <w:r>
                <w:rPr>
                  <w:rFonts w:ascii="Times New Roman" w:hAnsi="Times New Roman"/>
                  <w:color w:val="0000FF"/>
                  <w:u w:val="single"/>
                </w:rPr>
                <w:t>c</w:t>
              </w:r>
              <w:r w:rsidRPr="00CD0084">
                <w:rPr>
                  <w:rFonts w:ascii="Times New Roman" w:hAnsi="Times New Roman"/>
                  <w:color w:val="0000FF"/>
                  <w:u w:val="single"/>
                  <w:lang w:val="ru-RU"/>
                </w:rPr>
                <w:t>6</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24</w:t>
            </w:r>
          </w:p>
        </w:tc>
        <w:tc>
          <w:tcPr>
            <w:tcW w:w="4012" w:type="dxa"/>
            <w:tcMar>
              <w:top w:w="50" w:type="dxa"/>
              <w:left w:w="100" w:type="dxa"/>
            </w:tcMar>
            <w:vAlign w:val="center"/>
          </w:tcPr>
          <w:p w:rsidR="002E4D9F" w:rsidRDefault="002E4D9F" w:rsidP="002E4D9F">
            <w:pPr>
              <w:spacing w:after="0"/>
              <w:ind w:left="135"/>
            </w:pPr>
            <w:r>
              <w:rPr>
                <w:rFonts w:ascii="Times New Roman" w:hAnsi="Times New Roman"/>
                <w:color w:val="000000"/>
                <w:sz w:val="24"/>
              </w:rPr>
              <w:t>Что такое экономика?</w:t>
            </w:r>
          </w:p>
        </w:tc>
        <w:tc>
          <w:tcPr>
            <w:tcW w:w="109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03.03</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932</w:t>
              </w:r>
              <w:r>
                <w:rPr>
                  <w:rFonts w:ascii="Times New Roman" w:hAnsi="Times New Roman"/>
                  <w:color w:val="0000FF"/>
                  <w:u w:val="single"/>
                </w:rPr>
                <w:t>e</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25</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Политическая жизнь общества. Российская Федерация как государство</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10.03</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966</w:t>
              </w:r>
              <w:r>
                <w:rPr>
                  <w:rFonts w:ascii="Times New Roman" w:hAnsi="Times New Roman"/>
                  <w:color w:val="0000FF"/>
                  <w:u w:val="single"/>
                </w:rPr>
                <w:t>c</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26</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CD0084">
              <w:rPr>
                <w:rFonts w:ascii="Times New Roman" w:hAnsi="Times New Roman"/>
                <w:color w:val="000000"/>
                <w:sz w:val="24"/>
                <w:lang w:val="ru-RU"/>
              </w:rPr>
              <w:t xml:space="preserve"> века</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17.03</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97</w:t>
              </w:r>
              <w:r>
                <w:rPr>
                  <w:rFonts w:ascii="Times New Roman" w:hAnsi="Times New Roman"/>
                  <w:color w:val="0000FF"/>
                  <w:u w:val="single"/>
                </w:rPr>
                <w:t>de</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27</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07.04</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9964</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28</w:t>
            </w:r>
          </w:p>
        </w:tc>
        <w:tc>
          <w:tcPr>
            <w:tcW w:w="4012" w:type="dxa"/>
            <w:tcMar>
              <w:top w:w="50" w:type="dxa"/>
              <w:left w:w="100" w:type="dxa"/>
            </w:tcMar>
            <w:vAlign w:val="center"/>
          </w:tcPr>
          <w:p w:rsidR="002E4D9F" w:rsidRDefault="002E4D9F" w:rsidP="002E4D9F">
            <w:pPr>
              <w:spacing w:after="0"/>
              <w:ind w:left="135"/>
            </w:pPr>
            <w:r>
              <w:rPr>
                <w:rFonts w:ascii="Times New Roman" w:hAnsi="Times New Roman"/>
                <w:color w:val="000000"/>
                <w:sz w:val="24"/>
              </w:rPr>
              <w:t>Развитие общества</w:t>
            </w:r>
          </w:p>
        </w:tc>
        <w:tc>
          <w:tcPr>
            <w:tcW w:w="109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14.04</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9</w:t>
              </w:r>
              <w:r>
                <w:rPr>
                  <w:rFonts w:ascii="Times New Roman" w:hAnsi="Times New Roman"/>
                  <w:color w:val="0000FF"/>
                  <w:u w:val="single"/>
                </w:rPr>
                <w:t>aea</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29</w:t>
            </w:r>
          </w:p>
        </w:tc>
        <w:tc>
          <w:tcPr>
            <w:tcW w:w="4012" w:type="dxa"/>
            <w:tcMar>
              <w:top w:w="50" w:type="dxa"/>
              <w:left w:w="100" w:type="dxa"/>
            </w:tcMar>
            <w:vAlign w:val="center"/>
          </w:tcPr>
          <w:p w:rsidR="002E4D9F" w:rsidRDefault="002E4D9F" w:rsidP="002E4D9F">
            <w:pPr>
              <w:spacing w:after="0"/>
              <w:ind w:left="135"/>
            </w:pPr>
            <w:r>
              <w:rPr>
                <w:rFonts w:ascii="Times New Roman" w:hAnsi="Times New Roman"/>
                <w:color w:val="000000"/>
                <w:sz w:val="24"/>
              </w:rPr>
              <w:t>Развитие общества</w:t>
            </w:r>
          </w:p>
        </w:tc>
        <w:tc>
          <w:tcPr>
            <w:tcW w:w="109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21.04</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9</w:t>
              </w:r>
              <w:r>
                <w:rPr>
                  <w:rFonts w:ascii="Times New Roman" w:hAnsi="Times New Roman"/>
                  <w:color w:val="0000FF"/>
                  <w:u w:val="single"/>
                </w:rPr>
                <w:t>aea</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30</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Глобальные проблемы современности и возможности их решения</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28.04</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w:t>
              </w:r>
              <w:r w:rsidRPr="00CD0084">
                <w:rPr>
                  <w:rFonts w:ascii="Times New Roman" w:hAnsi="Times New Roman"/>
                  <w:color w:val="0000FF"/>
                  <w:u w:val="single"/>
                  <w:lang w:val="ru-RU"/>
                </w:rPr>
                <w:t>9</w:t>
              </w:r>
              <w:r>
                <w:rPr>
                  <w:rFonts w:ascii="Times New Roman" w:hAnsi="Times New Roman"/>
                  <w:color w:val="0000FF"/>
                  <w:u w:val="single"/>
                </w:rPr>
                <w:t>c</w:t>
              </w:r>
              <w:r w:rsidRPr="00CD0084">
                <w:rPr>
                  <w:rFonts w:ascii="Times New Roman" w:hAnsi="Times New Roman"/>
                  <w:color w:val="0000FF"/>
                  <w:u w:val="single"/>
                  <w:lang w:val="ru-RU"/>
                </w:rPr>
                <w:t>7</w:t>
              </w:r>
              <w:r>
                <w:rPr>
                  <w:rFonts w:ascii="Times New Roman" w:hAnsi="Times New Roman"/>
                  <w:color w:val="0000FF"/>
                  <w:u w:val="single"/>
                </w:rPr>
                <w:t>a</w:t>
              </w:r>
            </w:hyperlink>
          </w:p>
        </w:tc>
      </w:tr>
      <w:tr w:rsidR="002E4D9F" w:rsidRPr="001975F5" w:rsidTr="008E0B9E">
        <w:trPr>
          <w:trHeight w:val="144"/>
          <w:tblCellSpacing w:w="20" w:type="nil"/>
        </w:trPr>
        <w:tc>
          <w:tcPr>
            <w:tcW w:w="1015" w:type="dxa"/>
            <w:tcMar>
              <w:top w:w="50" w:type="dxa"/>
              <w:left w:w="100" w:type="dxa"/>
            </w:tcMar>
            <w:vAlign w:val="center"/>
          </w:tcPr>
          <w:p w:rsidR="002E4D9F" w:rsidRDefault="002E4D9F" w:rsidP="002E4D9F">
            <w:pPr>
              <w:spacing w:after="0"/>
            </w:pPr>
            <w:r>
              <w:rPr>
                <w:rFonts w:ascii="Times New Roman" w:hAnsi="Times New Roman"/>
                <w:color w:val="000000"/>
                <w:sz w:val="24"/>
              </w:rPr>
              <w:t>31</w:t>
            </w:r>
          </w:p>
        </w:tc>
        <w:tc>
          <w:tcPr>
            <w:tcW w:w="4012"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Защита проектов по теме "Духовные ценности российского народа"</w:t>
            </w:r>
          </w:p>
        </w:tc>
        <w:tc>
          <w:tcPr>
            <w:tcW w:w="1091" w:type="dxa"/>
            <w:tcMar>
              <w:top w:w="50" w:type="dxa"/>
              <w:left w:w="100" w:type="dxa"/>
            </w:tcMar>
            <w:vAlign w:val="center"/>
          </w:tcPr>
          <w:p w:rsidR="002E4D9F" w:rsidRDefault="002E4D9F" w:rsidP="002E4D9F">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D9F" w:rsidRDefault="002E4D9F" w:rsidP="002E4D9F">
            <w:pPr>
              <w:spacing w:after="0"/>
              <w:ind w:left="135"/>
              <w:jc w:val="center"/>
            </w:pPr>
          </w:p>
        </w:tc>
        <w:tc>
          <w:tcPr>
            <w:tcW w:w="1910" w:type="dxa"/>
            <w:tcMar>
              <w:top w:w="50" w:type="dxa"/>
              <w:left w:w="100" w:type="dxa"/>
            </w:tcMar>
            <w:vAlign w:val="center"/>
          </w:tcPr>
          <w:p w:rsidR="002E4D9F" w:rsidRDefault="002E4D9F" w:rsidP="002E4D9F">
            <w:pPr>
              <w:spacing w:after="0"/>
              <w:ind w:left="135"/>
              <w:jc w:val="center"/>
            </w:pPr>
          </w:p>
        </w:tc>
        <w:tc>
          <w:tcPr>
            <w:tcW w:w="1347" w:type="dxa"/>
            <w:tcMar>
              <w:top w:w="50" w:type="dxa"/>
              <w:left w:w="100" w:type="dxa"/>
            </w:tcMar>
            <w:vAlign w:val="center"/>
          </w:tcPr>
          <w:p w:rsidR="002E4D9F" w:rsidRPr="008E0B9E" w:rsidRDefault="006B0D3C" w:rsidP="002E4D9F">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05.05</w:t>
            </w:r>
          </w:p>
        </w:tc>
        <w:tc>
          <w:tcPr>
            <w:tcW w:w="2824" w:type="dxa"/>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eba</w:t>
              </w:r>
              <w:r w:rsidRPr="00CD0084">
                <w:rPr>
                  <w:rFonts w:ascii="Times New Roman" w:hAnsi="Times New Roman"/>
                  <w:color w:val="0000FF"/>
                  <w:u w:val="single"/>
                  <w:lang w:val="ru-RU"/>
                </w:rPr>
                <w:t>300</w:t>
              </w:r>
            </w:hyperlink>
          </w:p>
        </w:tc>
      </w:tr>
      <w:tr w:rsidR="008E0B9E" w:rsidRPr="001975F5" w:rsidTr="008E0B9E">
        <w:trPr>
          <w:trHeight w:val="144"/>
          <w:tblCellSpacing w:w="20" w:type="nil"/>
        </w:trPr>
        <w:tc>
          <w:tcPr>
            <w:tcW w:w="1015" w:type="dxa"/>
            <w:tcMar>
              <w:top w:w="50" w:type="dxa"/>
              <w:left w:w="100" w:type="dxa"/>
            </w:tcMar>
            <w:vAlign w:val="center"/>
          </w:tcPr>
          <w:p w:rsidR="008E0B9E" w:rsidRDefault="008E0B9E" w:rsidP="002E4D9F">
            <w:pPr>
              <w:spacing w:after="0"/>
            </w:pPr>
            <w:r>
              <w:rPr>
                <w:rFonts w:ascii="Times New Roman" w:hAnsi="Times New Roman"/>
                <w:color w:val="000000"/>
                <w:sz w:val="24"/>
              </w:rPr>
              <w:t>32</w:t>
            </w:r>
          </w:p>
        </w:tc>
        <w:tc>
          <w:tcPr>
            <w:tcW w:w="4012" w:type="dxa"/>
            <w:tcMar>
              <w:top w:w="50" w:type="dxa"/>
              <w:left w:w="100" w:type="dxa"/>
            </w:tcMar>
            <w:vAlign w:val="center"/>
          </w:tcPr>
          <w:p w:rsidR="008E0B9E" w:rsidRPr="00CD0084" w:rsidRDefault="008E0B9E" w:rsidP="008E0B9E">
            <w:pPr>
              <w:spacing w:after="0"/>
              <w:ind w:left="135"/>
              <w:rPr>
                <w:lang w:val="ru-RU"/>
              </w:rPr>
            </w:pPr>
            <w:r w:rsidRPr="00CD0084">
              <w:rPr>
                <w:rFonts w:ascii="Times New Roman" w:hAnsi="Times New Roman"/>
                <w:color w:val="000000"/>
                <w:sz w:val="24"/>
                <w:lang w:val="ru-RU"/>
              </w:rPr>
              <w:t>Повторительно-обобщающий урок по теме "Общество, в котором мы живем"</w:t>
            </w:r>
          </w:p>
        </w:tc>
        <w:tc>
          <w:tcPr>
            <w:tcW w:w="1091" w:type="dxa"/>
            <w:tcMar>
              <w:top w:w="50" w:type="dxa"/>
              <w:left w:w="100" w:type="dxa"/>
            </w:tcMar>
            <w:vAlign w:val="center"/>
          </w:tcPr>
          <w:p w:rsidR="008E0B9E" w:rsidRDefault="008E0B9E" w:rsidP="008E0B9E">
            <w:pPr>
              <w:spacing w:after="0"/>
              <w:ind w:left="135"/>
              <w:jc w:val="center"/>
            </w:pPr>
            <w:r w:rsidRPr="00CD00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0B9E" w:rsidRDefault="008E0B9E" w:rsidP="008E0B9E">
            <w:pPr>
              <w:spacing w:after="0"/>
              <w:ind w:left="135"/>
              <w:jc w:val="center"/>
            </w:pPr>
          </w:p>
        </w:tc>
        <w:tc>
          <w:tcPr>
            <w:tcW w:w="1910" w:type="dxa"/>
            <w:tcMar>
              <w:top w:w="50" w:type="dxa"/>
              <w:left w:w="100" w:type="dxa"/>
            </w:tcMar>
            <w:vAlign w:val="center"/>
          </w:tcPr>
          <w:p w:rsidR="008E0B9E" w:rsidRDefault="008E0B9E" w:rsidP="008E0B9E">
            <w:pPr>
              <w:spacing w:after="0"/>
              <w:ind w:left="135"/>
              <w:jc w:val="center"/>
            </w:pPr>
          </w:p>
        </w:tc>
        <w:tc>
          <w:tcPr>
            <w:tcW w:w="1347" w:type="dxa"/>
            <w:tcMar>
              <w:top w:w="50" w:type="dxa"/>
              <w:left w:w="100" w:type="dxa"/>
            </w:tcMar>
            <w:vAlign w:val="center"/>
          </w:tcPr>
          <w:p w:rsidR="008E0B9E" w:rsidRPr="008E0B9E" w:rsidRDefault="006B0D3C" w:rsidP="008E0B9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12.05</w:t>
            </w:r>
          </w:p>
        </w:tc>
        <w:tc>
          <w:tcPr>
            <w:tcW w:w="2824" w:type="dxa"/>
            <w:tcMar>
              <w:top w:w="50" w:type="dxa"/>
              <w:left w:w="100" w:type="dxa"/>
            </w:tcMar>
            <w:vAlign w:val="center"/>
          </w:tcPr>
          <w:p w:rsidR="008E0B9E" w:rsidRPr="00CD0084" w:rsidRDefault="008E0B9E" w:rsidP="008E0B9E">
            <w:pPr>
              <w:spacing w:after="0"/>
              <w:ind w:left="135"/>
              <w:rPr>
                <w:lang w:val="ru-RU"/>
              </w:rPr>
            </w:pPr>
            <w:r w:rsidRPr="00CD008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eba</w:t>
              </w:r>
              <w:r w:rsidRPr="00CD0084">
                <w:rPr>
                  <w:rFonts w:ascii="Times New Roman" w:hAnsi="Times New Roman"/>
                  <w:color w:val="0000FF"/>
                  <w:u w:val="single"/>
                  <w:lang w:val="ru-RU"/>
                </w:rPr>
                <w:t>17</w:t>
              </w:r>
              <w:r>
                <w:rPr>
                  <w:rFonts w:ascii="Times New Roman" w:hAnsi="Times New Roman"/>
                  <w:color w:val="0000FF"/>
                  <w:u w:val="single"/>
                </w:rPr>
                <w:t>a</w:t>
              </w:r>
            </w:hyperlink>
          </w:p>
        </w:tc>
      </w:tr>
      <w:tr w:rsidR="008E0B9E" w:rsidRPr="001975F5" w:rsidTr="008E0B9E">
        <w:trPr>
          <w:trHeight w:val="144"/>
          <w:tblCellSpacing w:w="20" w:type="nil"/>
        </w:trPr>
        <w:tc>
          <w:tcPr>
            <w:tcW w:w="1015" w:type="dxa"/>
            <w:tcMar>
              <w:top w:w="50" w:type="dxa"/>
              <w:left w:w="100" w:type="dxa"/>
            </w:tcMar>
            <w:vAlign w:val="center"/>
          </w:tcPr>
          <w:p w:rsidR="008E0B9E" w:rsidRPr="006B0D3C" w:rsidRDefault="008E0B9E" w:rsidP="002E4D9F">
            <w:pPr>
              <w:spacing w:after="0"/>
              <w:rPr>
                <w:lang w:val="ru-RU"/>
              </w:rPr>
            </w:pPr>
            <w:r>
              <w:rPr>
                <w:rFonts w:ascii="Times New Roman" w:hAnsi="Times New Roman"/>
                <w:color w:val="000000"/>
                <w:sz w:val="24"/>
              </w:rPr>
              <w:lastRenderedPageBreak/>
              <w:t>33</w:t>
            </w:r>
            <w:r w:rsidR="005E253E">
              <w:rPr>
                <w:rFonts w:ascii="Times New Roman" w:hAnsi="Times New Roman"/>
                <w:color w:val="000000"/>
                <w:sz w:val="24"/>
                <w:lang w:val="ru-RU"/>
              </w:rPr>
              <w:t>-34</w:t>
            </w:r>
          </w:p>
        </w:tc>
        <w:tc>
          <w:tcPr>
            <w:tcW w:w="4012" w:type="dxa"/>
            <w:tcMar>
              <w:top w:w="50" w:type="dxa"/>
              <w:left w:w="100" w:type="dxa"/>
            </w:tcMar>
            <w:vAlign w:val="center"/>
          </w:tcPr>
          <w:p w:rsidR="008E0B9E" w:rsidRPr="005E253E" w:rsidRDefault="008E0B9E" w:rsidP="008E0B9E">
            <w:pPr>
              <w:spacing w:after="0"/>
              <w:ind w:left="135"/>
              <w:rPr>
                <w:lang w:val="ru-RU"/>
              </w:rPr>
            </w:pPr>
            <w:r w:rsidRPr="00CD0084">
              <w:rPr>
                <w:rFonts w:ascii="Times New Roman" w:hAnsi="Times New Roman"/>
                <w:color w:val="000000"/>
                <w:sz w:val="24"/>
                <w:lang w:val="ru-RU"/>
              </w:rPr>
              <w:t xml:space="preserve">Итоговое повторение по теме "Общество и его сферы. </w:t>
            </w:r>
            <w:r w:rsidRPr="005E253E">
              <w:rPr>
                <w:rFonts w:ascii="Times New Roman" w:hAnsi="Times New Roman"/>
                <w:color w:val="000000"/>
                <w:sz w:val="24"/>
                <w:lang w:val="ru-RU"/>
              </w:rPr>
              <w:t>Человек в обществе"</w:t>
            </w:r>
            <w:r w:rsidR="005E253E">
              <w:rPr>
                <w:rFonts w:ascii="Times New Roman" w:hAnsi="Times New Roman"/>
                <w:color w:val="000000"/>
                <w:sz w:val="24"/>
                <w:lang w:val="ru-RU"/>
              </w:rPr>
              <w:t>. Итоговое тестирование</w:t>
            </w:r>
          </w:p>
        </w:tc>
        <w:tc>
          <w:tcPr>
            <w:tcW w:w="1091" w:type="dxa"/>
            <w:tcMar>
              <w:top w:w="50" w:type="dxa"/>
              <w:left w:w="100" w:type="dxa"/>
            </w:tcMar>
            <w:vAlign w:val="center"/>
          </w:tcPr>
          <w:p w:rsidR="008E0B9E" w:rsidRPr="005E253E" w:rsidRDefault="008E0B9E" w:rsidP="008E0B9E">
            <w:pPr>
              <w:spacing w:after="0"/>
              <w:ind w:left="135"/>
              <w:jc w:val="center"/>
              <w:rPr>
                <w:lang w:val="ru-RU"/>
              </w:rPr>
            </w:pPr>
            <w:r w:rsidRPr="005E253E">
              <w:rPr>
                <w:rFonts w:ascii="Times New Roman" w:hAnsi="Times New Roman"/>
                <w:color w:val="000000"/>
                <w:sz w:val="24"/>
                <w:lang w:val="ru-RU"/>
              </w:rPr>
              <w:t xml:space="preserve"> 1 </w:t>
            </w:r>
          </w:p>
        </w:tc>
        <w:tc>
          <w:tcPr>
            <w:tcW w:w="1841" w:type="dxa"/>
            <w:tcMar>
              <w:top w:w="50" w:type="dxa"/>
              <w:left w:w="100" w:type="dxa"/>
            </w:tcMar>
            <w:vAlign w:val="center"/>
          </w:tcPr>
          <w:p w:rsidR="008E0B9E" w:rsidRPr="005E253E" w:rsidRDefault="008E0B9E" w:rsidP="008E0B9E">
            <w:pPr>
              <w:spacing w:after="0"/>
              <w:ind w:left="135"/>
              <w:jc w:val="center"/>
              <w:rPr>
                <w:lang w:val="ru-RU"/>
              </w:rPr>
            </w:pPr>
            <w:r w:rsidRPr="005E253E">
              <w:rPr>
                <w:rFonts w:ascii="Times New Roman" w:hAnsi="Times New Roman"/>
                <w:color w:val="000000"/>
                <w:sz w:val="24"/>
                <w:lang w:val="ru-RU"/>
              </w:rPr>
              <w:t xml:space="preserve"> 1 </w:t>
            </w:r>
          </w:p>
        </w:tc>
        <w:tc>
          <w:tcPr>
            <w:tcW w:w="1910" w:type="dxa"/>
            <w:tcMar>
              <w:top w:w="50" w:type="dxa"/>
              <w:left w:w="100" w:type="dxa"/>
            </w:tcMar>
            <w:vAlign w:val="center"/>
          </w:tcPr>
          <w:p w:rsidR="008E0B9E" w:rsidRPr="005E253E" w:rsidRDefault="008E0B9E" w:rsidP="008E0B9E">
            <w:pPr>
              <w:spacing w:after="0"/>
              <w:ind w:left="135"/>
              <w:jc w:val="center"/>
              <w:rPr>
                <w:lang w:val="ru-RU"/>
              </w:rPr>
            </w:pPr>
          </w:p>
        </w:tc>
        <w:tc>
          <w:tcPr>
            <w:tcW w:w="1347" w:type="dxa"/>
            <w:tcMar>
              <w:top w:w="50" w:type="dxa"/>
              <w:left w:w="100" w:type="dxa"/>
            </w:tcMar>
            <w:vAlign w:val="center"/>
          </w:tcPr>
          <w:p w:rsidR="008E0B9E" w:rsidRDefault="006B0D3C" w:rsidP="008E0B9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19.05</w:t>
            </w:r>
          </w:p>
          <w:p w:rsidR="005E253E" w:rsidRDefault="005E253E" w:rsidP="008E0B9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26.05</w:t>
            </w:r>
          </w:p>
          <w:p w:rsidR="006B0D3C" w:rsidRPr="008E0B9E" w:rsidRDefault="006B0D3C" w:rsidP="008E0B9E">
            <w:pPr>
              <w:spacing w:after="0"/>
              <w:ind w:left="135"/>
              <w:rPr>
                <w:rFonts w:ascii="Times New Roman" w:hAnsi="Times New Roman" w:cs="Times New Roman"/>
                <w:sz w:val="24"/>
                <w:szCs w:val="24"/>
                <w:lang w:val="ru-RU"/>
              </w:rPr>
            </w:pPr>
          </w:p>
        </w:tc>
        <w:tc>
          <w:tcPr>
            <w:tcW w:w="2824" w:type="dxa"/>
            <w:tcMar>
              <w:top w:w="50" w:type="dxa"/>
              <w:left w:w="100" w:type="dxa"/>
            </w:tcMar>
            <w:vAlign w:val="center"/>
          </w:tcPr>
          <w:p w:rsidR="008E0B9E" w:rsidRPr="00CD0084" w:rsidRDefault="008E0B9E" w:rsidP="008E0B9E">
            <w:pPr>
              <w:spacing w:after="0"/>
              <w:ind w:left="135"/>
              <w:rPr>
                <w:lang w:val="ru-RU"/>
              </w:rPr>
            </w:pPr>
            <w:r w:rsidRPr="00CD008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D0084">
                <w:rPr>
                  <w:rFonts w:ascii="Times New Roman" w:hAnsi="Times New Roman"/>
                  <w:color w:val="0000FF"/>
                  <w:u w:val="single"/>
                  <w:lang w:val="ru-RU"/>
                </w:rPr>
                <w:t>://</w:t>
              </w:r>
              <w:r>
                <w:rPr>
                  <w:rFonts w:ascii="Times New Roman" w:hAnsi="Times New Roman"/>
                  <w:color w:val="0000FF"/>
                  <w:u w:val="single"/>
                </w:rPr>
                <w:t>m</w:t>
              </w:r>
              <w:r w:rsidRPr="00CD0084">
                <w:rPr>
                  <w:rFonts w:ascii="Times New Roman" w:hAnsi="Times New Roman"/>
                  <w:color w:val="0000FF"/>
                  <w:u w:val="single"/>
                  <w:lang w:val="ru-RU"/>
                </w:rPr>
                <w:t>.</w:t>
              </w:r>
              <w:r>
                <w:rPr>
                  <w:rFonts w:ascii="Times New Roman" w:hAnsi="Times New Roman"/>
                  <w:color w:val="0000FF"/>
                  <w:u w:val="single"/>
                </w:rPr>
                <w:t>edsoo</w:t>
              </w:r>
              <w:r w:rsidRPr="00CD0084">
                <w:rPr>
                  <w:rFonts w:ascii="Times New Roman" w:hAnsi="Times New Roman"/>
                  <w:color w:val="0000FF"/>
                  <w:u w:val="single"/>
                  <w:lang w:val="ru-RU"/>
                </w:rPr>
                <w:t>.</w:t>
              </w:r>
              <w:r>
                <w:rPr>
                  <w:rFonts w:ascii="Times New Roman" w:hAnsi="Times New Roman"/>
                  <w:color w:val="0000FF"/>
                  <w:u w:val="single"/>
                </w:rPr>
                <w:t>ru</w:t>
              </w:r>
              <w:r w:rsidRPr="00CD0084">
                <w:rPr>
                  <w:rFonts w:ascii="Times New Roman" w:hAnsi="Times New Roman"/>
                  <w:color w:val="0000FF"/>
                  <w:u w:val="single"/>
                  <w:lang w:val="ru-RU"/>
                </w:rPr>
                <w:t>/</w:t>
              </w:r>
              <w:r>
                <w:rPr>
                  <w:rFonts w:ascii="Times New Roman" w:hAnsi="Times New Roman"/>
                  <w:color w:val="0000FF"/>
                  <w:u w:val="single"/>
                </w:rPr>
                <w:t>f</w:t>
              </w:r>
              <w:r w:rsidRPr="00CD0084">
                <w:rPr>
                  <w:rFonts w:ascii="Times New Roman" w:hAnsi="Times New Roman"/>
                  <w:color w:val="0000FF"/>
                  <w:u w:val="single"/>
                  <w:lang w:val="ru-RU"/>
                </w:rPr>
                <w:t>5</w:t>
              </w:r>
              <w:r>
                <w:rPr>
                  <w:rFonts w:ascii="Times New Roman" w:hAnsi="Times New Roman"/>
                  <w:color w:val="0000FF"/>
                  <w:u w:val="single"/>
                </w:rPr>
                <w:t>ebab</w:t>
              </w:r>
              <w:r w:rsidRPr="00CD0084">
                <w:rPr>
                  <w:rFonts w:ascii="Times New Roman" w:hAnsi="Times New Roman"/>
                  <w:color w:val="0000FF"/>
                  <w:u w:val="single"/>
                  <w:lang w:val="ru-RU"/>
                </w:rPr>
                <w:t>52</w:t>
              </w:r>
            </w:hyperlink>
          </w:p>
        </w:tc>
      </w:tr>
      <w:tr w:rsidR="002E4D9F" w:rsidTr="008E0B9E">
        <w:trPr>
          <w:trHeight w:val="144"/>
          <w:tblCellSpacing w:w="20" w:type="nil"/>
        </w:trPr>
        <w:tc>
          <w:tcPr>
            <w:tcW w:w="0" w:type="auto"/>
            <w:gridSpan w:val="2"/>
            <w:tcMar>
              <w:top w:w="50" w:type="dxa"/>
              <w:left w:w="100" w:type="dxa"/>
            </w:tcMar>
            <w:vAlign w:val="center"/>
          </w:tcPr>
          <w:p w:rsidR="002E4D9F" w:rsidRPr="00CD0084" w:rsidRDefault="002E4D9F" w:rsidP="002E4D9F">
            <w:pPr>
              <w:spacing w:after="0"/>
              <w:ind w:left="135"/>
              <w:rPr>
                <w:lang w:val="ru-RU"/>
              </w:rPr>
            </w:pPr>
            <w:r w:rsidRPr="00CD0084">
              <w:rPr>
                <w:rFonts w:ascii="Times New Roman" w:hAnsi="Times New Roman"/>
                <w:color w:val="000000"/>
                <w:sz w:val="24"/>
                <w:lang w:val="ru-RU"/>
              </w:rPr>
              <w:t>ОБЩЕЕ КОЛИЧЕСТВО ЧАСОВ ПО ПРОГРАММЕ</w:t>
            </w:r>
          </w:p>
        </w:tc>
        <w:tc>
          <w:tcPr>
            <w:tcW w:w="1091" w:type="dxa"/>
            <w:tcMar>
              <w:top w:w="50" w:type="dxa"/>
              <w:left w:w="100" w:type="dxa"/>
            </w:tcMar>
            <w:vAlign w:val="center"/>
          </w:tcPr>
          <w:p w:rsidR="002E4D9F" w:rsidRPr="008E0B9E" w:rsidRDefault="002E4D9F" w:rsidP="008E0B9E">
            <w:pPr>
              <w:spacing w:after="0"/>
              <w:ind w:left="135"/>
              <w:jc w:val="center"/>
              <w:rPr>
                <w:lang w:val="ru-RU"/>
              </w:rPr>
            </w:pPr>
            <w:r w:rsidRPr="00CD0084">
              <w:rPr>
                <w:rFonts w:ascii="Times New Roman" w:hAnsi="Times New Roman"/>
                <w:color w:val="000000"/>
                <w:sz w:val="24"/>
                <w:lang w:val="ru-RU"/>
              </w:rPr>
              <w:t xml:space="preserve"> </w:t>
            </w:r>
            <w:r>
              <w:rPr>
                <w:rFonts w:ascii="Times New Roman" w:hAnsi="Times New Roman"/>
                <w:color w:val="000000"/>
                <w:sz w:val="24"/>
              </w:rPr>
              <w:t>3</w:t>
            </w:r>
            <w:r w:rsidR="008E0B9E">
              <w:rPr>
                <w:rFonts w:ascii="Times New Roman" w:hAnsi="Times New Roman"/>
                <w:color w:val="000000"/>
                <w:sz w:val="24"/>
                <w:lang w:val="ru-RU"/>
              </w:rPr>
              <w:t>3</w:t>
            </w:r>
          </w:p>
        </w:tc>
        <w:tc>
          <w:tcPr>
            <w:tcW w:w="1841"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2E4D9F" w:rsidRDefault="002E4D9F" w:rsidP="002E4D9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E4D9F" w:rsidRDefault="002E4D9F" w:rsidP="002E4D9F"/>
        </w:tc>
      </w:tr>
    </w:tbl>
    <w:p w:rsidR="002E4D9F" w:rsidRPr="002E4D9F" w:rsidRDefault="002E4D9F">
      <w:pPr>
        <w:spacing w:after="0"/>
        <w:ind w:left="120"/>
        <w:rPr>
          <w:lang w:val="ru-RU"/>
        </w:rPr>
      </w:pPr>
    </w:p>
    <w:p w:rsidR="009A14CE" w:rsidRDefault="009A14CE">
      <w:pPr>
        <w:sectPr w:rsidR="009A14CE">
          <w:pgSz w:w="16383" w:h="11906" w:orient="landscape"/>
          <w:pgMar w:top="1134" w:right="850" w:bottom="1134" w:left="1701" w:header="720" w:footer="720" w:gutter="0"/>
          <w:cols w:space="720"/>
        </w:sectPr>
      </w:pPr>
    </w:p>
    <w:p w:rsidR="009A14CE" w:rsidRDefault="005C0B88">
      <w:pPr>
        <w:spacing w:after="0"/>
        <w:ind w:left="120"/>
        <w:rPr>
          <w:rFonts w:ascii="Times New Roman" w:hAnsi="Times New Roman"/>
          <w:b/>
          <w:color w:val="000000"/>
          <w:sz w:val="28"/>
          <w:lang w:val="ru-RU"/>
        </w:rPr>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8"/>
        <w:gridCol w:w="3968"/>
        <w:gridCol w:w="954"/>
        <w:gridCol w:w="1837"/>
        <w:gridCol w:w="1905"/>
        <w:gridCol w:w="1344"/>
        <w:gridCol w:w="2824"/>
      </w:tblGrid>
      <w:tr w:rsidR="00B3207B" w:rsidRPr="005E253E" w:rsidTr="007629B6">
        <w:trPr>
          <w:trHeight w:val="144"/>
          <w:tblCellSpacing w:w="20" w:type="nil"/>
        </w:trPr>
        <w:tc>
          <w:tcPr>
            <w:tcW w:w="1204" w:type="dxa"/>
            <w:vMerge w:val="restart"/>
            <w:tcMar>
              <w:top w:w="50" w:type="dxa"/>
              <w:left w:w="100" w:type="dxa"/>
            </w:tcMar>
            <w:vAlign w:val="center"/>
          </w:tcPr>
          <w:p w:rsidR="008E0B9E" w:rsidRPr="005E253E" w:rsidRDefault="008E0B9E" w:rsidP="008E0B9E">
            <w:pPr>
              <w:spacing w:after="0"/>
              <w:ind w:left="135"/>
              <w:rPr>
                <w:rFonts w:ascii="Times New Roman" w:hAnsi="Times New Roman" w:cs="Times New Roman"/>
              </w:rPr>
            </w:pPr>
            <w:r w:rsidRPr="005E253E">
              <w:rPr>
                <w:rFonts w:ascii="Times New Roman" w:hAnsi="Times New Roman" w:cs="Times New Roman"/>
                <w:b/>
                <w:color w:val="000000"/>
              </w:rPr>
              <w:t xml:space="preserve">№ п/п </w:t>
            </w:r>
          </w:p>
          <w:p w:rsidR="008E0B9E" w:rsidRPr="005E253E" w:rsidRDefault="008E0B9E" w:rsidP="008E0B9E">
            <w:pPr>
              <w:spacing w:after="0"/>
              <w:ind w:left="135"/>
              <w:rPr>
                <w:rFonts w:ascii="Times New Roman" w:hAnsi="Times New Roman" w:cs="Times New Roman"/>
              </w:rPr>
            </w:pPr>
          </w:p>
        </w:tc>
        <w:tc>
          <w:tcPr>
            <w:tcW w:w="3958" w:type="dxa"/>
            <w:vMerge w:val="restart"/>
            <w:tcMar>
              <w:top w:w="50" w:type="dxa"/>
              <w:left w:w="100" w:type="dxa"/>
            </w:tcMar>
            <w:vAlign w:val="center"/>
          </w:tcPr>
          <w:p w:rsidR="008E0B9E" w:rsidRPr="005E253E" w:rsidRDefault="008E0B9E" w:rsidP="008E0B9E">
            <w:pPr>
              <w:spacing w:after="0"/>
              <w:ind w:left="135"/>
              <w:rPr>
                <w:rFonts w:ascii="Times New Roman" w:hAnsi="Times New Roman" w:cs="Times New Roman"/>
              </w:rPr>
            </w:pPr>
            <w:r w:rsidRPr="005E253E">
              <w:rPr>
                <w:rFonts w:ascii="Times New Roman" w:hAnsi="Times New Roman" w:cs="Times New Roman"/>
                <w:b/>
                <w:color w:val="000000"/>
              </w:rPr>
              <w:t xml:space="preserve">Тема урока </w:t>
            </w:r>
          </w:p>
          <w:p w:rsidR="008E0B9E" w:rsidRPr="005E253E" w:rsidRDefault="008E0B9E" w:rsidP="008E0B9E">
            <w:pPr>
              <w:spacing w:after="0"/>
              <w:ind w:left="135"/>
              <w:rPr>
                <w:rFonts w:ascii="Times New Roman" w:hAnsi="Times New Roman" w:cs="Times New Roman"/>
              </w:rPr>
            </w:pPr>
          </w:p>
        </w:tc>
        <w:tc>
          <w:tcPr>
            <w:tcW w:w="0" w:type="auto"/>
            <w:gridSpan w:val="3"/>
            <w:tcMar>
              <w:top w:w="50" w:type="dxa"/>
              <w:left w:w="100" w:type="dxa"/>
            </w:tcMar>
            <w:vAlign w:val="center"/>
          </w:tcPr>
          <w:p w:rsidR="008E0B9E" w:rsidRPr="005E253E" w:rsidRDefault="008E0B9E" w:rsidP="008E0B9E">
            <w:pPr>
              <w:spacing w:after="0"/>
              <w:rPr>
                <w:rFonts w:ascii="Times New Roman" w:hAnsi="Times New Roman" w:cs="Times New Roman"/>
              </w:rPr>
            </w:pPr>
            <w:r w:rsidRPr="005E253E">
              <w:rPr>
                <w:rFonts w:ascii="Times New Roman" w:hAnsi="Times New Roman" w:cs="Times New Roman"/>
                <w:b/>
                <w:color w:val="000000"/>
              </w:rPr>
              <w:t>Количество часов</w:t>
            </w:r>
          </w:p>
        </w:tc>
        <w:tc>
          <w:tcPr>
            <w:tcW w:w="1347" w:type="dxa"/>
            <w:vMerge w:val="restart"/>
            <w:tcMar>
              <w:top w:w="50" w:type="dxa"/>
              <w:left w:w="100" w:type="dxa"/>
            </w:tcMar>
            <w:vAlign w:val="center"/>
          </w:tcPr>
          <w:p w:rsidR="008E0B9E" w:rsidRPr="005E253E" w:rsidRDefault="008E0B9E" w:rsidP="008E0B9E">
            <w:pPr>
              <w:spacing w:after="0"/>
              <w:ind w:left="135"/>
              <w:rPr>
                <w:rFonts w:ascii="Times New Roman" w:hAnsi="Times New Roman" w:cs="Times New Roman"/>
              </w:rPr>
            </w:pPr>
            <w:r w:rsidRPr="005E253E">
              <w:rPr>
                <w:rFonts w:ascii="Times New Roman" w:hAnsi="Times New Roman" w:cs="Times New Roman"/>
                <w:b/>
                <w:color w:val="000000"/>
              </w:rPr>
              <w:t xml:space="preserve">Дата изучения </w:t>
            </w:r>
          </w:p>
          <w:p w:rsidR="008E0B9E" w:rsidRPr="005E253E" w:rsidRDefault="008E0B9E" w:rsidP="008E0B9E">
            <w:pPr>
              <w:spacing w:after="0"/>
              <w:ind w:left="135"/>
              <w:rPr>
                <w:rFonts w:ascii="Times New Roman" w:hAnsi="Times New Roman" w:cs="Times New Roman"/>
              </w:rPr>
            </w:pPr>
          </w:p>
        </w:tc>
        <w:tc>
          <w:tcPr>
            <w:tcW w:w="2824" w:type="dxa"/>
            <w:vMerge w:val="restart"/>
            <w:tcMar>
              <w:top w:w="50" w:type="dxa"/>
              <w:left w:w="100" w:type="dxa"/>
            </w:tcMar>
            <w:vAlign w:val="center"/>
          </w:tcPr>
          <w:p w:rsidR="008E0B9E" w:rsidRPr="005E253E" w:rsidRDefault="008E0B9E" w:rsidP="008E0B9E">
            <w:pPr>
              <w:spacing w:after="0"/>
              <w:ind w:left="135"/>
              <w:rPr>
                <w:rFonts w:ascii="Times New Roman" w:hAnsi="Times New Roman" w:cs="Times New Roman"/>
              </w:rPr>
            </w:pPr>
            <w:r w:rsidRPr="005E253E">
              <w:rPr>
                <w:rFonts w:ascii="Times New Roman" w:hAnsi="Times New Roman" w:cs="Times New Roman"/>
                <w:b/>
                <w:color w:val="000000"/>
              </w:rPr>
              <w:t xml:space="preserve">Электронные цифровые образовательные ресурсы </w:t>
            </w:r>
          </w:p>
          <w:p w:rsidR="008E0B9E" w:rsidRPr="005E253E" w:rsidRDefault="008E0B9E" w:rsidP="008E0B9E">
            <w:pPr>
              <w:spacing w:after="0"/>
              <w:ind w:left="135"/>
              <w:rPr>
                <w:rFonts w:ascii="Times New Roman" w:hAnsi="Times New Roman" w:cs="Times New Roman"/>
              </w:rPr>
            </w:pPr>
          </w:p>
        </w:tc>
      </w:tr>
      <w:tr w:rsidR="00B3207B" w:rsidRPr="005E253E" w:rsidTr="007629B6">
        <w:trPr>
          <w:trHeight w:val="144"/>
          <w:tblCellSpacing w:w="20" w:type="nil"/>
        </w:trPr>
        <w:tc>
          <w:tcPr>
            <w:tcW w:w="0" w:type="auto"/>
            <w:vMerge/>
            <w:tcBorders>
              <w:top w:val="nil"/>
            </w:tcBorders>
            <w:tcMar>
              <w:top w:w="50" w:type="dxa"/>
              <w:left w:w="100" w:type="dxa"/>
            </w:tcMar>
          </w:tcPr>
          <w:p w:rsidR="008E0B9E" w:rsidRPr="005E253E" w:rsidRDefault="008E0B9E" w:rsidP="008E0B9E">
            <w:pPr>
              <w:rPr>
                <w:rFonts w:ascii="Times New Roman" w:hAnsi="Times New Roman" w:cs="Times New Roman"/>
              </w:rPr>
            </w:pPr>
          </w:p>
        </w:tc>
        <w:tc>
          <w:tcPr>
            <w:tcW w:w="0" w:type="auto"/>
            <w:vMerge/>
            <w:tcBorders>
              <w:top w:val="nil"/>
            </w:tcBorders>
            <w:tcMar>
              <w:top w:w="50" w:type="dxa"/>
              <w:left w:w="100" w:type="dxa"/>
            </w:tcMar>
          </w:tcPr>
          <w:p w:rsidR="008E0B9E" w:rsidRPr="005E253E" w:rsidRDefault="008E0B9E" w:rsidP="008E0B9E">
            <w:pPr>
              <w:rPr>
                <w:rFonts w:ascii="Times New Roman" w:hAnsi="Times New Roman" w:cs="Times New Roman"/>
              </w:rPr>
            </w:pPr>
          </w:p>
        </w:tc>
        <w:tc>
          <w:tcPr>
            <w:tcW w:w="956" w:type="dxa"/>
            <w:tcMar>
              <w:top w:w="50" w:type="dxa"/>
              <w:left w:w="100" w:type="dxa"/>
            </w:tcMar>
            <w:vAlign w:val="center"/>
          </w:tcPr>
          <w:p w:rsidR="008E0B9E" w:rsidRPr="005E253E" w:rsidRDefault="008E0B9E" w:rsidP="008E0B9E">
            <w:pPr>
              <w:spacing w:after="0"/>
              <w:ind w:left="135"/>
              <w:rPr>
                <w:rFonts w:ascii="Times New Roman" w:hAnsi="Times New Roman" w:cs="Times New Roman"/>
              </w:rPr>
            </w:pPr>
            <w:r w:rsidRPr="005E253E">
              <w:rPr>
                <w:rFonts w:ascii="Times New Roman" w:hAnsi="Times New Roman" w:cs="Times New Roman"/>
                <w:b/>
                <w:color w:val="000000"/>
              </w:rPr>
              <w:t xml:space="preserve">Всего </w:t>
            </w:r>
          </w:p>
          <w:p w:rsidR="008E0B9E" w:rsidRPr="005E253E" w:rsidRDefault="008E0B9E" w:rsidP="008E0B9E">
            <w:pPr>
              <w:spacing w:after="0"/>
              <w:ind w:left="135"/>
              <w:rPr>
                <w:rFonts w:ascii="Times New Roman" w:hAnsi="Times New Roman" w:cs="Times New Roman"/>
              </w:rPr>
            </w:pPr>
          </w:p>
        </w:tc>
        <w:tc>
          <w:tcPr>
            <w:tcW w:w="1841" w:type="dxa"/>
            <w:tcMar>
              <w:top w:w="50" w:type="dxa"/>
              <w:left w:w="100" w:type="dxa"/>
            </w:tcMar>
            <w:vAlign w:val="center"/>
          </w:tcPr>
          <w:p w:rsidR="008E0B9E" w:rsidRPr="005E253E" w:rsidRDefault="008E0B9E" w:rsidP="008E0B9E">
            <w:pPr>
              <w:spacing w:after="0"/>
              <w:ind w:left="135"/>
              <w:rPr>
                <w:rFonts w:ascii="Times New Roman" w:hAnsi="Times New Roman" w:cs="Times New Roman"/>
              </w:rPr>
            </w:pPr>
            <w:r w:rsidRPr="005E253E">
              <w:rPr>
                <w:rFonts w:ascii="Times New Roman" w:hAnsi="Times New Roman" w:cs="Times New Roman"/>
                <w:b/>
                <w:color w:val="000000"/>
              </w:rPr>
              <w:t xml:space="preserve">Контрольные работы </w:t>
            </w:r>
          </w:p>
          <w:p w:rsidR="008E0B9E" w:rsidRPr="005E253E" w:rsidRDefault="008E0B9E" w:rsidP="008E0B9E">
            <w:pPr>
              <w:spacing w:after="0"/>
              <w:ind w:left="135"/>
              <w:rPr>
                <w:rFonts w:ascii="Times New Roman" w:hAnsi="Times New Roman" w:cs="Times New Roman"/>
              </w:rPr>
            </w:pPr>
          </w:p>
        </w:tc>
        <w:tc>
          <w:tcPr>
            <w:tcW w:w="1910" w:type="dxa"/>
            <w:tcMar>
              <w:top w:w="50" w:type="dxa"/>
              <w:left w:w="100" w:type="dxa"/>
            </w:tcMar>
            <w:vAlign w:val="center"/>
          </w:tcPr>
          <w:p w:rsidR="008E0B9E" w:rsidRPr="005E253E" w:rsidRDefault="008E0B9E" w:rsidP="008E0B9E">
            <w:pPr>
              <w:spacing w:after="0"/>
              <w:ind w:left="135"/>
              <w:rPr>
                <w:rFonts w:ascii="Times New Roman" w:hAnsi="Times New Roman" w:cs="Times New Roman"/>
              </w:rPr>
            </w:pPr>
            <w:r w:rsidRPr="005E253E">
              <w:rPr>
                <w:rFonts w:ascii="Times New Roman" w:hAnsi="Times New Roman" w:cs="Times New Roman"/>
                <w:b/>
                <w:color w:val="000000"/>
              </w:rPr>
              <w:t xml:space="preserve">Практические работы </w:t>
            </w:r>
          </w:p>
          <w:p w:rsidR="008E0B9E" w:rsidRPr="005E253E" w:rsidRDefault="008E0B9E" w:rsidP="008E0B9E">
            <w:pPr>
              <w:spacing w:after="0"/>
              <w:ind w:left="135"/>
              <w:rPr>
                <w:rFonts w:ascii="Times New Roman" w:hAnsi="Times New Roman" w:cs="Times New Roman"/>
              </w:rPr>
            </w:pPr>
          </w:p>
        </w:tc>
        <w:tc>
          <w:tcPr>
            <w:tcW w:w="0" w:type="auto"/>
            <w:vMerge/>
            <w:tcBorders>
              <w:top w:val="nil"/>
            </w:tcBorders>
            <w:tcMar>
              <w:top w:w="50" w:type="dxa"/>
              <w:left w:w="100" w:type="dxa"/>
            </w:tcMar>
          </w:tcPr>
          <w:p w:rsidR="008E0B9E" w:rsidRPr="005E253E" w:rsidRDefault="008E0B9E" w:rsidP="008E0B9E">
            <w:pPr>
              <w:rPr>
                <w:rFonts w:ascii="Times New Roman" w:hAnsi="Times New Roman" w:cs="Times New Roman"/>
              </w:rPr>
            </w:pPr>
          </w:p>
        </w:tc>
        <w:tc>
          <w:tcPr>
            <w:tcW w:w="0" w:type="auto"/>
            <w:vMerge/>
            <w:tcBorders>
              <w:top w:val="nil"/>
            </w:tcBorders>
            <w:tcMar>
              <w:top w:w="50" w:type="dxa"/>
              <w:left w:w="100" w:type="dxa"/>
            </w:tcMar>
          </w:tcPr>
          <w:p w:rsidR="008E0B9E" w:rsidRPr="005E253E" w:rsidRDefault="008E0B9E" w:rsidP="008E0B9E">
            <w:pPr>
              <w:rPr>
                <w:rFonts w:ascii="Times New Roman" w:hAnsi="Times New Roman" w:cs="Times New Roman"/>
              </w:rPr>
            </w:pPr>
          </w:p>
        </w:tc>
      </w:tr>
      <w:tr w:rsidR="002B2FDC" w:rsidRPr="001975F5" w:rsidTr="007629B6">
        <w:trPr>
          <w:trHeight w:val="144"/>
          <w:tblCellSpacing w:w="20" w:type="nil"/>
        </w:trPr>
        <w:tc>
          <w:tcPr>
            <w:tcW w:w="1204" w:type="dxa"/>
            <w:tcMar>
              <w:top w:w="50" w:type="dxa"/>
              <w:left w:w="100" w:type="dxa"/>
            </w:tcMar>
            <w:vAlign w:val="center"/>
          </w:tcPr>
          <w:p w:rsidR="008E0B9E" w:rsidRPr="005E253E" w:rsidRDefault="008E0B9E" w:rsidP="008E0B9E">
            <w:pPr>
              <w:spacing w:after="0"/>
              <w:rPr>
                <w:rFonts w:ascii="Times New Roman" w:hAnsi="Times New Roman" w:cs="Times New Roman"/>
              </w:rPr>
            </w:pPr>
            <w:r w:rsidRPr="005E253E">
              <w:rPr>
                <w:rFonts w:ascii="Times New Roman" w:hAnsi="Times New Roman" w:cs="Times New Roman"/>
                <w:color w:val="000000"/>
              </w:rPr>
              <w:t>1</w:t>
            </w:r>
          </w:p>
        </w:tc>
        <w:tc>
          <w:tcPr>
            <w:tcW w:w="3958" w:type="dxa"/>
            <w:tcMar>
              <w:top w:w="50" w:type="dxa"/>
              <w:left w:w="100" w:type="dxa"/>
            </w:tcMar>
            <w:vAlign w:val="center"/>
          </w:tcPr>
          <w:p w:rsidR="008E0B9E" w:rsidRPr="005E253E" w:rsidRDefault="002B2FDC" w:rsidP="008E0B9E">
            <w:pPr>
              <w:spacing w:after="0"/>
              <w:ind w:left="135"/>
              <w:rPr>
                <w:rFonts w:ascii="Times New Roman" w:hAnsi="Times New Roman" w:cs="Times New Roman"/>
                <w:szCs w:val="24"/>
                <w:lang w:val="ru-RU"/>
              </w:rPr>
            </w:pPr>
            <w:r w:rsidRPr="005E253E">
              <w:rPr>
                <w:rFonts w:ascii="Times New Roman" w:hAnsi="Times New Roman" w:cs="Times New Roman"/>
                <w:bCs/>
                <w:szCs w:val="24"/>
                <w:lang w:val="ru-RU"/>
              </w:rPr>
              <w:t>Введение. Как работать с учебником</w:t>
            </w:r>
          </w:p>
        </w:tc>
        <w:tc>
          <w:tcPr>
            <w:tcW w:w="956" w:type="dxa"/>
            <w:tcMar>
              <w:top w:w="50" w:type="dxa"/>
              <w:left w:w="100" w:type="dxa"/>
            </w:tcMar>
            <w:vAlign w:val="center"/>
          </w:tcPr>
          <w:p w:rsidR="008E0B9E" w:rsidRPr="005E253E" w:rsidRDefault="008E0B9E"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8E0B9E" w:rsidRPr="005E253E" w:rsidRDefault="008E0B9E"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8E0B9E" w:rsidRPr="005E253E" w:rsidRDefault="008E0B9E"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8E0B9E" w:rsidRPr="005E253E" w:rsidRDefault="002B2FDC" w:rsidP="008E0B9E">
            <w:pPr>
              <w:spacing w:after="0"/>
              <w:ind w:left="135"/>
              <w:rPr>
                <w:rFonts w:ascii="Times New Roman" w:hAnsi="Times New Roman" w:cs="Times New Roman"/>
                <w:szCs w:val="24"/>
                <w:lang w:val="ru-RU"/>
              </w:rPr>
            </w:pPr>
            <w:r w:rsidRPr="005E253E">
              <w:rPr>
                <w:rFonts w:ascii="Times New Roman" w:hAnsi="Times New Roman" w:cs="Times New Roman"/>
                <w:szCs w:val="24"/>
                <w:lang w:val="ru-RU"/>
              </w:rPr>
              <w:t>04.09</w:t>
            </w:r>
          </w:p>
        </w:tc>
        <w:tc>
          <w:tcPr>
            <w:tcW w:w="2824" w:type="dxa"/>
            <w:tcMar>
              <w:top w:w="50" w:type="dxa"/>
              <w:left w:w="100" w:type="dxa"/>
            </w:tcMar>
            <w:vAlign w:val="center"/>
          </w:tcPr>
          <w:p w:rsidR="008E0B9E" w:rsidRPr="005E253E" w:rsidRDefault="008E0B9E"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89">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ebad</w:t>
              </w:r>
              <w:r w:rsidRPr="005E253E">
                <w:rPr>
                  <w:rFonts w:ascii="Times New Roman" w:hAnsi="Times New Roman" w:cs="Times New Roman"/>
                  <w:color w:val="0000FF"/>
                  <w:u w:val="single"/>
                  <w:lang w:val="ru-RU"/>
                </w:rPr>
                <w:t>0</w:t>
              </w:r>
              <w:r w:rsidRPr="005E253E">
                <w:rPr>
                  <w:rFonts w:ascii="Times New Roman" w:hAnsi="Times New Roman" w:cs="Times New Roman"/>
                  <w:color w:val="0000FF"/>
                  <w:u w:val="single"/>
                </w:rPr>
                <w:t>a</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2</w:t>
            </w:r>
          </w:p>
        </w:tc>
        <w:tc>
          <w:tcPr>
            <w:tcW w:w="3958" w:type="dxa"/>
            <w:tcMar>
              <w:top w:w="50" w:type="dxa"/>
              <w:left w:w="100" w:type="dxa"/>
            </w:tcMar>
          </w:tcPr>
          <w:p w:rsidR="002B2FDC" w:rsidRPr="005E253E" w:rsidRDefault="002B2FDC" w:rsidP="00B3207B">
            <w:pPr>
              <w:pStyle w:val="af0"/>
              <w:shd w:val="clear" w:color="auto" w:fill="FFFFFF"/>
              <w:spacing w:before="0" w:beforeAutospacing="0" w:line="300" w:lineRule="atLeast"/>
              <w:rPr>
                <w:color w:val="767676"/>
                <w:sz w:val="22"/>
              </w:rPr>
            </w:pPr>
            <w:r w:rsidRPr="005E253E">
              <w:rPr>
                <w:color w:val="000000"/>
                <w:sz w:val="22"/>
              </w:rPr>
              <w:t>Как устроена общественная жизнь</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B3207B" w:rsidP="008E0B9E">
            <w:pPr>
              <w:spacing w:after="0"/>
              <w:ind w:left="135"/>
              <w:rPr>
                <w:rFonts w:ascii="Times New Roman" w:hAnsi="Times New Roman" w:cs="Times New Roman"/>
                <w:szCs w:val="24"/>
                <w:lang w:val="ru-RU"/>
              </w:rPr>
            </w:pPr>
            <w:r w:rsidRPr="005E253E">
              <w:rPr>
                <w:rFonts w:ascii="Times New Roman" w:hAnsi="Times New Roman" w:cs="Times New Roman"/>
                <w:szCs w:val="24"/>
                <w:lang w:val="ru-RU"/>
              </w:rPr>
              <w:t>11.09</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90">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ebae</w:t>
              </w:r>
              <w:r w:rsidRPr="005E253E">
                <w:rPr>
                  <w:rFonts w:ascii="Times New Roman" w:hAnsi="Times New Roman" w:cs="Times New Roman"/>
                  <w:color w:val="0000FF"/>
                  <w:u w:val="single"/>
                  <w:lang w:val="ru-RU"/>
                </w:rPr>
                <w:t>7</w:t>
              </w:r>
              <w:r w:rsidRPr="005E253E">
                <w:rPr>
                  <w:rFonts w:ascii="Times New Roman" w:hAnsi="Times New Roman" w:cs="Times New Roman"/>
                  <w:color w:val="0000FF"/>
                  <w:u w:val="single"/>
                </w:rPr>
                <w:t>c</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3</w:t>
            </w:r>
          </w:p>
        </w:tc>
        <w:tc>
          <w:tcPr>
            <w:tcW w:w="3958" w:type="dxa"/>
            <w:tcMar>
              <w:top w:w="50" w:type="dxa"/>
              <w:left w:w="100" w:type="dxa"/>
            </w:tcMar>
          </w:tcPr>
          <w:p w:rsidR="002B2FDC" w:rsidRPr="005E253E" w:rsidRDefault="002B2FDC" w:rsidP="00B3207B">
            <w:pPr>
              <w:rPr>
                <w:rFonts w:ascii="Times New Roman" w:hAnsi="Times New Roman" w:cs="Times New Roman"/>
                <w:szCs w:val="24"/>
                <w:lang w:val="ru-RU"/>
              </w:rPr>
            </w:pPr>
            <w:r w:rsidRPr="005E253E">
              <w:rPr>
                <w:rFonts w:ascii="Times New Roman" w:hAnsi="Times New Roman" w:cs="Times New Roman"/>
                <w:szCs w:val="24"/>
                <w:lang w:val="ru-RU"/>
              </w:rPr>
              <w:t>Что значит жить по правилам</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B3207B" w:rsidP="008E0B9E">
            <w:pPr>
              <w:spacing w:after="0"/>
              <w:ind w:left="135"/>
              <w:rPr>
                <w:rFonts w:ascii="Times New Roman" w:hAnsi="Times New Roman" w:cs="Times New Roman"/>
                <w:szCs w:val="24"/>
                <w:lang w:val="ru-RU"/>
              </w:rPr>
            </w:pPr>
            <w:r w:rsidRPr="005E253E">
              <w:rPr>
                <w:rFonts w:ascii="Times New Roman" w:hAnsi="Times New Roman" w:cs="Times New Roman"/>
                <w:szCs w:val="24"/>
                <w:lang w:val="ru-RU"/>
              </w:rPr>
              <w:t>18.09</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91">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ebafee</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4</w:t>
            </w:r>
          </w:p>
        </w:tc>
        <w:tc>
          <w:tcPr>
            <w:tcW w:w="3958" w:type="dxa"/>
            <w:tcMar>
              <w:top w:w="50" w:type="dxa"/>
              <w:left w:w="100" w:type="dxa"/>
            </w:tcMar>
          </w:tcPr>
          <w:p w:rsidR="002B2FDC" w:rsidRPr="005E253E" w:rsidRDefault="002B2FDC">
            <w:pPr>
              <w:rPr>
                <w:rFonts w:ascii="Times New Roman" w:hAnsi="Times New Roman" w:cs="Times New Roman"/>
                <w:szCs w:val="24"/>
                <w:lang w:val="ru-RU"/>
              </w:rPr>
            </w:pPr>
            <w:r w:rsidRPr="005E253E">
              <w:rPr>
                <w:rFonts w:ascii="Times New Roman" w:hAnsi="Times New Roman" w:cs="Times New Roman"/>
                <w:szCs w:val="24"/>
                <w:lang w:val="ru-RU"/>
              </w:rPr>
              <w:t>Экономика и ее основные участники</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B3207B" w:rsidP="008E0B9E">
            <w:pPr>
              <w:spacing w:after="0"/>
              <w:ind w:left="135"/>
              <w:rPr>
                <w:rFonts w:ascii="Times New Roman" w:hAnsi="Times New Roman" w:cs="Times New Roman"/>
                <w:szCs w:val="24"/>
                <w:lang w:val="ru-RU"/>
              </w:rPr>
            </w:pPr>
            <w:r w:rsidRPr="005E253E">
              <w:rPr>
                <w:rFonts w:ascii="Times New Roman" w:hAnsi="Times New Roman" w:cs="Times New Roman"/>
                <w:szCs w:val="24"/>
                <w:lang w:val="ru-RU"/>
              </w:rPr>
              <w:t>25.09</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92">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ebb</w:t>
              </w:r>
              <w:r w:rsidRPr="005E253E">
                <w:rPr>
                  <w:rFonts w:ascii="Times New Roman" w:hAnsi="Times New Roman" w:cs="Times New Roman"/>
                  <w:color w:val="0000FF"/>
                  <w:u w:val="single"/>
                  <w:lang w:val="ru-RU"/>
                </w:rPr>
                <w:t>160</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5</w:t>
            </w:r>
          </w:p>
        </w:tc>
        <w:tc>
          <w:tcPr>
            <w:tcW w:w="3958" w:type="dxa"/>
            <w:tcMar>
              <w:top w:w="50" w:type="dxa"/>
              <w:left w:w="100" w:type="dxa"/>
            </w:tcMar>
          </w:tcPr>
          <w:p w:rsidR="002B2FDC" w:rsidRPr="005E253E" w:rsidRDefault="002B2FDC">
            <w:pPr>
              <w:rPr>
                <w:rFonts w:ascii="Times New Roman" w:hAnsi="Times New Roman" w:cs="Times New Roman"/>
                <w:szCs w:val="24"/>
                <w:lang w:val="ru-RU"/>
              </w:rPr>
            </w:pPr>
            <w:r w:rsidRPr="005E253E">
              <w:rPr>
                <w:rFonts w:ascii="Times New Roman" w:hAnsi="Times New Roman" w:cs="Times New Roman"/>
                <w:szCs w:val="24"/>
                <w:lang w:val="ru-RU"/>
              </w:rPr>
              <w:t>Экономика и ее основные участники</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B3207B" w:rsidP="008E0B9E">
            <w:pPr>
              <w:spacing w:after="0"/>
              <w:ind w:left="135"/>
              <w:rPr>
                <w:rFonts w:ascii="Times New Roman" w:hAnsi="Times New Roman" w:cs="Times New Roman"/>
                <w:szCs w:val="24"/>
                <w:lang w:val="ru-RU"/>
              </w:rPr>
            </w:pPr>
            <w:r w:rsidRPr="005E253E">
              <w:rPr>
                <w:rFonts w:ascii="Times New Roman" w:hAnsi="Times New Roman" w:cs="Times New Roman"/>
                <w:szCs w:val="24"/>
                <w:lang w:val="ru-RU"/>
              </w:rPr>
              <w:t>02.10</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93">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ebb</w:t>
              </w:r>
              <w:r w:rsidRPr="005E253E">
                <w:rPr>
                  <w:rFonts w:ascii="Times New Roman" w:hAnsi="Times New Roman" w:cs="Times New Roman"/>
                  <w:color w:val="0000FF"/>
                  <w:u w:val="single"/>
                  <w:lang w:val="ru-RU"/>
                </w:rPr>
                <w:t>3</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4</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6</w:t>
            </w:r>
          </w:p>
        </w:tc>
        <w:tc>
          <w:tcPr>
            <w:tcW w:w="3958" w:type="dxa"/>
            <w:tcMar>
              <w:top w:w="50" w:type="dxa"/>
              <w:left w:w="100" w:type="dxa"/>
            </w:tcMar>
          </w:tcPr>
          <w:p w:rsidR="002B2FDC" w:rsidRPr="005E253E" w:rsidRDefault="002B2FDC">
            <w:pPr>
              <w:rPr>
                <w:rFonts w:ascii="Times New Roman" w:hAnsi="Times New Roman" w:cs="Times New Roman"/>
                <w:szCs w:val="24"/>
              </w:rPr>
            </w:pPr>
            <w:r w:rsidRPr="005E253E">
              <w:rPr>
                <w:rFonts w:ascii="Times New Roman" w:hAnsi="Times New Roman" w:cs="Times New Roman"/>
                <w:szCs w:val="24"/>
              </w:rPr>
              <w:t>Производственная деятельность человека</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B3207B" w:rsidP="008E0B9E">
            <w:pPr>
              <w:spacing w:after="0"/>
              <w:ind w:left="135"/>
              <w:rPr>
                <w:rFonts w:ascii="Times New Roman" w:hAnsi="Times New Roman" w:cs="Times New Roman"/>
                <w:szCs w:val="24"/>
                <w:lang w:val="ru-RU"/>
              </w:rPr>
            </w:pPr>
            <w:r w:rsidRPr="005E253E">
              <w:rPr>
                <w:rFonts w:ascii="Times New Roman" w:hAnsi="Times New Roman" w:cs="Times New Roman"/>
                <w:szCs w:val="24"/>
                <w:lang w:val="ru-RU"/>
              </w:rPr>
              <w:t>09.10</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94">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ebb</w:t>
              </w:r>
              <w:r w:rsidRPr="005E253E">
                <w:rPr>
                  <w:rFonts w:ascii="Times New Roman" w:hAnsi="Times New Roman" w:cs="Times New Roman"/>
                  <w:color w:val="0000FF"/>
                  <w:u w:val="single"/>
                  <w:lang w:val="ru-RU"/>
                </w:rPr>
                <w:t>57</w:t>
              </w:r>
              <w:r w:rsidRPr="005E253E">
                <w:rPr>
                  <w:rFonts w:ascii="Times New Roman" w:hAnsi="Times New Roman" w:cs="Times New Roman"/>
                  <w:color w:val="0000FF"/>
                  <w:u w:val="single"/>
                </w:rPr>
                <w:t>a</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7</w:t>
            </w:r>
          </w:p>
        </w:tc>
        <w:tc>
          <w:tcPr>
            <w:tcW w:w="3958" w:type="dxa"/>
            <w:tcMar>
              <w:top w:w="50" w:type="dxa"/>
              <w:left w:w="100" w:type="dxa"/>
            </w:tcMar>
          </w:tcPr>
          <w:p w:rsidR="002B2FDC" w:rsidRPr="005E253E" w:rsidRDefault="002B2FDC">
            <w:pPr>
              <w:rPr>
                <w:rFonts w:ascii="Times New Roman" w:hAnsi="Times New Roman" w:cs="Times New Roman"/>
                <w:szCs w:val="24"/>
              </w:rPr>
            </w:pPr>
            <w:r w:rsidRPr="005E253E">
              <w:rPr>
                <w:rFonts w:ascii="Times New Roman" w:hAnsi="Times New Roman" w:cs="Times New Roman"/>
                <w:szCs w:val="24"/>
              </w:rPr>
              <w:t>Производственная деятельность человека</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B3207B" w:rsidP="008E0B9E">
            <w:pPr>
              <w:spacing w:after="0"/>
              <w:ind w:left="135"/>
              <w:rPr>
                <w:rFonts w:ascii="Times New Roman" w:hAnsi="Times New Roman" w:cs="Times New Roman"/>
                <w:szCs w:val="24"/>
                <w:lang w:val="ru-RU"/>
              </w:rPr>
            </w:pPr>
            <w:r w:rsidRPr="005E253E">
              <w:rPr>
                <w:rFonts w:ascii="Times New Roman" w:hAnsi="Times New Roman" w:cs="Times New Roman"/>
                <w:szCs w:val="24"/>
                <w:lang w:val="ru-RU"/>
              </w:rPr>
              <w:t>16.10</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95">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ebb</w:t>
              </w:r>
              <w:r w:rsidRPr="005E253E">
                <w:rPr>
                  <w:rFonts w:ascii="Times New Roman" w:hAnsi="Times New Roman" w:cs="Times New Roman"/>
                  <w:color w:val="0000FF"/>
                  <w:u w:val="single"/>
                  <w:lang w:val="ru-RU"/>
                </w:rPr>
                <w:t>70</w:t>
              </w:r>
              <w:r w:rsidRPr="005E253E">
                <w:rPr>
                  <w:rFonts w:ascii="Times New Roman" w:hAnsi="Times New Roman" w:cs="Times New Roman"/>
                  <w:color w:val="0000FF"/>
                  <w:u w:val="single"/>
                </w:rPr>
                <w:t>a</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8</w:t>
            </w:r>
          </w:p>
        </w:tc>
        <w:tc>
          <w:tcPr>
            <w:tcW w:w="3958" w:type="dxa"/>
            <w:tcMar>
              <w:top w:w="50" w:type="dxa"/>
              <w:left w:w="100" w:type="dxa"/>
            </w:tcMar>
          </w:tcPr>
          <w:p w:rsidR="002B2FDC" w:rsidRPr="005E253E" w:rsidRDefault="002B2FDC">
            <w:pPr>
              <w:rPr>
                <w:rFonts w:ascii="Times New Roman" w:hAnsi="Times New Roman" w:cs="Times New Roman"/>
                <w:szCs w:val="24"/>
              </w:rPr>
            </w:pPr>
            <w:r w:rsidRPr="005E253E">
              <w:rPr>
                <w:rFonts w:ascii="Times New Roman" w:hAnsi="Times New Roman" w:cs="Times New Roman"/>
                <w:szCs w:val="24"/>
              </w:rPr>
              <w:t xml:space="preserve">Обмен, торговля, реклама </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B3207B" w:rsidRPr="005E253E" w:rsidRDefault="00B3207B" w:rsidP="00B3207B">
            <w:pPr>
              <w:spacing w:after="0"/>
              <w:ind w:left="135"/>
              <w:rPr>
                <w:rFonts w:ascii="Times New Roman" w:hAnsi="Times New Roman" w:cs="Times New Roman"/>
                <w:szCs w:val="24"/>
                <w:lang w:val="ru-RU"/>
              </w:rPr>
            </w:pPr>
            <w:r w:rsidRPr="005E253E">
              <w:rPr>
                <w:rFonts w:ascii="Times New Roman" w:hAnsi="Times New Roman" w:cs="Times New Roman"/>
                <w:szCs w:val="24"/>
                <w:lang w:val="ru-RU"/>
              </w:rPr>
              <w:t>23.10</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96">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ebb</w:t>
              </w:r>
              <w:r w:rsidRPr="005E253E">
                <w:rPr>
                  <w:rFonts w:ascii="Times New Roman" w:hAnsi="Times New Roman" w:cs="Times New Roman"/>
                  <w:color w:val="0000FF"/>
                  <w:u w:val="single"/>
                  <w:lang w:val="ru-RU"/>
                </w:rPr>
                <w:t>886</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9</w:t>
            </w:r>
          </w:p>
        </w:tc>
        <w:tc>
          <w:tcPr>
            <w:tcW w:w="3958" w:type="dxa"/>
            <w:tcMar>
              <w:top w:w="50" w:type="dxa"/>
              <w:left w:w="100" w:type="dxa"/>
            </w:tcMar>
          </w:tcPr>
          <w:p w:rsidR="002B2FDC" w:rsidRPr="005E253E" w:rsidRDefault="002B2FDC">
            <w:pPr>
              <w:rPr>
                <w:rFonts w:ascii="Times New Roman" w:hAnsi="Times New Roman" w:cs="Times New Roman"/>
                <w:szCs w:val="24"/>
              </w:rPr>
            </w:pPr>
            <w:r w:rsidRPr="005E253E">
              <w:rPr>
                <w:rFonts w:ascii="Times New Roman" w:hAnsi="Times New Roman" w:cs="Times New Roman"/>
                <w:szCs w:val="24"/>
              </w:rPr>
              <w:t xml:space="preserve">Обмен, торговля, реклама </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5E253E"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06.11</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97">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ebbd</w:t>
              </w:r>
              <w:r w:rsidRPr="005E253E">
                <w:rPr>
                  <w:rFonts w:ascii="Times New Roman" w:hAnsi="Times New Roman" w:cs="Times New Roman"/>
                  <w:color w:val="0000FF"/>
                  <w:u w:val="single"/>
                  <w:lang w:val="ru-RU"/>
                </w:rPr>
                <w:t>40</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10</w:t>
            </w:r>
          </w:p>
        </w:tc>
        <w:tc>
          <w:tcPr>
            <w:tcW w:w="3958" w:type="dxa"/>
            <w:tcMar>
              <w:top w:w="50" w:type="dxa"/>
              <w:left w:w="100" w:type="dxa"/>
            </w:tcMar>
          </w:tcPr>
          <w:p w:rsidR="002B2FDC" w:rsidRPr="005E253E" w:rsidRDefault="002B2FDC">
            <w:pPr>
              <w:rPr>
                <w:rFonts w:ascii="Times New Roman" w:hAnsi="Times New Roman" w:cs="Times New Roman"/>
                <w:szCs w:val="24"/>
              </w:rPr>
            </w:pPr>
            <w:r w:rsidRPr="005E253E">
              <w:rPr>
                <w:rFonts w:ascii="Times New Roman" w:hAnsi="Times New Roman" w:cs="Times New Roman"/>
                <w:szCs w:val="24"/>
              </w:rPr>
              <w:t>Домашнее хозяйство</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5E253E" w:rsidP="005E253E">
            <w:pPr>
              <w:spacing w:after="0"/>
              <w:rPr>
                <w:rFonts w:ascii="Times New Roman" w:hAnsi="Times New Roman" w:cs="Times New Roman"/>
                <w:szCs w:val="24"/>
                <w:lang w:val="ru-RU"/>
              </w:rPr>
            </w:pPr>
            <w:r>
              <w:rPr>
                <w:rFonts w:ascii="Times New Roman" w:hAnsi="Times New Roman" w:cs="Times New Roman"/>
                <w:szCs w:val="24"/>
                <w:lang w:val="ru-RU"/>
              </w:rPr>
              <w:t>13.11</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98">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ebbee</w:t>
              </w:r>
              <w:r w:rsidRPr="005E253E">
                <w:rPr>
                  <w:rFonts w:ascii="Times New Roman" w:hAnsi="Times New Roman" w:cs="Times New Roman"/>
                  <w:color w:val="0000FF"/>
                  <w:u w:val="single"/>
                  <w:lang w:val="ru-RU"/>
                </w:rPr>
                <w:t>4</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11</w:t>
            </w:r>
          </w:p>
        </w:tc>
        <w:tc>
          <w:tcPr>
            <w:tcW w:w="3958" w:type="dxa"/>
            <w:tcMar>
              <w:top w:w="50" w:type="dxa"/>
              <w:left w:w="100" w:type="dxa"/>
            </w:tcMar>
          </w:tcPr>
          <w:p w:rsidR="002B2FDC" w:rsidRPr="005E253E" w:rsidRDefault="002B2FDC">
            <w:pPr>
              <w:rPr>
                <w:rFonts w:ascii="Times New Roman" w:hAnsi="Times New Roman" w:cs="Times New Roman"/>
                <w:szCs w:val="24"/>
              </w:rPr>
            </w:pPr>
            <w:r w:rsidRPr="005E253E">
              <w:rPr>
                <w:rFonts w:ascii="Times New Roman" w:hAnsi="Times New Roman" w:cs="Times New Roman"/>
                <w:szCs w:val="24"/>
              </w:rPr>
              <w:t>Домашнее хозяйство</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B3207B" w:rsidP="005E253E">
            <w:pPr>
              <w:spacing w:after="0"/>
              <w:ind w:left="135"/>
              <w:rPr>
                <w:rFonts w:ascii="Times New Roman" w:hAnsi="Times New Roman" w:cs="Times New Roman"/>
                <w:szCs w:val="24"/>
                <w:lang w:val="ru-RU"/>
              </w:rPr>
            </w:pPr>
            <w:r w:rsidRPr="005E253E">
              <w:rPr>
                <w:rFonts w:ascii="Times New Roman" w:hAnsi="Times New Roman" w:cs="Times New Roman"/>
                <w:szCs w:val="24"/>
                <w:lang w:val="ru-RU"/>
              </w:rPr>
              <w:t>2</w:t>
            </w:r>
            <w:r w:rsidR="005E253E">
              <w:rPr>
                <w:rFonts w:ascii="Times New Roman" w:hAnsi="Times New Roman" w:cs="Times New Roman"/>
                <w:szCs w:val="24"/>
                <w:lang w:val="ru-RU"/>
              </w:rPr>
              <w:t>0</w:t>
            </w:r>
            <w:r w:rsidRPr="005E253E">
              <w:rPr>
                <w:rFonts w:ascii="Times New Roman" w:hAnsi="Times New Roman" w:cs="Times New Roman"/>
                <w:szCs w:val="24"/>
                <w:lang w:val="ru-RU"/>
              </w:rPr>
              <w:t>.11</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99">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ebc</w:t>
              </w:r>
              <w:r w:rsidRPr="005E253E">
                <w:rPr>
                  <w:rFonts w:ascii="Times New Roman" w:hAnsi="Times New Roman" w:cs="Times New Roman"/>
                  <w:color w:val="0000FF"/>
                  <w:u w:val="single"/>
                  <w:lang w:val="ru-RU"/>
                </w:rPr>
                <w:t>060</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12</w:t>
            </w:r>
          </w:p>
        </w:tc>
        <w:tc>
          <w:tcPr>
            <w:tcW w:w="3958" w:type="dxa"/>
            <w:tcMar>
              <w:top w:w="50" w:type="dxa"/>
              <w:left w:w="100" w:type="dxa"/>
            </w:tcMar>
          </w:tcPr>
          <w:p w:rsidR="002B2FDC" w:rsidRPr="005E253E" w:rsidRDefault="002B2FDC">
            <w:pPr>
              <w:rPr>
                <w:rFonts w:ascii="Times New Roman" w:hAnsi="Times New Roman" w:cs="Times New Roman"/>
                <w:szCs w:val="24"/>
              </w:rPr>
            </w:pPr>
            <w:r w:rsidRPr="005E253E">
              <w:rPr>
                <w:rFonts w:ascii="Times New Roman" w:hAnsi="Times New Roman" w:cs="Times New Roman"/>
                <w:szCs w:val="24"/>
              </w:rPr>
              <w:t xml:space="preserve">Бедность и богатство </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2B2FDC" w:rsidRPr="005E253E" w:rsidRDefault="002B2FDC" w:rsidP="002B2FDC">
            <w:pPr>
              <w:spacing w:after="0"/>
              <w:ind w:left="135"/>
              <w:jc w:val="center"/>
              <w:rPr>
                <w:rFonts w:ascii="Times New Roman" w:hAnsi="Times New Roman" w:cs="Times New Roman"/>
              </w:rPr>
            </w:pPr>
            <w:r w:rsidRPr="005E253E">
              <w:rPr>
                <w:rFonts w:ascii="Times New Roman" w:hAnsi="Times New Roman" w:cs="Times New Roman"/>
                <w:color w:val="000000"/>
              </w:rPr>
              <w:t xml:space="preserve"> </w:t>
            </w: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5E253E"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27.11</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00">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ebc</w:t>
              </w:r>
              <w:r w:rsidRPr="005E253E">
                <w:rPr>
                  <w:rFonts w:ascii="Times New Roman" w:hAnsi="Times New Roman" w:cs="Times New Roman"/>
                  <w:color w:val="0000FF"/>
                  <w:u w:val="single"/>
                  <w:lang w:val="ru-RU"/>
                </w:rPr>
                <w:t>1</w:t>
              </w:r>
              <w:r w:rsidRPr="005E253E">
                <w:rPr>
                  <w:rFonts w:ascii="Times New Roman" w:hAnsi="Times New Roman" w:cs="Times New Roman"/>
                  <w:color w:val="0000FF"/>
                  <w:u w:val="single"/>
                </w:rPr>
                <w:t>e</w:t>
              </w:r>
              <w:r w:rsidRPr="005E253E">
                <w:rPr>
                  <w:rFonts w:ascii="Times New Roman" w:hAnsi="Times New Roman" w:cs="Times New Roman"/>
                  <w:color w:val="0000FF"/>
                  <w:u w:val="single"/>
                  <w:lang w:val="ru-RU"/>
                </w:rPr>
                <w:t>6</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lastRenderedPageBreak/>
              <w:t>13</w:t>
            </w:r>
          </w:p>
        </w:tc>
        <w:tc>
          <w:tcPr>
            <w:tcW w:w="3958" w:type="dxa"/>
            <w:tcMar>
              <w:top w:w="50" w:type="dxa"/>
              <w:left w:w="100" w:type="dxa"/>
            </w:tcMar>
          </w:tcPr>
          <w:p w:rsidR="002B2FDC" w:rsidRPr="005E253E" w:rsidRDefault="002B2FDC">
            <w:pPr>
              <w:rPr>
                <w:rFonts w:ascii="Times New Roman" w:hAnsi="Times New Roman" w:cs="Times New Roman"/>
                <w:szCs w:val="24"/>
              </w:rPr>
            </w:pPr>
            <w:r w:rsidRPr="005E253E">
              <w:rPr>
                <w:rFonts w:ascii="Times New Roman" w:hAnsi="Times New Roman" w:cs="Times New Roman"/>
                <w:szCs w:val="24"/>
              </w:rPr>
              <w:t xml:space="preserve">Бедность и богатство </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04.12</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01">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ebc</w:t>
              </w:r>
              <w:r w:rsidRPr="005E253E">
                <w:rPr>
                  <w:rFonts w:ascii="Times New Roman" w:hAnsi="Times New Roman" w:cs="Times New Roman"/>
                  <w:color w:val="0000FF"/>
                  <w:u w:val="single"/>
                  <w:lang w:val="ru-RU"/>
                </w:rPr>
                <w:t>358</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14</w:t>
            </w:r>
          </w:p>
        </w:tc>
        <w:tc>
          <w:tcPr>
            <w:tcW w:w="3958" w:type="dxa"/>
            <w:tcMar>
              <w:top w:w="50" w:type="dxa"/>
              <w:left w:w="100" w:type="dxa"/>
            </w:tcMar>
          </w:tcPr>
          <w:p w:rsidR="002B2FDC" w:rsidRPr="005E253E" w:rsidRDefault="002B2FDC">
            <w:pPr>
              <w:rPr>
                <w:rFonts w:ascii="Times New Roman" w:hAnsi="Times New Roman" w:cs="Times New Roman"/>
                <w:szCs w:val="24"/>
                <w:lang w:val="ru-RU"/>
              </w:rPr>
            </w:pPr>
            <w:r w:rsidRPr="005E253E">
              <w:rPr>
                <w:rFonts w:ascii="Times New Roman" w:hAnsi="Times New Roman" w:cs="Times New Roman"/>
                <w:szCs w:val="24"/>
                <w:lang w:val="ru-RU"/>
              </w:rPr>
              <w:t>Человек в обществе: труд и социальная лестница</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11.12</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02">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ebc</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b</w:t>
              </w:r>
              <w:r w:rsidRPr="005E253E">
                <w:rPr>
                  <w:rFonts w:ascii="Times New Roman" w:hAnsi="Times New Roman" w:cs="Times New Roman"/>
                  <w:color w:val="0000FF"/>
                  <w:u w:val="single"/>
                  <w:lang w:val="ru-RU"/>
                </w:rPr>
                <w:t>0</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15</w:t>
            </w:r>
          </w:p>
        </w:tc>
        <w:tc>
          <w:tcPr>
            <w:tcW w:w="3958" w:type="dxa"/>
            <w:tcMar>
              <w:top w:w="50" w:type="dxa"/>
              <w:left w:w="100" w:type="dxa"/>
            </w:tcMar>
          </w:tcPr>
          <w:p w:rsidR="002B2FDC" w:rsidRPr="005E253E" w:rsidRDefault="002B2FDC">
            <w:pPr>
              <w:rPr>
                <w:rFonts w:ascii="Times New Roman" w:hAnsi="Times New Roman" w:cs="Times New Roman"/>
                <w:szCs w:val="24"/>
                <w:lang w:val="ru-RU"/>
              </w:rPr>
            </w:pPr>
            <w:r w:rsidRPr="005E253E">
              <w:rPr>
                <w:rFonts w:ascii="Times New Roman" w:hAnsi="Times New Roman" w:cs="Times New Roman"/>
                <w:szCs w:val="24"/>
                <w:lang w:val="ru-RU"/>
              </w:rPr>
              <w:t>Человек в обществе: труд и социальная лестница</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18.12</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03">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ebc</w:t>
              </w:r>
              <w:r w:rsidRPr="005E253E">
                <w:rPr>
                  <w:rFonts w:ascii="Times New Roman" w:hAnsi="Times New Roman" w:cs="Times New Roman"/>
                  <w:color w:val="0000FF"/>
                  <w:u w:val="single"/>
                  <w:lang w:val="ru-RU"/>
                </w:rPr>
                <w:t>970</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16</w:t>
            </w:r>
          </w:p>
        </w:tc>
        <w:tc>
          <w:tcPr>
            <w:tcW w:w="3958" w:type="dxa"/>
            <w:tcMar>
              <w:top w:w="50" w:type="dxa"/>
              <w:left w:w="100" w:type="dxa"/>
            </w:tcMar>
          </w:tcPr>
          <w:p w:rsidR="002B2FDC" w:rsidRPr="005E253E" w:rsidRDefault="002B2FDC">
            <w:pPr>
              <w:rPr>
                <w:rFonts w:ascii="Times New Roman" w:hAnsi="Times New Roman" w:cs="Times New Roman"/>
                <w:szCs w:val="24"/>
              </w:rPr>
            </w:pPr>
            <w:r w:rsidRPr="005E253E">
              <w:rPr>
                <w:rFonts w:ascii="Times New Roman" w:hAnsi="Times New Roman" w:cs="Times New Roman"/>
                <w:szCs w:val="24"/>
              </w:rPr>
              <w:t>Зачем людям государство</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25.12</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04">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ebcae</w:t>
              </w:r>
              <w:r w:rsidRPr="005E253E">
                <w:rPr>
                  <w:rFonts w:ascii="Times New Roman" w:hAnsi="Times New Roman" w:cs="Times New Roman"/>
                  <w:color w:val="0000FF"/>
                  <w:u w:val="single"/>
                  <w:lang w:val="ru-RU"/>
                </w:rPr>
                <w:t>2</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17</w:t>
            </w:r>
          </w:p>
        </w:tc>
        <w:tc>
          <w:tcPr>
            <w:tcW w:w="3958" w:type="dxa"/>
            <w:tcMar>
              <w:top w:w="50" w:type="dxa"/>
              <w:left w:w="100" w:type="dxa"/>
            </w:tcMar>
          </w:tcPr>
          <w:p w:rsidR="002B2FDC" w:rsidRPr="005E253E" w:rsidRDefault="002B2FDC">
            <w:pPr>
              <w:rPr>
                <w:rFonts w:ascii="Times New Roman" w:hAnsi="Times New Roman" w:cs="Times New Roman"/>
                <w:szCs w:val="24"/>
              </w:rPr>
            </w:pPr>
            <w:r w:rsidRPr="005E253E">
              <w:rPr>
                <w:rFonts w:ascii="Times New Roman" w:hAnsi="Times New Roman" w:cs="Times New Roman"/>
                <w:szCs w:val="24"/>
              </w:rPr>
              <w:t>Зачем людям государство</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15.01</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05">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ebcc</w:t>
              </w:r>
              <w:r w:rsidRPr="005E253E">
                <w:rPr>
                  <w:rFonts w:ascii="Times New Roman" w:hAnsi="Times New Roman" w:cs="Times New Roman"/>
                  <w:color w:val="0000FF"/>
                  <w:u w:val="single"/>
                  <w:lang w:val="ru-RU"/>
                </w:rPr>
                <w:t>54</w:t>
              </w:r>
            </w:hyperlink>
          </w:p>
        </w:tc>
      </w:tr>
      <w:tr w:rsidR="002B2FDC" w:rsidRPr="001975F5" w:rsidTr="007629B6">
        <w:trPr>
          <w:trHeight w:val="144"/>
          <w:tblCellSpacing w:w="20" w:type="nil"/>
        </w:trPr>
        <w:tc>
          <w:tcPr>
            <w:tcW w:w="1204" w:type="dxa"/>
            <w:tcMar>
              <w:top w:w="50" w:type="dxa"/>
              <w:left w:w="100" w:type="dxa"/>
            </w:tcMar>
            <w:vAlign w:val="center"/>
          </w:tcPr>
          <w:p w:rsidR="008E0B9E" w:rsidRPr="005E253E" w:rsidRDefault="008E0B9E" w:rsidP="008E0B9E">
            <w:pPr>
              <w:spacing w:after="0"/>
              <w:rPr>
                <w:rFonts w:ascii="Times New Roman" w:hAnsi="Times New Roman" w:cs="Times New Roman"/>
              </w:rPr>
            </w:pPr>
            <w:r w:rsidRPr="005E253E">
              <w:rPr>
                <w:rFonts w:ascii="Times New Roman" w:hAnsi="Times New Roman" w:cs="Times New Roman"/>
                <w:color w:val="000000"/>
              </w:rPr>
              <w:t>18</w:t>
            </w:r>
          </w:p>
        </w:tc>
        <w:tc>
          <w:tcPr>
            <w:tcW w:w="3958" w:type="dxa"/>
            <w:tcMar>
              <w:top w:w="50" w:type="dxa"/>
              <w:left w:w="100" w:type="dxa"/>
            </w:tcMar>
            <w:vAlign w:val="center"/>
          </w:tcPr>
          <w:p w:rsidR="008E0B9E" w:rsidRPr="005E253E" w:rsidRDefault="002B2FDC" w:rsidP="008E0B9E">
            <w:pPr>
              <w:spacing w:after="0"/>
              <w:ind w:left="135"/>
              <w:rPr>
                <w:rFonts w:ascii="Times New Roman" w:hAnsi="Times New Roman" w:cs="Times New Roman"/>
                <w:szCs w:val="24"/>
                <w:lang w:val="ru-RU"/>
              </w:rPr>
            </w:pPr>
            <w:r w:rsidRPr="005E253E">
              <w:rPr>
                <w:rFonts w:ascii="Times New Roman" w:hAnsi="Times New Roman" w:cs="Times New Roman"/>
                <w:szCs w:val="24"/>
              </w:rPr>
              <w:t>Почему важны законы</w:t>
            </w:r>
          </w:p>
        </w:tc>
        <w:tc>
          <w:tcPr>
            <w:tcW w:w="956" w:type="dxa"/>
            <w:tcMar>
              <w:top w:w="50" w:type="dxa"/>
              <w:left w:w="100" w:type="dxa"/>
            </w:tcMar>
            <w:vAlign w:val="center"/>
          </w:tcPr>
          <w:p w:rsidR="008E0B9E" w:rsidRPr="005E253E" w:rsidRDefault="008E0B9E"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8E0B9E" w:rsidRPr="005E253E" w:rsidRDefault="008E0B9E"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8E0B9E" w:rsidRPr="005E253E" w:rsidRDefault="008E0B9E"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8E0B9E"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22.01</w:t>
            </w:r>
          </w:p>
        </w:tc>
        <w:tc>
          <w:tcPr>
            <w:tcW w:w="2824" w:type="dxa"/>
            <w:tcMar>
              <w:top w:w="50" w:type="dxa"/>
              <w:left w:w="100" w:type="dxa"/>
            </w:tcMar>
            <w:vAlign w:val="center"/>
          </w:tcPr>
          <w:p w:rsidR="008E0B9E" w:rsidRPr="005E253E" w:rsidRDefault="008E0B9E"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06">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ebcdbc</w:t>
              </w:r>
            </w:hyperlink>
          </w:p>
        </w:tc>
      </w:tr>
      <w:tr w:rsidR="002B2FDC" w:rsidRPr="001975F5" w:rsidTr="007629B6">
        <w:trPr>
          <w:trHeight w:val="144"/>
          <w:tblCellSpacing w:w="20" w:type="nil"/>
        </w:trPr>
        <w:tc>
          <w:tcPr>
            <w:tcW w:w="1204" w:type="dxa"/>
            <w:tcMar>
              <w:top w:w="50" w:type="dxa"/>
              <w:left w:w="100" w:type="dxa"/>
            </w:tcMar>
            <w:vAlign w:val="center"/>
          </w:tcPr>
          <w:p w:rsidR="008E0B9E" w:rsidRPr="005E253E" w:rsidRDefault="008E0B9E" w:rsidP="008E0B9E">
            <w:pPr>
              <w:spacing w:after="0"/>
              <w:rPr>
                <w:rFonts w:ascii="Times New Roman" w:hAnsi="Times New Roman" w:cs="Times New Roman"/>
              </w:rPr>
            </w:pPr>
            <w:r w:rsidRPr="005E253E">
              <w:rPr>
                <w:rFonts w:ascii="Times New Roman" w:hAnsi="Times New Roman" w:cs="Times New Roman"/>
                <w:color w:val="000000"/>
              </w:rPr>
              <w:t>19</w:t>
            </w:r>
          </w:p>
        </w:tc>
        <w:tc>
          <w:tcPr>
            <w:tcW w:w="3958" w:type="dxa"/>
            <w:tcMar>
              <w:top w:w="50" w:type="dxa"/>
              <w:left w:w="100" w:type="dxa"/>
            </w:tcMar>
            <w:vAlign w:val="center"/>
          </w:tcPr>
          <w:p w:rsidR="008E0B9E" w:rsidRPr="005E253E" w:rsidRDefault="002B2FDC" w:rsidP="008E0B9E">
            <w:pPr>
              <w:spacing w:after="0"/>
              <w:ind w:left="135"/>
              <w:rPr>
                <w:rFonts w:ascii="Times New Roman" w:hAnsi="Times New Roman" w:cs="Times New Roman"/>
                <w:szCs w:val="24"/>
                <w:lang w:val="ru-RU"/>
              </w:rPr>
            </w:pPr>
            <w:r w:rsidRPr="005E253E">
              <w:rPr>
                <w:rFonts w:ascii="Times New Roman" w:hAnsi="Times New Roman" w:cs="Times New Roman"/>
                <w:szCs w:val="24"/>
              </w:rPr>
              <w:t>Почему важны законы</w:t>
            </w:r>
          </w:p>
        </w:tc>
        <w:tc>
          <w:tcPr>
            <w:tcW w:w="956" w:type="dxa"/>
            <w:tcMar>
              <w:top w:w="50" w:type="dxa"/>
              <w:left w:w="100" w:type="dxa"/>
            </w:tcMar>
            <w:vAlign w:val="center"/>
          </w:tcPr>
          <w:p w:rsidR="008E0B9E" w:rsidRPr="005E253E" w:rsidRDefault="008E0B9E"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8E0B9E" w:rsidRPr="005E253E" w:rsidRDefault="008E0B9E"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8E0B9E" w:rsidRPr="005E253E" w:rsidRDefault="008E0B9E"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8E0B9E"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29.01</w:t>
            </w:r>
          </w:p>
        </w:tc>
        <w:tc>
          <w:tcPr>
            <w:tcW w:w="2824" w:type="dxa"/>
            <w:tcMar>
              <w:top w:w="50" w:type="dxa"/>
              <w:left w:w="100" w:type="dxa"/>
            </w:tcMar>
            <w:vAlign w:val="center"/>
          </w:tcPr>
          <w:p w:rsidR="008E0B9E" w:rsidRPr="005E253E" w:rsidRDefault="008E0B9E"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07">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ebcf</w:t>
              </w:r>
              <w:r w:rsidRPr="005E253E">
                <w:rPr>
                  <w:rFonts w:ascii="Times New Roman" w:hAnsi="Times New Roman" w:cs="Times New Roman"/>
                  <w:color w:val="0000FF"/>
                  <w:u w:val="single"/>
                  <w:lang w:val="ru-RU"/>
                </w:rPr>
                <w:t>24</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20</w:t>
            </w:r>
          </w:p>
        </w:tc>
        <w:tc>
          <w:tcPr>
            <w:tcW w:w="3958" w:type="dxa"/>
            <w:tcMar>
              <w:top w:w="50" w:type="dxa"/>
              <w:left w:w="100" w:type="dxa"/>
            </w:tcMar>
          </w:tcPr>
          <w:p w:rsidR="002B2FDC" w:rsidRPr="005E253E" w:rsidRDefault="002B2FDC" w:rsidP="00B3207B">
            <w:pPr>
              <w:pStyle w:val="af0"/>
              <w:shd w:val="clear" w:color="auto" w:fill="FFFFFF"/>
              <w:spacing w:before="0" w:beforeAutospacing="0" w:line="300" w:lineRule="atLeast"/>
              <w:rPr>
                <w:sz w:val="22"/>
              </w:rPr>
            </w:pPr>
            <w:r w:rsidRPr="005E253E">
              <w:rPr>
                <w:sz w:val="22"/>
              </w:rPr>
              <w:t>Культура и ее достижения</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05.02</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08">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ebd</w:t>
              </w:r>
              <w:r w:rsidRPr="005E253E">
                <w:rPr>
                  <w:rFonts w:ascii="Times New Roman" w:hAnsi="Times New Roman" w:cs="Times New Roman"/>
                  <w:color w:val="0000FF"/>
                  <w:u w:val="single"/>
                  <w:lang w:val="ru-RU"/>
                </w:rPr>
                <w:t>08</w:t>
              </w:r>
              <w:r w:rsidRPr="005E253E">
                <w:rPr>
                  <w:rFonts w:ascii="Times New Roman" w:hAnsi="Times New Roman" w:cs="Times New Roman"/>
                  <w:color w:val="0000FF"/>
                  <w:u w:val="single"/>
                </w:rPr>
                <w:t>c</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21</w:t>
            </w:r>
          </w:p>
        </w:tc>
        <w:tc>
          <w:tcPr>
            <w:tcW w:w="3958" w:type="dxa"/>
            <w:tcMar>
              <w:top w:w="50" w:type="dxa"/>
              <w:left w:w="100" w:type="dxa"/>
            </w:tcMar>
          </w:tcPr>
          <w:p w:rsidR="002B2FDC" w:rsidRPr="005E253E" w:rsidRDefault="002B2FDC" w:rsidP="00B3207B">
            <w:pPr>
              <w:pStyle w:val="af0"/>
              <w:shd w:val="clear" w:color="auto" w:fill="FFFFFF"/>
              <w:spacing w:before="0" w:beforeAutospacing="0" w:line="300" w:lineRule="atLeast"/>
              <w:rPr>
                <w:sz w:val="22"/>
              </w:rPr>
            </w:pPr>
            <w:r w:rsidRPr="005E253E">
              <w:rPr>
                <w:sz w:val="22"/>
              </w:rPr>
              <w:t>Повторительно-обобщающий урок  «Мы живем в обществе»</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lang w:val="ru-RU"/>
              </w:rPr>
            </w:pPr>
            <w:r w:rsidRPr="005E253E">
              <w:rPr>
                <w:rFonts w:ascii="Times New Roman" w:hAnsi="Times New Roman" w:cs="Times New Roman"/>
                <w:lang w:val="ru-RU"/>
              </w:rPr>
              <w:t>1</w:t>
            </w: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12.02</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09">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ebd</w:t>
              </w:r>
              <w:r w:rsidRPr="005E253E">
                <w:rPr>
                  <w:rFonts w:ascii="Times New Roman" w:hAnsi="Times New Roman" w:cs="Times New Roman"/>
                  <w:color w:val="0000FF"/>
                  <w:u w:val="single"/>
                  <w:lang w:val="ru-RU"/>
                </w:rPr>
                <w:t>1</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4</w:t>
              </w:r>
            </w:hyperlink>
          </w:p>
        </w:tc>
      </w:tr>
      <w:tr w:rsidR="002B2FDC" w:rsidRPr="001975F5" w:rsidTr="007629B6">
        <w:trPr>
          <w:trHeight w:val="144"/>
          <w:tblCellSpacing w:w="20" w:type="nil"/>
        </w:trPr>
        <w:tc>
          <w:tcPr>
            <w:tcW w:w="1204" w:type="dxa"/>
            <w:tcMar>
              <w:top w:w="50" w:type="dxa"/>
              <w:left w:w="100" w:type="dxa"/>
            </w:tcMar>
            <w:vAlign w:val="center"/>
          </w:tcPr>
          <w:p w:rsidR="008E0B9E" w:rsidRPr="005E253E" w:rsidRDefault="008E0B9E" w:rsidP="008E0B9E">
            <w:pPr>
              <w:spacing w:after="0"/>
              <w:rPr>
                <w:rFonts w:ascii="Times New Roman" w:hAnsi="Times New Roman" w:cs="Times New Roman"/>
              </w:rPr>
            </w:pPr>
            <w:r w:rsidRPr="005E253E">
              <w:rPr>
                <w:rFonts w:ascii="Times New Roman" w:hAnsi="Times New Roman" w:cs="Times New Roman"/>
                <w:color w:val="000000"/>
              </w:rPr>
              <w:t>22</w:t>
            </w:r>
          </w:p>
        </w:tc>
        <w:tc>
          <w:tcPr>
            <w:tcW w:w="3958" w:type="dxa"/>
            <w:tcMar>
              <w:top w:w="50" w:type="dxa"/>
              <w:left w:w="100" w:type="dxa"/>
            </w:tcMar>
            <w:vAlign w:val="center"/>
          </w:tcPr>
          <w:p w:rsidR="008E0B9E" w:rsidRPr="005E253E" w:rsidRDefault="002B2FDC" w:rsidP="008E0B9E">
            <w:pPr>
              <w:spacing w:after="0"/>
              <w:ind w:left="135"/>
              <w:rPr>
                <w:rFonts w:ascii="Times New Roman" w:hAnsi="Times New Roman" w:cs="Times New Roman"/>
                <w:szCs w:val="24"/>
                <w:lang w:val="ru-RU"/>
              </w:rPr>
            </w:pPr>
            <w:r w:rsidRPr="005E253E">
              <w:rPr>
                <w:rFonts w:ascii="Times New Roman" w:hAnsi="Times New Roman" w:cs="Times New Roman"/>
                <w:color w:val="000000"/>
                <w:szCs w:val="24"/>
                <w:lang w:val="ru-RU"/>
              </w:rPr>
              <w:t>Наша страна на карте мира</w:t>
            </w:r>
          </w:p>
        </w:tc>
        <w:tc>
          <w:tcPr>
            <w:tcW w:w="956" w:type="dxa"/>
            <w:tcMar>
              <w:top w:w="50" w:type="dxa"/>
              <w:left w:w="100" w:type="dxa"/>
            </w:tcMar>
            <w:vAlign w:val="center"/>
          </w:tcPr>
          <w:p w:rsidR="008E0B9E" w:rsidRPr="005E253E" w:rsidRDefault="008E0B9E"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8E0B9E" w:rsidRPr="005E253E" w:rsidRDefault="008E0B9E"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8E0B9E" w:rsidRPr="005E253E" w:rsidRDefault="008E0B9E"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8E0B9E"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19.02</w:t>
            </w:r>
          </w:p>
        </w:tc>
        <w:tc>
          <w:tcPr>
            <w:tcW w:w="2824" w:type="dxa"/>
            <w:tcMar>
              <w:top w:w="50" w:type="dxa"/>
              <w:left w:w="100" w:type="dxa"/>
            </w:tcMar>
            <w:vAlign w:val="center"/>
          </w:tcPr>
          <w:p w:rsidR="008E0B9E" w:rsidRPr="005E253E" w:rsidRDefault="008E0B9E"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10">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ebd</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be</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23</w:t>
            </w:r>
          </w:p>
        </w:tc>
        <w:tc>
          <w:tcPr>
            <w:tcW w:w="3958" w:type="dxa"/>
            <w:tcMar>
              <w:top w:w="50" w:type="dxa"/>
              <w:left w:w="100" w:type="dxa"/>
            </w:tcMar>
          </w:tcPr>
          <w:p w:rsidR="002B2FDC" w:rsidRPr="005E253E" w:rsidRDefault="002B2FDC" w:rsidP="00B3207B">
            <w:pPr>
              <w:pStyle w:val="af0"/>
              <w:shd w:val="clear" w:color="auto" w:fill="FFFFFF"/>
              <w:spacing w:before="0" w:beforeAutospacing="0" w:line="300" w:lineRule="atLeast"/>
              <w:rPr>
                <w:b/>
                <w:sz w:val="22"/>
              </w:rPr>
            </w:pPr>
            <w:r w:rsidRPr="005E253E">
              <w:rPr>
                <w:sz w:val="22"/>
              </w:rPr>
              <w:t>Государственные символы России</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26.02</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11">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ebd</w:t>
              </w:r>
              <w:r w:rsidRPr="005E253E">
                <w:rPr>
                  <w:rFonts w:ascii="Times New Roman" w:hAnsi="Times New Roman" w:cs="Times New Roman"/>
                  <w:color w:val="0000FF"/>
                  <w:u w:val="single"/>
                  <w:lang w:val="ru-RU"/>
                </w:rPr>
                <w:t>74</w:t>
              </w:r>
              <w:r w:rsidRPr="005E253E">
                <w:rPr>
                  <w:rFonts w:ascii="Times New Roman" w:hAnsi="Times New Roman" w:cs="Times New Roman"/>
                  <w:color w:val="0000FF"/>
                  <w:u w:val="single"/>
                </w:rPr>
                <w:t>e</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24</w:t>
            </w:r>
          </w:p>
        </w:tc>
        <w:tc>
          <w:tcPr>
            <w:tcW w:w="3958" w:type="dxa"/>
            <w:tcMar>
              <w:top w:w="50" w:type="dxa"/>
              <w:left w:w="100" w:type="dxa"/>
            </w:tcMar>
          </w:tcPr>
          <w:p w:rsidR="002B2FDC" w:rsidRPr="005E253E" w:rsidRDefault="002B2FDC" w:rsidP="00B3207B">
            <w:pPr>
              <w:pStyle w:val="af0"/>
              <w:shd w:val="clear" w:color="auto" w:fill="FFFFFF"/>
              <w:spacing w:before="0" w:beforeAutospacing="0" w:line="300" w:lineRule="atLeast"/>
              <w:rPr>
                <w:b/>
                <w:sz w:val="22"/>
              </w:rPr>
            </w:pPr>
            <w:r w:rsidRPr="005E253E">
              <w:rPr>
                <w:sz w:val="22"/>
              </w:rPr>
              <w:t>Государственные символы России</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05.03</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12">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ebd</w:t>
              </w:r>
              <w:r w:rsidRPr="005E253E">
                <w:rPr>
                  <w:rFonts w:ascii="Times New Roman" w:hAnsi="Times New Roman" w:cs="Times New Roman"/>
                  <w:color w:val="0000FF"/>
                  <w:u w:val="single"/>
                  <w:lang w:val="ru-RU"/>
                </w:rPr>
                <w:t>8</w:t>
              </w:r>
              <w:r w:rsidRPr="005E253E">
                <w:rPr>
                  <w:rFonts w:ascii="Times New Roman" w:hAnsi="Times New Roman" w:cs="Times New Roman"/>
                  <w:color w:val="0000FF"/>
                  <w:u w:val="single"/>
                </w:rPr>
                <w:t>c</w:t>
              </w:r>
              <w:r w:rsidRPr="005E253E">
                <w:rPr>
                  <w:rFonts w:ascii="Times New Roman" w:hAnsi="Times New Roman" w:cs="Times New Roman"/>
                  <w:color w:val="0000FF"/>
                  <w:u w:val="single"/>
                  <w:lang w:val="ru-RU"/>
                </w:rPr>
                <w:t>0</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25</w:t>
            </w:r>
          </w:p>
        </w:tc>
        <w:tc>
          <w:tcPr>
            <w:tcW w:w="3958" w:type="dxa"/>
            <w:tcMar>
              <w:top w:w="50" w:type="dxa"/>
              <w:left w:w="100" w:type="dxa"/>
            </w:tcMar>
            <w:vAlign w:val="center"/>
          </w:tcPr>
          <w:p w:rsidR="002B2FDC" w:rsidRPr="005E253E" w:rsidRDefault="002B2FDC" w:rsidP="008E0B9E">
            <w:pPr>
              <w:spacing w:after="0"/>
              <w:ind w:left="135"/>
              <w:rPr>
                <w:rFonts w:ascii="Times New Roman" w:hAnsi="Times New Roman" w:cs="Times New Roman"/>
                <w:szCs w:val="24"/>
              </w:rPr>
            </w:pPr>
            <w:r w:rsidRPr="005E253E">
              <w:rPr>
                <w:rFonts w:ascii="Times New Roman" w:hAnsi="Times New Roman" w:cs="Times New Roman"/>
                <w:szCs w:val="24"/>
              </w:rPr>
              <w:t>Конституция Российской Федерации</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12.03</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13">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ebda</w:t>
              </w:r>
              <w:r w:rsidRPr="005E253E">
                <w:rPr>
                  <w:rFonts w:ascii="Times New Roman" w:hAnsi="Times New Roman" w:cs="Times New Roman"/>
                  <w:color w:val="0000FF"/>
                  <w:u w:val="single"/>
                  <w:lang w:val="ru-RU"/>
                </w:rPr>
                <w:t>32</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26</w:t>
            </w:r>
          </w:p>
        </w:tc>
        <w:tc>
          <w:tcPr>
            <w:tcW w:w="3958" w:type="dxa"/>
            <w:tcMar>
              <w:top w:w="50" w:type="dxa"/>
              <w:left w:w="100" w:type="dxa"/>
            </w:tcMar>
            <w:vAlign w:val="center"/>
          </w:tcPr>
          <w:p w:rsidR="002B2FDC" w:rsidRPr="005E253E" w:rsidRDefault="002B2FDC" w:rsidP="008E0B9E">
            <w:pPr>
              <w:spacing w:after="0"/>
              <w:ind w:left="135"/>
              <w:rPr>
                <w:rFonts w:ascii="Times New Roman" w:hAnsi="Times New Roman" w:cs="Times New Roman"/>
                <w:szCs w:val="24"/>
              </w:rPr>
            </w:pPr>
            <w:r w:rsidRPr="005E253E">
              <w:rPr>
                <w:rFonts w:ascii="Times New Roman" w:hAnsi="Times New Roman" w:cs="Times New Roman"/>
                <w:szCs w:val="24"/>
              </w:rPr>
              <w:t>Конституция Российской Федерации</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19.03</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14">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ebdbb</w:t>
              </w:r>
              <w:r w:rsidRPr="005E253E">
                <w:rPr>
                  <w:rFonts w:ascii="Times New Roman" w:hAnsi="Times New Roman" w:cs="Times New Roman"/>
                  <w:color w:val="0000FF"/>
                  <w:u w:val="single"/>
                  <w:lang w:val="ru-RU"/>
                </w:rPr>
                <w:t>8</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lastRenderedPageBreak/>
              <w:t>27</w:t>
            </w:r>
          </w:p>
        </w:tc>
        <w:tc>
          <w:tcPr>
            <w:tcW w:w="3958" w:type="dxa"/>
            <w:tcMar>
              <w:top w:w="50" w:type="dxa"/>
              <w:left w:w="100" w:type="dxa"/>
            </w:tcMar>
          </w:tcPr>
          <w:p w:rsidR="002B2FDC" w:rsidRPr="005E253E" w:rsidRDefault="002B2FDC">
            <w:pPr>
              <w:rPr>
                <w:rFonts w:ascii="Times New Roman" w:hAnsi="Times New Roman" w:cs="Times New Roman"/>
                <w:szCs w:val="24"/>
              </w:rPr>
            </w:pPr>
            <w:r w:rsidRPr="005E253E">
              <w:rPr>
                <w:rFonts w:ascii="Times New Roman" w:hAnsi="Times New Roman" w:cs="Times New Roman"/>
                <w:color w:val="000000"/>
                <w:szCs w:val="24"/>
              </w:rPr>
              <w:t>Гражданин России</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02.04</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15">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ebdd</w:t>
              </w:r>
              <w:r w:rsidRPr="005E253E">
                <w:rPr>
                  <w:rFonts w:ascii="Times New Roman" w:hAnsi="Times New Roman" w:cs="Times New Roman"/>
                  <w:color w:val="0000FF"/>
                  <w:u w:val="single"/>
                  <w:lang w:val="ru-RU"/>
                </w:rPr>
                <w:t>16</w:t>
              </w:r>
            </w:hyperlink>
          </w:p>
        </w:tc>
      </w:tr>
      <w:tr w:rsidR="002B2FDC" w:rsidRPr="001975F5" w:rsidTr="007629B6">
        <w:trPr>
          <w:trHeight w:val="144"/>
          <w:tblCellSpacing w:w="20" w:type="nil"/>
        </w:trPr>
        <w:tc>
          <w:tcPr>
            <w:tcW w:w="1204" w:type="dxa"/>
            <w:tcMar>
              <w:top w:w="50" w:type="dxa"/>
              <w:left w:w="100" w:type="dxa"/>
            </w:tcMar>
            <w:vAlign w:val="center"/>
          </w:tcPr>
          <w:p w:rsidR="002B2FDC" w:rsidRPr="005E253E" w:rsidRDefault="002B2FDC" w:rsidP="008E0B9E">
            <w:pPr>
              <w:spacing w:after="0"/>
              <w:rPr>
                <w:rFonts w:ascii="Times New Roman" w:hAnsi="Times New Roman" w:cs="Times New Roman"/>
              </w:rPr>
            </w:pPr>
            <w:r w:rsidRPr="005E253E">
              <w:rPr>
                <w:rFonts w:ascii="Times New Roman" w:hAnsi="Times New Roman" w:cs="Times New Roman"/>
                <w:color w:val="000000"/>
              </w:rPr>
              <w:t>28</w:t>
            </w:r>
          </w:p>
        </w:tc>
        <w:tc>
          <w:tcPr>
            <w:tcW w:w="3958" w:type="dxa"/>
            <w:tcMar>
              <w:top w:w="50" w:type="dxa"/>
              <w:left w:w="100" w:type="dxa"/>
            </w:tcMar>
          </w:tcPr>
          <w:p w:rsidR="002B2FDC" w:rsidRPr="005E253E" w:rsidRDefault="002B2FDC">
            <w:pPr>
              <w:rPr>
                <w:rFonts w:ascii="Times New Roman" w:hAnsi="Times New Roman" w:cs="Times New Roman"/>
                <w:szCs w:val="24"/>
              </w:rPr>
            </w:pPr>
            <w:r w:rsidRPr="005E253E">
              <w:rPr>
                <w:rFonts w:ascii="Times New Roman" w:hAnsi="Times New Roman" w:cs="Times New Roman"/>
                <w:color w:val="000000"/>
                <w:szCs w:val="24"/>
              </w:rPr>
              <w:t>Гражданин России</w:t>
            </w:r>
          </w:p>
        </w:tc>
        <w:tc>
          <w:tcPr>
            <w:tcW w:w="956"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1 </w:t>
            </w:r>
          </w:p>
        </w:tc>
        <w:tc>
          <w:tcPr>
            <w:tcW w:w="1841"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2B2FDC" w:rsidRPr="005E253E" w:rsidRDefault="002B2FDC"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2B2FDC"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09.04</w:t>
            </w:r>
          </w:p>
        </w:tc>
        <w:tc>
          <w:tcPr>
            <w:tcW w:w="2824" w:type="dxa"/>
            <w:tcMar>
              <w:top w:w="50" w:type="dxa"/>
              <w:left w:w="100" w:type="dxa"/>
            </w:tcMar>
            <w:vAlign w:val="center"/>
          </w:tcPr>
          <w:p w:rsidR="002B2FDC" w:rsidRPr="005E253E" w:rsidRDefault="002B2FDC"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16">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ebdfd</w:t>
              </w:r>
              <w:r w:rsidRPr="005E253E">
                <w:rPr>
                  <w:rFonts w:ascii="Times New Roman" w:hAnsi="Times New Roman" w:cs="Times New Roman"/>
                  <w:color w:val="0000FF"/>
                  <w:u w:val="single"/>
                  <w:lang w:val="ru-RU"/>
                </w:rPr>
                <w:t>2</w:t>
              </w:r>
            </w:hyperlink>
          </w:p>
        </w:tc>
      </w:tr>
      <w:tr w:rsidR="007629B6" w:rsidRPr="001975F5" w:rsidTr="007629B6">
        <w:trPr>
          <w:trHeight w:val="144"/>
          <w:tblCellSpacing w:w="20" w:type="nil"/>
        </w:trPr>
        <w:tc>
          <w:tcPr>
            <w:tcW w:w="1204" w:type="dxa"/>
            <w:tcMar>
              <w:top w:w="50" w:type="dxa"/>
              <w:left w:w="100" w:type="dxa"/>
            </w:tcMar>
            <w:vAlign w:val="center"/>
          </w:tcPr>
          <w:p w:rsidR="007629B6" w:rsidRPr="005E253E" w:rsidRDefault="007629B6" w:rsidP="008E0B9E">
            <w:pPr>
              <w:spacing w:after="0"/>
              <w:rPr>
                <w:rFonts w:ascii="Times New Roman" w:hAnsi="Times New Roman" w:cs="Times New Roman"/>
                <w:color w:val="000000"/>
                <w:lang w:val="ru-RU"/>
              </w:rPr>
            </w:pPr>
            <w:r w:rsidRPr="005E253E">
              <w:rPr>
                <w:rFonts w:ascii="Times New Roman" w:hAnsi="Times New Roman" w:cs="Times New Roman"/>
                <w:color w:val="000000"/>
                <w:lang w:val="ru-RU"/>
              </w:rPr>
              <w:t>29</w:t>
            </w:r>
          </w:p>
        </w:tc>
        <w:tc>
          <w:tcPr>
            <w:tcW w:w="3958" w:type="dxa"/>
            <w:tcMar>
              <w:top w:w="50" w:type="dxa"/>
              <w:left w:w="100" w:type="dxa"/>
            </w:tcMar>
          </w:tcPr>
          <w:p w:rsidR="007629B6" w:rsidRPr="005E253E" w:rsidRDefault="007629B6">
            <w:pPr>
              <w:rPr>
                <w:rFonts w:ascii="Times New Roman" w:hAnsi="Times New Roman" w:cs="Times New Roman"/>
                <w:color w:val="000000"/>
                <w:szCs w:val="24"/>
              </w:rPr>
            </w:pPr>
            <w:r w:rsidRPr="005E253E">
              <w:rPr>
                <w:rFonts w:ascii="Times New Roman" w:hAnsi="Times New Roman" w:cs="Times New Roman"/>
                <w:color w:val="000000"/>
              </w:rPr>
              <w:t>Мы - многонациональный народ</w:t>
            </w:r>
          </w:p>
        </w:tc>
        <w:tc>
          <w:tcPr>
            <w:tcW w:w="956"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color w:val="000000"/>
                <w:lang w:val="ru-RU"/>
              </w:rPr>
            </w:pPr>
            <w:r w:rsidRPr="005E253E">
              <w:rPr>
                <w:rFonts w:ascii="Times New Roman" w:hAnsi="Times New Roman" w:cs="Times New Roman"/>
                <w:color w:val="000000"/>
                <w:lang w:val="ru-RU"/>
              </w:rPr>
              <w:t>1</w:t>
            </w:r>
          </w:p>
        </w:tc>
        <w:tc>
          <w:tcPr>
            <w:tcW w:w="1841"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7629B6"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16.04</w:t>
            </w:r>
          </w:p>
        </w:tc>
        <w:tc>
          <w:tcPr>
            <w:tcW w:w="2824" w:type="dxa"/>
            <w:tcMar>
              <w:top w:w="50" w:type="dxa"/>
              <w:left w:w="100" w:type="dxa"/>
            </w:tcMar>
            <w:vAlign w:val="center"/>
          </w:tcPr>
          <w:p w:rsidR="007629B6" w:rsidRPr="005E253E" w:rsidRDefault="007629B6" w:rsidP="007629B6">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17">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ebdd</w:t>
              </w:r>
              <w:r w:rsidRPr="005E253E">
                <w:rPr>
                  <w:rFonts w:ascii="Times New Roman" w:hAnsi="Times New Roman" w:cs="Times New Roman"/>
                  <w:color w:val="0000FF"/>
                  <w:u w:val="single"/>
                  <w:lang w:val="ru-RU"/>
                </w:rPr>
                <w:t>16</w:t>
              </w:r>
            </w:hyperlink>
          </w:p>
        </w:tc>
      </w:tr>
      <w:tr w:rsidR="007629B6" w:rsidRPr="001975F5" w:rsidTr="007629B6">
        <w:trPr>
          <w:trHeight w:val="144"/>
          <w:tblCellSpacing w:w="20" w:type="nil"/>
        </w:trPr>
        <w:tc>
          <w:tcPr>
            <w:tcW w:w="1204" w:type="dxa"/>
            <w:tcMar>
              <w:top w:w="50" w:type="dxa"/>
              <w:left w:w="100" w:type="dxa"/>
            </w:tcMar>
            <w:vAlign w:val="center"/>
          </w:tcPr>
          <w:p w:rsidR="007629B6" w:rsidRPr="005E253E" w:rsidRDefault="007629B6" w:rsidP="008E0B9E">
            <w:pPr>
              <w:spacing w:after="0"/>
              <w:rPr>
                <w:rFonts w:ascii="Times New Roman" w:hAnsi="Times New Roman" w:cs="Times New Roman"/>
                <w:lang w:val="ru-RU"/>
              </w:rPr>
            </w:pPr>
            <w:r w:rsidRPr="005E253E">
              <w:rPr>
                <w:rFonts w:ascii="Times New Roman" w:hAnsi="Times New Roman" w:cs="Times New Roman"/>
                <w:color w:val="000000"/>
                <w:lang w:val="ru-RU"/>
              </w:rPr>
              <w:t>30</w:t>
            </w:r>
          </w:p>
        </w:tc>
        <w:tc>
          <w:tcPr>
            <w:tcW w:w="3958" w:type="dxa"/>
            <w:tcMar>
              <w:top w:w="50" w:type="dxa"/>
              <w:left w:w="100" w:type="dxa"/>
            </w:tcMar>
          </w:tcPr>
          <w:p w:rsidR="007629B6" w:rsidRPr="005E253E" w:rsidRDefault="007629B6" w:rsidP="00B3207B">
            <w:pPr>
              <w:pStyle w:val="af0"/>
              <w:shd w:val="clear" w:color="auto" w:fill="FFFFFF"/>
              <w:spacing w:before="0" w:beforeAutospacing="0" w:line="300" w:lineRule="atLeast"/>
              <w:rPr>
                <w:color w:val="000000"/>
                <w:sz w:val="22"/>
              </w:rPr>
            </w:pPr>
            <w:r w:rsidRPr="005E253E">
              <w:rPr>
                <w:color w:val="000000"/>
                <w:sz w:val="22"/>
              </w:rPr>
              <w:t>Мы - многонациональный народ</w:t>
            </w:r>
          </w:p>
        </w:tc>
        <w:tc>
          <w:tcPr>
            <w:tcW w:w="956"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7629B6"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23.04</w:t>
            </w:r>
          </w:p>
        </w:tc>
        <w:tc>
          <w:tcPr>
            <w:tcW w:w="2824" w:type="dxa"/>
            <w:tcMar>
              <w:top w:w="50" w:type="dxa"/>
              <w:left w:w="100" w:type="dxa"/>
            </w:tcMar>
            <w:vAlign w:val="center"/>
          </w:tcPr>
          <w:p w:rsidR="007629B6" w:rsidRPr="005E253E" w:rsidRDefault="007629B6"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18">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ebe</w:t>
              </w:r>
              <w:r w:rsidRPr="005E253E">
                <w:rPr>
                  <w:rFonts w:ascii="Times New Roman" w:hAnsi="Times New Roman" w:cs="Times New Roman"/>
                  <w:color w:val="0000FF"/>
                  <w:u w:val="single"/>
                  <w:lang w:val="ru-RU"/>
                </w:rPr>
                <w:t>144</w:t>
              </w:r>
            </w:hyperlink>
          </w:p>
        </w:tc>
      </w:tr>
      <w:tr w:rsidR="007629B6" w:rsidRPr="001975F5" w:rsidTr="007629B6">
        <w:trPr>
          <w:trHeight w:val="144"/>
          <w:tblCellSpacing w:w="20" w:type="nil"/>
        </w:trPr>
        <w:tc>
          <w:tcPr>
            <w:tcW w:w="1204" w:type="dxa"/>
            <w:tcMar>
              <w:top w:w="50" w:type="dxa"/>
              <w:left w:w="100" w:type="dxa"/>
            </w:tcMar>
            <w:vAlign w:val="center"/>
          </w:tcPr>
          <w:p w:rsidR="007629B6" w:rsidRPr="005E253E" w:rsidRDefault="007629B6" w:rsidP="008E0B9E">
            <w:pPr>
              <w:spacing w:after="0"/>
              <w:rPr>
                <w:rFonts w:ascii="Times New Roman" w:hAnsi="Times New Roman" w:cs="Times New Roman"/>
                <w:lang w:val="ru-RU"/>
              </w:rPr>
            </w:pPr>
            <w:r w:rsidRPr="005E253E">
              <w:rPr>
                <w:rFonts w:ascii="Times New Roman" w:hAnsi="Times New Roman" w:cs="Times New Roman"/>
                <w:color w:val="000000"/>
              </w:rPr>
              <w:t>3</w:t>
            </w:r>
            <w:r w:rsidRPr="005E253E">
              <w:rPr>
                <w:rFonts w:ascii="Times New Roman" w:hAnsi="Times New Roman" w:cs="Times New Roman"/>
                <w:color w:val="000000"/>
                <w:lang w:val="ru-RU"/>
              </w:rPr>
              <w:t>1</w:t>
            </w:r>
          </w:p>
        </w:tc>
        <w:tc>
          <w:tcPr>
            <w:tcW w:w="3958" w:type="dxa"/>
            <w:tcMar>
              <w:top w:w="50" w:type="dxa"/>
              <w:left w:w="100" w:type="dxa"/>
            </w:tcMar>
            <w:vAlign w:val="center"/>
          </w:tcPr>
          <w:p w:rsidR="007629B6" w:rsidRPr="005E253E" w:rsidRDefault="007629B6" w:rsidP="008E0B9E">
            <w:pPr>
              <w:spacing w:after="0"/>
              <w:ind w:left="135"/>
              <w:rPr>
                <w:rFonts w:ascii="Times New Roman" w:hAnsi="Times New Roman" w:cs="Times New Roman"/>
                <w:szCs w:val="24"/>
                <w:lang w:val="ru-RU"/>
              </w:rPr>
            </w:pPr>
            <w:r w:rsidRPr="005E253E">
              <w:rPr>
                <w:rFonts w:ascii="Times New Roman" w:hAnsi="Times New Roman" w:cs="Times New Roman"/>
                <w:color w:val="000000"/>
                <w:szCs w:val="24"/>
              </w:rPr>
              <w:t>Защита Отечества</w:t>
            </w:r>
          </w:p>
        </w:tc>
        <w:tc>
          <w:tcPr>
            <w:tcW w:w="956"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7629B6"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30.04</w:t>
            </w:r>
          </w:p>
        </w:tc>
        <w:tc>
          <w:tcPr>
            <w:tcW w:w="2824" w:type="dxa"/>
            <w:tcMar>
              <w:top w:w="50" w:type="dxa"/>
              <w:left w:w="100" w:type="dxa"/>
            </w:tcMar>
            <w:vAlign w:val="center"/>
          </w:tcPr>
          <w:p w:rsidR="007629B6" w:rsidRPr="005E253E" w:rsidRDefault="007629B6"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19">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ebe</w:t>
              </w:r>
              <w:r w:rsidRPr="005E253E">
                <w:rPr>
                  <w:rFonts w:ascii="Times New Roman" w:hAnsi="Times New Roman" w:cs="Times New Roman"/>
                  <w:color w:val="0000FF"/>
                  <w:u w:val="single"/>
                  <w:lang w:val="ru-RU"/>
                </w:rPr>
                <w:t>2</w:t>
              </w:r>
              <w:r w:rsidRPr="005E253E">
                <w:rPr>
                  <w:rFonts w:ascii="Times New Roman" w:hAnsi="Times New Roman" w:cs="Times New Roman"/>
                  <w:color w:val="0000FF"/>
                  <w:u w:val="single"/>
                </w:rPr>
                <w:t>ac</w:t>
              </w:r>
            </w:hyperlink>
          </w:p>
        </w:tc>
      </w:tr>
      <w:tr w:rsidR="00C12DB7" w:rsidRPr="001975F5" w:rsidTr="007629B6">
        <w:trPr>
          <w:trHeight w:val="144"/>
          <w:tblCellSpacing w:w="20" w:type="nil"/>
        </w:trPr>
        <w:tc>
          <w:tcPr>
            <w:tcW w:w="1204" w:type="dxa"/>
            <w:tcMar>
              <w:top w:w="50" w:type="dxa"/>
              <w:left w:w="100" w:type="dxa"/>
            </w:tcMar>
            <w:vAlign w:val="center"/>
          </w:tcPr>
          <w:p w:rsidR="00C12DB7" w:rsidRPr="00C12DB7" w:rsidRDefault="00C12DB7" w:rsidP="008E0B9E">
            <w:pPr>
              <w:spacing w:after="0"/>
              <w:rPr>
                <w:rFonts w:ascii="Times New Roman" w:hAnsi="Times New Roman" w:cs="Times New Roman"/>
                <w:color w:val="000000"/>
                <w:lang w:val="ru-RU"/>
              </w:rPr>
            </w:pPr>
            <w:r>
              <w:rPr>
                <w:rFonts w:ascii="Times New Roman" w:hAnsi="Times New Roman" w:cs="Times New Roman"/>
                <w:color w:val="000000"/>
                <w:lang w:val="ru-RU"/>
              </w:rPr>
              <w:t>32</w:t>
            </w:r>
          </w:p>
        </w:tc>
        <w:tc>
          <w:tcPr>
            <w:tcW w:w="3958" w:type="dxa"/>
            <w:tcMar>
              <w:top w:w="50" w:type="dxa"/>
              <w:left w:w="100" w:type="dxa"/>
            </w:tcMar>
            <w:vAlign w:val="center"/>
          </w:tcPr>
          <w:p w:rsidR="00C12DB7" w:rsidRPr="005E253E" w:rsidRDefault="00C12DB7" w:rsidP="008E0B9E">
            <w:pPr>
              <w:spacing w:after="0"/>
              <w:ind w:left="135"/>
              <w:rPr>
                <w:rFonts w:ascii="Times New Roman" w:hAnsi="Times New Roman" w:cs="Times New Roman"/>
                <w:color w:val="000000"/>
                <w:szCs w:val="24"/>
              </w:rPr>
            </w:pPr>
            <w:r w:rsidRPr="005E253E">
              <w:rPr>
                <w:rFonts w:ascii="Times New Roman" w:hAnsi="Times New Roman" w:cs="Times New Roman"/>
                <w:color w:val="000000"/>
                <w:szCs w:val="24"/>
              </w:rPr>
              <w:t>Защита Отечества</w:t>
            </w:r>
          </w:p>
        </w:tc>
        <w:tc>
          <w:tcPr>
            <w:tcW w:w="956" w:type="dxa"/>
            <w:tcMar>
              <w:top w:w="50" w:type="dxa"/>
              <w:left w:w="100" w:type="dxa"/>
            </w:tcMar>
            <w:vAlign w:val="center"/>
          </w:tcPr>
          <w:p w:rsidR="00C12DB7" w:rsidRPr="005E253E" w:rsidRDefault="00C12DB7" w:rsidP="008E0B9E">
            <w:pPr>
              <w:spacing w:after="0"/>
              <w:ind w:left="135"/>
              <w:jc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1841" w:type="dxa"/>
            <w:tcMar>
              <w:top w:w="50" w:type="dxa"/>
              <w:left w:w="100" w:type="dxa"/>
            </w:tcMar>
            <w:vAlign w:val="center"/>
          </w:tcPr>
          <w:p w:rsidR="00C12DB7" w:rsidRPr="005E253E" w:rsidRDefault="00C12DB7" w:rsidP="008E0B9E">
            <w:pPr>
              <w:spacing w:after="0"/>
              <w:ind w:left="135"/>
              <w:jc w:val="center"/>
              <w:rPr>
                <w:rFonts w:ascii="Times New Roman" w:hAnsi="Times New Roman" w:cs="Times New Roman"/>
              </w:rPr>
            </w:pPr>
          </w:p>
        </w:tc>
        <w:tc>
          <w:tcPr>
            <w:tcW w:w="1910" w:type="dxa"/>
            <w:tcMar>
              <w:top w:w="50" w:type="dxa"/>
              <w:left w:w="100" w:type="dxa"/>
            </w:tcMar>
            <w:vAlign w:val="center"/>
          </w:tcPr>
          <w:p w:rsidR="00C12DB7" w:rsidRPr="005E253E" w:rsidRDefault="00C12DB7"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C12DB7"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07.05</w:t>
            </w:r>
          </w:p>
        </w:tc>
        <w:tc>
          <w:tcPr>
            <w:tcW w:w="2824" w:type="dxa"/>
            <w:tcMar>
              <w:top w:w="50" w:type="dxa"/>
              <w:left w:w="100" w:type="dxa"/>
            </w:tcMar>
            <w:vAlign w:val="center"/>
          </w:tcPr>
          <w:p w:rsidR="00C12DB7" w:rsidRPr="005E253E" w:rsidRDefault="00C12DB7" w:rsidP="008E0B9E">
            <w:pPr>
              <w:spacing w:after="0"/>
              <w:ind w:left="135"/>
              <w:rPr>
                <w:rFonts w:ascii="Times New Roman" w:hAnsi="Times New Roman" w:cs="Times New Roman"/>
                <w:color w:val="000000"/>
                <w:lang w:val="ru-RU"/>
              </w:rPr>
            </w:pPr>
            <w:r w:rsidRPr="005E253E">
              <w:rPr>
                <w:rFonts w:ascii="Times New Roman" w:hAnsi="Times New Roman" w:cs="Times New Roman"/>
                <w:color w:val="000000"/>
                <w:lang w:val="ru-RU"/>
              </w:rPr>
              <w:t xml:space="preserve">Библиотека ЦОК </w:t>
            </w:r>
            <w:hyperlink r:id="rId120">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ebe</w:t>
              </w:r>
              <w:r w:rsidRPr="005E253E">
                <w:rPr>
                  <w:rFonts w:ascii="Times New Roman" w:hAnsi="Times New Roman" w:cs="Times New Roman"/>
                  <w:color w:val="0000FF"/>
                  <w:u w:val="single"/>
                  <w:lang w:val="ru-RU"/>
                </w:rPr>
                <w:t>414</w:t>
              </w:r>
            </w:hyperlink>
          </w:p>
        </w:tc>
      </w:tr>
      <w:tr w:rsidR="007629B6" w:rsidRPr="001975F5" w:rsidTr="007629B6">
        <w:trPr>
          <w:trHeight w:val="144"/>
          <w:tblCellSpacing w:w="20" w:type="nil"/>
        </w:trPr>
        <w:tc>
          <w:tcPr>
            <w:tcW w:w="1204" w:type="dxa"/>
            <w:tcMar>
              <w:top w:w="50" w:type="dxa"/>
              <w:left w:w="100" w:type="dxa"/>
            </w:tcMar>
            <w:vAlign w:val="center"/>
          </w:tcPr>
          <w:p w:rsidR="007629B6" w:rsidRPr="00C12DB7" w:rsidRDefault="00C12DB7" w:rsidP="008E0B9E">
            <w:pPr>
              <w:spacing w:after="0"/>
              <w:rPr>
                <w:rFonts w:ascii="Times New Roman" w:hAnsi="Times New Roman" w:cs="Times New Roman"/>
                <w:lang w:val="ru-RU"/>
              </w:rPr>
            </w:pPr>
            <w:r>
              <w:rPr>
                <w:rFonts w:ascii="Times New Roman" w:hAnsi="Times New Roman" w:cs="Times New Roman"/>
                <w:color w:val="000000"/>
                <w:lang w:val="ru-RU"/>
              </w:rPr>
              <w:t>33</w:t>
            </w:r>
          </w:p>
        </w:tc>
        <w:tc>
          <w:tcPr>
            <w:tcW w:w="3958" w:type="dxa"/>
            <w:tcMar>
              <w:top w:w="50" w:type="dxa"/>
              <w:left w:w="100" w:type="dxa"/>
            </w:tcMar>
            <w:vAlign w:val="center"/>
          </w:tcPr>
          <w:p w:rsidR="007629B6" w:rsidRPr="005E253E" w:rsidRDefault="007629B6" w:rsidP="008E0B9E">
            <w:pPr>
              <w:spacing w:after="0"/>
              <w:ind w:left="135"/>
              <w:rPr>
                <w:rFonts w:ascii="Times New Roman" w:hAnsi="Times New Roman" w:cs="Times New Roman"/>
                <w:szCs w:val="24"/>
                <w:lang w:val="ru-RU"/>
              </w:rPr>
            </w:pPr>
            <w:r w:rsidRPr="005E253E">
              <w:rPr>
                <w:rFonts w:ascii="Times New Roman" w:hAnsi="Times New Roman" w:cs="Times New Roman"/>
                <w:szCs w:val="24"/>
                <w:lang w:val="ru-RU"/>
              </w:rPr>
              <w:t>Итоговое повторение по курсу «Обществознание 7 класс»</w:t>
            </w:r>
          </w:p>
        </w:tc>
        <w:tc>
          <w:tcPr>
            <w:tcW w:w="956"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 xml:space="preserve">1 </w:t>
            </w:r>
          </w:p>
        </w:tc>
        <w:tc>
          <w:tcPr>
            <w:tcW w:w="1841" w:type="dxa"/>
            <w:tcMar>
              <w:top w:w="50" w:type="dxa"/>
              <w:left w:w="100" w:type="dxa"/>
            </w:tcMar>
            <w:vAlign w:val="center"/>
          </w:tcPr>
          <w:p w:rsidR="007629B6" w:rsidRPr="005E253E" w:rsidRDefault="007629B6" w:rsidP="00C12DB7">
            <w:pPr>
              <w:spacing w:after="0"/>
              <w:ind w:left="135"/>
              <w:jc w:val="center"/>
              <w:rPr>
                <w:rFonts w:ascii="Times New Roman" w:hAnsi="Times New Roman" w:cs="Times New Roman"/>
              </w:rPr>
            </w:pPr>
            <w:r w:rsidRPr="005E253E">
              <w:rPr>
                <w:rFonts w:ascii="Times New Roman" w:hAnsi="Times New Roman" w:cs="Times New Roman"/>
                <w:color w:val="000000"/>
              </w:rPr>
              <w:t xml:space="preserve"> </w:t>
            </w:r>
          </w:p>
        </w:tc>
        <w:tc>
          <w:tcPr>
            <w:tcW w:w="1910"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7629B6"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14.05</w:t>
            </w:r>
          </w:p>
        </w:tc>
        <w:tc>
          <w:tcPr>
            <w:tcW w:w="2824" w:type="dxa"/>
            <w:tcMar>
              <w:top w:w="50" w:type="dxa"/>
              <w:left w:w="100" w:type="dxa"/>
            </w:tcMar>
            <w:vAlign w:val="center"/>
          </w:tcPr>
          <w:p w:rsidR="007629B6" w:rsidRPr="005E253E" w:rsidRDefault="007629B6"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 xml:space="preserve">Библиотека ЦОК </w:t>
            </w:r>
            <w:hyperlink r:id="rId121">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ebe</w:t>
              </w:r>
              <w:r w:rsidRPr="005E253E">
                <w:rPr>
                  <w:rFonts w:ascii="Times New Roman" w:hAnsi="Times New Roman" w:cs="Times New Roman"/>
                  <w:color w:val="0000FF"/>
                  <w:u w:val="single"/>
                  <w:lang w:val="ru-RU"/>
                </w:rPr>
                <w:t>414</w:t>
              </w:r>
            </w:hyperlink>
          </w:p>
        </w:tc>
      </w:tr>
      <w:tr w:rsidR="00C12DB7" w:rsidRPr="001975F5" w:rsidTr="007629B6">
        <w:trPr>
          <w:trHeight w:val="144"/>
          <w:tblCellSpacing w:w="20" w:type="nil"/>
        </w:trPr>
        <w:tc>
          <w:tcPr>
            <w:tcW w:w="1204" w:type="dxa"/>
            <w:tcMar>
              <w:top w:w="50" w:type="dxa"/>
              <w:left w:w="100" w:type="dxa"/>
            </w:tcMar>
            <w:vAlign w:val="center"/>
          </w:tcPr>
          <w:p w:rsidR="00C12DB7" w:rsidRPr="00C12DB7" w:rsidRDefault="00C12DB7" w:rsidP="008E0B9E">
            <w:pPr>
              <w:spacing w:after="0"/>
              <w:rPr>
                <w:rFonts w:ascii="Times New Roman" w:hAnsi="Times New Roman" w:cs="Times New Roman"/>
                <w:color w:val="000000"/>
                <w:lang w:val="ru-RU"/>
              </w:rPr>
            </w:pPr>
            <w:r>
              <w:rPr>
                <w:rFonts w:ascii="Times New Roman" w:hAnsi="Times New Roman" w:cs="Times New Roman"/>
                <w:color w:val="000000"/>
                <w:lang w:val="ru-RU"/>
              </w:rPr>
              <w:t>34</w:t>
            </w:r>
          </w:p>
        </w:tc>
        <w:tc>
          <w:tcPr>
            <w:tcW w:w="3958" w:type="dxa"/>
            <w:tcMar>
              <w:top w:w="50" w:type="dxa"/>
              <w:left w:w="100" w:type="dxa"/>
            </w:tcMar>
            <w:vAlign w:val="center"/>
          </w:tcPr>
          <w:p w:rsidR="00C12DB7" w:rsidRPr="005E253E"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 xml:space="preserve">Итоговое тестирование </w:t>
            </w:r>
          </w:p>
        </w:tc>
        <w:tc>
          <w:tcPr>
            <w:tcW w:w="956" w:type="dxa"/>
            <w:tcMar>
              <w:top w:w="50" w:type="dxa"/>
              <w:left w:w="100" w:type="dxa"/>
            </w:tcMar>
            <w:vAlign w:val="center"/>
          </w:tcPr>
          <w:p w:rsidR="00C12DB7" w:rsidRPr="005E253E" w:rsidRDefault="00C12DB7" w:rsidP="008E0B9E">
            <w:pPr>
              <w:spacing w:after="0"/>
              <w:ind w:left="135"/>
              <w:jc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1841" w:type="dxa"/>
            <w:tcMar>
              <w:top w:w="50" w:type="dxa"/>
              <w:left w:w="100" w:type="dxa"/>
            </w:tcMar>
            <w:vAlign w:val="center"/>
          </w:tcPr>
          <w:p w:rsidR="00C12DB7" w:rsidRPr="00C12DB7" w:rsidRDefault="00C12DB7" w:rsidP="008E0B9E">
            <w:pPr>
              <w:spacing w:after="0"/>
              <w:ind w:left="135"/>
              <w:jc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1910" w:type="dxa"/>
            <w:tcMar>
              <w:top w:w="50" w:type="dxa"/>
              <w:left w:w="100" w:type="dxa"/>
            </w:tcMar>
            <w:vAlign w:val="center"/>
          </w:tcPr>
          <w:p w:rsidR="00C12DB7" w:rsidRPr="005E253E" w:rsidRDefault="00C12DB7" w:rsidP="008E0B9E">
            <w:pPr>
              <w:spacing w:after="0"/>
              <w:ind w:left="135"/>
              <w:jc w:val="center"/>
              <w:rPr>
                <w:rFonts w:ascii="Times New Roman" w:hAnsi="Times New Roman" w:cs="Times New Roman"/>
              </w:rPr>
            </w:pPr>
          </w:p>
        </w:tc>
        <w:tc>
          <w:tcPr>
            <w:tcW w:w="1347" w:type="dxa"/>
            <w:tcMar>
              <w:top w:w="50" w:type="dxa"/>
              <w:left w:w="100" w:type="dxa"/>
            </w:tcMar>
            <w:vAlign w:val="center"/>
          </w:tcPr>
          <w:p w:rsidR="00C12DB7" w:rsidRDefault="00C12DB7" w:rsidP="008E0B9E">
            <w:pPr>
              <w:spacing w:after="0"/>
              <w:ind w:left="135"/>
              <w:rPr>
                <w:rFonts w:ascii="Times New Roman" w:hAnsi="Times New Roman" w:cs="Times New Roman"/>
                <w:szCs w:val="24"/>
                <w:lang w:val="ru-RU"/>
              </w:rPr>
            </w:pPr>
            <w:r>
              <w:rPr>
                <w:rFonts w:ascii="Times New Roman" w:hAnsi="Times New Roman" w:cs="Times New Roman"/>
                <w:szCs w:val="24"/>
                <w:lang w:val="ru-RU"/>
              </w:rPr>
              <w:t>21.05</w:t>
            </w:r>
          </w:p>
        </w:tc>
        <w:tc>
          <w:tcPr>
            <w:tcW w:w="2824" w:type="dxa"/>
            <w:tcMar>
              <w:top w:w="50" w:type="dxa"/>
              <w:left w:w="100" w:type="dxa"/>
            </w:tcMar>
            <w:vAlign w:val="center"/>
          </w:tcPr>
          <w:p w:rsidR="00C12DB7" w:rsidRPr="005E253E" w:rsidRDefault="00C12DB7" w:rsidP="008E0B9E">
            <w:pPr>
              <w:spacing w:after="0"/>
              <w:ind w:left="135"/>
              <w:rPr>
                <w:rFonts w:ascii="Times New Roman" w:hAnsi="Times New Roman" w:cs="Times New Roman"/>
                <w:color w:val="000000"/>
                <w:lang w:val="ru-RU"/>
              </w:rPr>
            </w:pPr>
            <w:r w:rsidRPr="005E253E">
              <w:rPr>
                <w:rFonts w:ascii="Times New Roman" w:hAnsi="Times New Roman" w:cs="Times New Roman"/>
                <w:color w:val="000000"/>
                <w:lang w:val="ru-RU"/>
              </w:rPr>
              <w:t xml:space="preserve">Библиотека ЦОК </w:t>
            </w:r>
            <w:hyperlink r:id="rId122">
              <w:r w:rsidRPr="005E253E">
                <w:rPr>
                  <w:rFonts w:ascii="Times New Roman" w:hAnsi="Times New Roman" w:cs="Times New Roman"/>
                  <w:color w:val="0000FF"/>
                  <w:u w:val="single"/>
                </w:rPr>
                <w:t>https</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m</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edsoo</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ru</w:t>
              </w:r>
              <w:r w:rsidRPr="005E253E">
                <w:rPr>
                  <w:rFonts w:ascii="Times New Roman" w:hAnsi="Times New Roman" w:cs="Times New Roman"/>
                  <w:color w:val="0000FF"/>
                  <w:u w:val="single"/>
                  <w:lang w:val="ru-RU"/>
                </w:rPr>
                <w:t>/</w:t>
              </w:r>
              <w:r w:rsidRPr="005E253E">
                <w:rPr>
                  <w:rFonts w:ascii="Times New Roman" w:hAnsi="Times New Roman" w:cs="Times New Roman"/>
                  <w:color w:val="0000FF"/>
                  <w:u w:val="single"/>
                </w:rPr>
                <w:t>f</w:t>
              </w:r>
              <w:r w:rsidRPr="005E253E">
                <w:rPr>
                  <w:rFonts w:ascii="Times New Roman" w:hAnsi="Times New Roman" w:cs="Times New Roman"/>
                  <w:color w:val="0000FF"/>
                  <w:u w:val="single"/>
                  <w:lang w:val="ru-RU"/>
                </w:rPr>
                <w:t>5</w:t>
              </w:r>
              <w:r w:rsidRPr="005E253E">
                <w:rPr>
                  <w:rFonts w:ascii="Times New Roman" w:hAnsi="Times New Roman" w:cs="Times New Roman"/>
                  <w:color w:val="0000FF"/>
                  <w:u w:val="single"/>
                </w:rPr>
                <w:t>ebe</w:t>
              </w:r>
              <w:r w:rsidRPr="005E253E">
                <w:rPr>
                  <w:rFonts w:ascii="Times New Roman" w:hAnsi="Times New Roman" w:cs="Times New Roman"/>
                  <w:color w:val="0000FF"/>
                  <w:u w:val="single"/>
                  <w:lang w:val="ru-RU"/>
                </w:rPr>
                <w:t>414</w:t>
              </w:r>
            </w:hyperlink>
          </w:p>
        </w:tc>
      </w:tr>
      <w:tr w:rsidR="007629B6" w:rsidRPr="005E253E" w:rsidTr="007629B6">
        <w:trPr>
          <w:trHeight w:val="144"/>
          <w:tblCellSpacing w:w="20" w:type="nil"/>
        </w:trPr>
        <w:tc>
          <w:tcPr>
            <w:tcW w:w="0" w:type="auto"/>
            <w:gridSpan w:val="2"/>
            <w:tcMar>
              <w:top w:w="50" w:type="dxa"/>
              <w:left w:w="100" w:type="dxa"/>
            </w:tcMar>
            <w:vAlign w:val="center"/>
          </w:tcPr>
          <w:p w:rsidR="007629B6" w:rsidRPr="005E253E" w:rsidRDefault="007629B6" w:rsidP="008E0B9E">
            <w:pPr>
              <w:spacing w:after="0"/>
              <w:ind w:left="135"/>
              <w:rPr>
                <w:rFonts w:ascii="Times New Roman" w:hAnsi="Times New Roman" w:cs="Times New Roman"/>
                <w:lang w:val="ru-RU"/>
              </w:rPr>
            </w:pPr>
            <w:r w:rsidRPr="005E253E">
              <w:rPr>
                <w:rFonts w:ascii="Times New Roman" w:hAnsi="Times New Roman" w:cs="Times New Roman"/>
                <w:color w:val="000000"/>
                <w:lang w:val="ru-RU"/>
              </w:rPr>
              <w:t>ОБЩЕЕ КОЛИЧЕСТВО ЧАСОВ ПО ПРОГРАММЕ</w:t>
            </w:r>
          </w:p>
        </w:tc>
        <w:tc>
          <w:tcPr>
            <w:tcW w:w="956" w:type="dxa"/>
            <w:tcMar>
              <w:top w:w="50" w:type="dxa"/>
              <w:left w:w="100" w:type="dxa"/>
            </w:tcMar>
            <w:vAlign w:val="center"/>
          </w:tcPr>
          <w:p w:rsidR="007629B6" w:rsidRPr="005E253E" w:rsidRDefault="007629B6" w:rsidP="00C12DB7">
            <w:pPr>
              <w:spacing w:after="0"/>
              <w:ind w:left="135"/>
              <w:jc w:val="center"/>
              <w:rPr>
                <w:rFonts w:ascii="Times New Roman" w:hAnsi="Times New Roman" w:cs="Times New Roman"/>
              </w:rPr>
            </w:pPr>
            <w:r w:rsidRPr="005E253E">
              <w:rPr>
                <w:rFonts w:ascii="Times New Roman" w:hAnsi="Times New Roman" w:cs="Times New Roman"/>
                <w:color w:val="000000"/>
                <w:lang w:val="ru-RU"/>
              </w:rPr>
              <w:t xml:space="preserve"> </w:t>
            </w:r>
            <w:r w:rsidRPr="005E253E">
              <w:rPr>
                <w:rFonts w:ascii="Times New Roman" w:hAnsi="Times New Roman" w:cs="Times New Roman"/>
                <w:color w:val="000000"/>
              </w:rPr>
              <w:t>3</w:t>
            </w:r>
            <w:r w:rsidR="00C12DB7">
              <w:rPr>
                <w:rFonts w:ascii="Times New Roman" w:hAnsi="Times New Roman" w:cs="Times New Roman"/>
                <w:color w:val="000000"/>
                <w:lang w:val="ru-RU"/>
              </w:rPr>
              <w:t>4</w:t>
            </w:r>
          </w:p>
        </w:tc>
        <w:tc>
          <w:tcPr>
            <w:tcW w:w="1841"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2 </w:t>
            </w:r>
          </w:p>
        </w:tc>
        <w:tc>
          <w:tcPr>
            <w:tcW w:w="1910" w:type="dxa"/>
            <w:tcMar>
              <w:top w:w="50" w:type="dxa"/>
              <w:left w:w="100" w:type="dxa"/>
            </w:tcMar>
            <w:vAlign w:val="center"/>
          </w:tcPr>
          <w:p w:rsidR="007629B6" w:rsidRPr="005E253E" w:rsidRDefault="007629B6" w:rsidP="008E0B9E">
            <w:pPr>
              <w:spacing w:after="0"/>
              <w:ind w:left="135"/>
              <w:jc w:val="center"/>
              <w:rPr>
                <w:rFonts w:ascii="Times New Roman" w:hAnsi="Times New Roman" w:cs="Times New Roman"/>
              </w:rPr>
            </w:pPr>
            <w:r w:rsidRPr="005E253E">
              <w:rPr>
                <w:rFonts w:ascii="Times New Roman" w:hAnsi="Times New Roman" w:cs="Times New Roman"/>
                <w:color w:val="000000"/>
              </w:rPr>
              <w:t xml:space="preserve"> 0 </w:t>
            </w:r>
          </w:p>
        </w:tc>
        <w:tc>
          <w:tcPr>
            <w:tcW w:w="0" w:type="auto"/>
            <w:gridSpan w:val="2"/>
            <w:tcMar>
              <w:top w:w="50" w:type="dxa"/>
              <w:left w:w="100" w:type="dxa"/>
            </w:tcMar>
            <w:vAlign w:val="center"/>
          </w:tcPr>
          <w:p w:rsidR="007629B6" w:rsidRPr="005E253E" w:rsidRDefault="007629B6" w:rsidP="008E0B9E">
            <w:pPr>
              <w:rPr>
                <w:rFonts w:ascii="Times New Roman" w:hAnsi="Times New Roman" w:cs="Times New Roman"/>
              </w:rPr>
            </w:pPr>
          </w:p>
        </w:tc>
      </w:tr>
    </w:tbl>
    <w:p w:rsidR="008E0B9E" w:rsidRPr="008E0B9E" w:rsidRDefault="008E0B9E">
      <w:pPr>
        <w:spacing w:after="0"/>
        <w:ind w:left="120"/>
        <w:rPr>
          <w:lang w:val="ru-RU"/>
        </w:rPr>
      </w:pPr>
    </w:p>
    <w:p w:rsidR="009A14CE" w:rsidRDefault="009A14CE">
      <w:pPr>
        <w:sectPr w:rsidR="009A14CE">
          <w:pgSz w:w="16383" w:h="11906" w:orient="landscape"/>
          <w:pgMar w:top="1134" w:right="850" w:bottom="1134" w:left="1701" w:header="720" w:footer="720" w:gutter="0"/>
          <w:cols w:space="720"/>
        </w:sectPr>
      </w:pPr>
    </w:p>
    <w:p w:rsidR="009A14CE" w:rsidRDefault="005C0B88">
      <w:pPr>
        <w:spacing w:after="0"/>
        <w:ind w:left="120"/>
      </w:pPr>
      <w:r>
        <w:rPr>
          <w:rFonts w:ascii="Times New Roman" w:hAnsi="Times New Roman"/>
          <w:b/>
          <w:color w:val="000000"/>
          <w:sz w:val="28"/>
        </w:rPr>
        <w:lastRenderedPageBreak/>
        <w:t xml:space="preserve"> 8 КЛАСС </w:t>
      </w:r>
    </w:p>
    <w:tbl>
      <w:tblPr>
        <w:tblW w:w="14107" w:type="dxa"/>
        <w:tblCellSpacing w:w="20" w:type="nil"/>
        <w:tblInd w:w="-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3951"/>
        <w:gridCol w:w="953"/>
        <w:gridCol w:w="1841"/>
        <w:gridCol w:w="1911"/>
        <w:gridCol w:w="1348"/>
        <w:gridCol w:w="3036"/>
      </w:tblGrid>
      <w:tr w:rsidR="00B3207B" w:rsidRPr="00A42376" w:rsidTr="006B569A">
        <w:trPr>
          <w:trHeight w:val="144"/>
          <w:tblCellSpacing w:w="20" w:type="nil"/>
        </w:trPr>
        <w:tc>
          <w:tcPr>
            <w:tcW w:w="1063" w:type="dxa"/>
            <w:vMerge w:val="restart"/>
            <w:tcMar>
              <w:top w:w="50" w:type="dxa"/>
              <w:left w:w="100" w:type="dxa"/>
            </w:tcMar>
            <w:vAlign w:val="center"/>
          </w:tcPr>
          <w:p w:rsidR="00B3207B" w:rsidRPr="00A42376" w:rsidRDefault="00B3207B" w:rsidP="00B3207B">
            <w:pPr>
              <w:spacing w:after="0"/>
              <w:ind w:left="135"/>
              <w:rPr>
                <w:rFonts w:ascii="Times New Roman" w:hAnsi="Times New Roman" w:cs="Times New Roman"/>
                <w:sz w:val="24"/>
                <w:szCs w:val="24"/>
              </w:rPr>
            </w:pPr>
            <w:r w:rsidRPr="00A42376">
              <w:rPr>
                <w:rFonts w:ascii="Times New Roman" w:hAnsi="Times New Roman" w:cs="Times New Roman"/>
                <w:b/>
                <w:color w:val="000000"/>
                <w:sz w:val="24"/>
                <w:szCs w:val="24"/>
              </w:rPr>
              <w:t xml:space="preserve">№ п/п </w:t>
            </w:r>
          </w:p>
          <w:p w:rsidR="00B3207B" w:rsidRPr="00A42376" w:rsidRDefault="00B3207B" w:rsidP="00B3207B">
            <w:pPr>
              <w:spacing w:after="0"/>
              <w:ind w:left="135"/>
              <w:rPr>
                <w:rFonts w:ascii="Times New Roman" w:hAnsi="Times New Roman" w:cs="Times New Roman"/>
                <w:sz w:val="24"/>
                <w:szCs w:val="24"/>
              </w:rPr>
            </w:pPr>
          </w:p>
        </w:tc>
        <w:tc>
          <w:tcPr>
            <w:tcW w:w="3951" w:type="dxa"/>
            <w:vMerge w:val="restart"/>
            <w:tcMar>
              <w:top w:w="50" w:type="dxa"/>
              <w:left w:w="100" w:type="dxa"/>
            </w:tcMar>
            <w:vAlign w:val="center"/>
          </w:tcPr>
          <w:p w:rsidR="00B3207B" w:rsidRPr="00A42376" w:rsidRDefault="00B3207B" w:rsidP="00B3207B">
            <w:pPr>
              <w:spacing w:after="0"/>
              <w:ind w:left="135"/>
              <w:rPr>
                <w:rFonts w:ascii="Times New Roman" w:hAnsi="Times New Roman" w:cs="Times New Roman"/>
                <w:sz w:val="24"/>
                <w:szCs w:val="24"/>
              </w:rPr>
            </w:pPr>
            <w:r w:rsidRPr="00A42376">
              <w:rPr>
                <w:rFonts w:ascii="Times New Roman" w:hAnsi="Times New Roman" w:cs="Times New Roman"/>
                <w:b/>
                <w:color w:val="000000"/>
                <w:sz w:val="24"/>
                <w:szCs w:val="24"/>
              </w:rPr>
              <w:t xml:space="preserve">Тема урока </w:t>
            </w:r>
          </w:p>
          <w:p w:rsidR="00B3207B" w:rsidRPr="00A42376" w:rsidRDefault="00B3207B" w:rsidP="00B3207B">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B3207B" w:rsidRPr="00A42376" w:rsidRDefault="00B3207B" w:rsidP="00B3207B">
            <w:pPr>
              <w:spacing w:after="0"/>
              <w:rPr>
                <w:rFonts w:ascii="Times New Roman" w:hAnsi="Times New Roman" w:cs="Times New Roman"/>
                <w:sz w:val="24"/>
                <w:szCs w:val="24"/>
              </w:rPr>
            </w:pPr>
            <w:r w:rsidRPr="00A42376">
              <w:rPr>
                <w:rFonts w:ascii="Times New Roman" w:hAnsi="Times New Roman" w:cs="Times New Roman"/>
                <w:b/>
                <w:color w:val="000000"/>
                <w:sz w:val="24"/>
                <w:szCs w:val="24"/>
              </w:rPr>
              <w:t>Количество часов</w:t>
            </w:r>
          </w:p>
        </w:tc>
        <w:tc>
          <w:tcPr>
            <w:tcW w:w="1348" w:type="dxa"/>
            <w:vMerge w:val="restart"/>
            <w:tcMar>
              <w:top w:w="50" w:type="dxa"/>
              <w:left w:w="100" w:type="dxa"/>
            </w:tcMar>
            <w:vAlign w:val="center"/>
          </w:tcPr>
          <w:p w:rsidR="00B3207B" w:rsidRPr="00A42376" w:rsidRDefault="00B3207B" w:rsidP="00B3207B">
            <w:pPr>
              <w:spacing w:after="0"/>
              <w:ind w:left="135"/>
              <w:rPr>
                <w:rFonts w:ascii="Times New Roman" w:hAnsi="Times New Roman" w:cs="Times New Roman"/>
                <w:sz w:val="24"/>
                <w:szCs w:val="24"/>
              </w:rPr>
            </w:pPr>
            <w:r w:rsidRPr="00A42376">
              <w:rPr>
                <w:rFonts w:ascii="Times New Roman" w:hAnsi="Times New Roman" w:cs="Times New Roman"/>
                <w:b/>
                <w:color w:val="000000"/>
                <w:sz w:val="24"/>
                <w:szCs w:val="24"/>
              </w:rPr>
              <w:t xml:space="preserve">Дата изучения </w:t>
            </w:r>
          </w:p>
          <w:p w:rsidR="00B3207B" w:rsidRPr="00A42376" w:rsidRDefault="00B3207B" w:rsidP="00B3207B">
            <w:pPr>
              <w:spacing w:after="0"/>
              <w:ind w:left="135"/>
              <w:rPr>
                <w:rFonts w:ascii="Times New Roman" w:hAnsi="Times New Roman" w:cs="Times New Roman"/>
                <w:sz w:val="24"/>
                <w:szCs w:val="24"/>
              </w:rPr>
            </w:pPr>
          </w:p>
        </w:tc>
        <w:tc>
          <w:tcPr>
            <w:tcW w:w="3036" w:type="dxa"/>
            <w:vMerge w:val="restart"/>
            <w:tcMar>
              <w:top w:w="50" w:type="dxa"/>
              <w:left w:w="100" w:type="dxa"/>
            </w:tcMar>
            <w:vAlign w:val="center"/>
          </w:tcPr>
          <w:p w:rsidR="00B3207B" w:rsidRPr="00A42376" w:rsidRDefault="00B3207B" w:rsidP="00B3207B">
            <w:pPr>
              <w:spacing w:after="0"/>
              <w:ind w:left="135"/>
              <w:rPr>
                <w:rFonts w:ascii="Times New Roman" w:hAnsi="Times New Roman" w:cs="Times New Roman"/>
                <w:sz w:val="24"/>
                <w:szCs w:val="24"/>
              </w:rPr>
            </w:pPr>
            <w:r w:rsidRPr="00A42376">
              <w:rPr>
                <w:rFonts w:ascii="Times New Roman" w:hAnsi="Times New Roman" w:cs="Times New Roman"/>
                <w:b/>
                <w:color w:val="000000"/>
                <w:sz w:val="24"/>
                <w:szCs w:val="24"/>
              </w:rPr>
              <w:t xml:space="preserve">Электронные цифровые образовательные ресурсы </w:t>
            </w:r>
          </w:p>
          <w:p w:rsidR="00B3207B" w:rsidRPr="00A42376" w:rsidRDefault="00B3207B" w:rsidP="00B3207B">
            <w:pPr>
              <w:spacing w:after="0"/>
              <w:ind w:left="135"/>
              <w:rPr>
                <w:rFonts w:ascii="Times New Roman" w:hAnsi="Times New Roman" w:cs="Times New Roman"/>
                <w:sz w:val="24"/>
                <w:szCs w:val="24"/>
              </w:rPr>
            </w:pPr>
          </w:p>
        </w:tc>
      </w:tr>
      <w:tr w:rsidR="00B3207B" w:rsidRPr="00A42376" w:rsidTr="006B569A">
        <w:trPr>
          <w:trHeight w:val="144"/>
          <w:tblCellSpacing w:w="20" w:type="nil"/>
        </w:trPr>
        <w:tc>
          <w:tcPr>
            <w:tcW w:w="0" w:type="auto"/>
            <w:vMerge/>
            <w:tcBorders>
              <w:top w:val="nil"/>
            </w:tcBorders>
            <w:tcMar>
              <w:top w:w="50" w:type="dxa"/>
              <w:left w:w="100" w:type="dxa"/>
            </w:tcMar>
          </w:tcPr>
          <w:p w:rsidR="00B3207B" w:rsidRPr="00A42376" w:rsidRDefault="00B3207B" w:rsidP="00B3207B">
            <w:pPr>
              <w:rPr>
                <w:rFonts w:ascii="Times New Roman" w:hAnsi="Times New Roman" w:cs="Times New Roman"/>
                <w:sz w:val="24"/>
                <w:szCs w:val="24"/>
              </w:rPr>
            </w:pPr>
          </w:p>
        </w:tc>
        <w:tc>
          <w:tcPr>
            <w:tcW w:w="0" w:type="auto"/>
            <w:vMerge/>
            <w:tcBorders>
              <w:top w:val="nil"/>
            </w:tcBorders>
            <w:tcMar>
              <w:top w:w="50" w:type="dxa"/>
              <w:left w:w="100" w:type="dxa"/>
            </w:tcMar>
          </w:tcPr>
          <w:p w:rsidR="00B3207B" w:rsidRPr="00A42376" w:rsidRDefault="00B3207B" w:rsidP="00B3207B">
            <w:pPr>
              <w:rPr>
                <w:rFonts w:ascii="Times New Roman" w:hAnsi="Times New Roman" w:cs="Times New Roman"/>
                <w:sz w:val="24"/>
                <w:szCs w:val="24"/>
              </w:rPr>
            </w:pPr>
          </w:p>
        </w:tc>
        <w:tc>
          <w:tcPr>
            <w:tcW w:w="956" w:type="dxa"/>
            <w:tcMar>
              <w:top w:w="50" w:type="dxa"/>
              <w:left w:w="100" w:type="dxa"/>
            </w:tcMar>
            <w:vAlign w:val="center"/>
          </w:tcPr>
          <w:p w:rsidR="00B3207B" w:rsidRPr="00A42376" w:rsidRDefault="00B3207B" w:rsidP="00B3207B">
            <w:pPr>
              <w:spacing w:after="0"/>
              <w:ind w:left="135"/>
              <w:rPr>
                <w:rFonts w:ascii="Times New Roman" w:hAnsi="Times New Roman" w:cs="Times New Roman"/>
                <w:sz w:val="24"/>
                <w:szCs w:val="24"/>
              </w:rPr>
            </w:pPr>
            <w:r w:rsidRPr="00A42376">
              <w:rPr>
                <w:rFonts w:ascii="Times New Roman" w:hAnsi="Times New Roman" w:cs="Times New Roman"/>
                <w:b/>
                <w:color w:val="000000"/>
                <w:sz w:val="24"/>
                <w:szCs w:val="24"/>
              </w:rPr>
              <w:t xml:space="preserve">Всего </w:t>
            </w:r>
          </w:p>
          <w:p w:rsidR="00B3207B" w:rsidRPr="00A42376" w:rsidRDefault="00B3207B" w:rsidP="00B3207B">
            <w:pPr>
              <w:spacing w:after="0"/>
              <w:ind w:left="135"/>
              <w:rPr>
                <w:rFonts w:ascii="Times New Roman" w:hAnsi="Times New Roman" w:cs="Times New Roman"/>
                <w:sz w:val="24"/>
                <w:szCs w:val="24"/>
              </w:rPr>
            </w:pPr>
          </w:p>
        </w:tc>
        <w:tc>
          <w:tcPr>
            <w:tcW w:w="1841" w:type="dxa"/>
            <w:tcMar>
              <w:top w:w="50" w:type="dxa"/>
              <w:left w:w="100" w:type="dxa"/>
            </w:tcMar>
            <w:vAlign w:val="center"/>
          </w:tcPr>
          <w:p w:rsidR="00B3207B" w:rsidRPr="00A42376" w:rsidRDefault="00B3207B" w:rsidP="00B3207B">
            <w:pPr>
              <w:spacing w:after="0"/>
              <w:ind w:left="135"/>
              <w:rPr>
                <w:rFonts w:ascii="Times New Roman" w:hAnsi="Times New Roman" w:cs="Times New Roman"/>
                <w:sz w:val="24"/>
                <w:szCs w:val="24"/>
              </w:rPr>
            </w:pPr>
            <w:r w:rsidRPr="00A42376">
              <w:rPr>
                <w:rFonts w:ascii="Times New Roman" w:hAnsi="Times New Roman" w:cs="Times New Roman"/>
                <w:b/>
                <w:color w:val="000000"/>
                <w:sz w:val="24"/>
                <w:szCs w:val="24"/>
              </w:rPr>
              <w:t xml:space="preserve">Контрольные работы </w:t>
            </w:r>
          </w:p>
          <w:p w:rsidR="00B3207B" w:rsidRPr="00A42376" w:rsidRDefault="00B3207B" w:rsidP="00B3207B">
            <w:pPr>
              <w:spacing w:after="0"/>
              <w:ind w:left="135"/>
              <w:rPr>
                <w:rFonts w:ascii="Times New Roman" w:hAnsi="Times New Roman" w:cs="Times New Roman"/>
                <w:sz w:val="24"/>
                <w:szCs w:val="24"/>
              </w:rPr>
            </w:pPr>
          </w:p>
        </w:tc>
        <w:tc>
          <w:tcPr>
            <w:tcW w:w="1912" w:type="dxa"/>
            <w:tcMar>
              <w:top w:w="50" w:type="dxa"/>
              <w:left w:w="100" w:type="dxa"/>
            </w:tcMar>
            <w:vAlign w:val="center"/>
          </w:tcPr>
          <w:p w:rsidR="00B3207B" w:rsidRPr="00A42376" w:rsidRDefault="00B3207B" w:rsidP="00B3207B">
            <w:pPr>
              <w:spacing w:after="0"/>
              <w:ind w:left="135"/>
              <w:rPr>
                <w:rFonts w:ascii="Times New Roman" w:hAnsi="Times New Roman" w:cs="Times New Roman"/>
                <w:sz w:val="24"/>
                <w:szCs w:val="24"/>
              </w:rPr>
            </w:pPr>
            <w:r w:rsidRPr="00A42376">
              <w:rPr>
                <w:rFonts w:ascii="Times New Roman" w:hAnsi="Times New Roman" w:cs="Times New Roman"/>
                <w:b/>
                <w:color w:val="000000"/>
                <w:sz w:val="24"/>
                <w:szCs w:val="24"/>
              </w:rPr>
              <w:t xml:space="preserve">Практические работы </w:t>
            </w:r>
          </w:p>
          <w:p w:rsidR="00B3207B" w:rsidRPr="00A42376" w:rsidRDefault="00B3207B" w:rsidP="00B3207B">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B3207B" w:rsidRPr="00A42376" w:rsidRDefault="00B3207B" w:rsidP="00B3207B">
            <w:pPr>
              <w:rPr>
                <w:rFonts w:ascii="Times New Roman" w:hAnsi="Times New Roman" w:cs="Times New Roman"/>
                <w:sz w:val="24"/>
                <w:szCs w:val="24"/>
              </w:rPr>
            </w:pPr>
          </w:p>
        </w:tc>
        <w:tc>
          <w:tcPr>
            <w:tcW w:w="0" w:type="auto"/>
            <w:vMerge/>
            <w:tcBorders>
              <w:top w:val="nil"/>
            </w:tcBorders>
            <w:tcMar>
              <w:top w:w="50" w:type="dxa"/>
              <w:left w:w="100" w:type="dxa"/>
            </w:tcMar>
          </w:tcPr>
          <w:p w:rsidR="00B3207B" w:rsidRPr="00A42376" w:rsidRDefault="00B3207B" w:rsidP="00B3207B">
            <w:pPr>
              <w:rPr>
                <w:rFonts w:ascii="Times New Roman" w:hAnsi="Times New Roman" w:cs="Times New Roman"/>
                <w:sz w:val="24"/>
                <w:szCs w:val="24"/>
              </w:rPr>
            </w:pPr>
          </w:p>
        </w:tc>
      </w:tr>
      <w:tr w:rsidR="002066C2" w:rsidRPr="001975F5" w:rsidTr="006B569A">
        <w:trPr>
          <w:trHeight w:val="144"/>
          <w:tblCellSpacing w:w="20" w:type="nil"/>
        </w:trPr>
        <w:tc>
          <w:tcPr>
            <w:tcW w:w="1063" w:type="dxa"/>
            <w:tcMar>
              <w:top w:w="50" w:type="dxa"/>
              <w:left w:w="100" w:type="dxa"/>
            </w:tcMar>
            <w:vAlign w:val="center"/>
          </w:tcPr>
          <w:p w:rsidR="00E53AAC"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3951" w:type="dxa"/>
            <w:tcMar>
              <w:top w:w="50" w:type="dxa"/>
              <w:left w:w="100" w:type="dxa"/>
            </w:tcMar>
          </w:tcPr>
          <w:p w:rsidR="002066C2" w:rsidRPr="00A42376" w:rsidRDefault="002066C2" w:rsidP="00E53AAC">
            <w:pPr>
              <w:rPr>
                <w:rFonts w:ascii="Times New Roman" w:hAnsi="Times New Roman" w:cs="Times New Roman"/>
                <w:bCs/>
                <w:sz w:val="24"/>
                <w:szCs w:val="24"/>
                <w:lang w:val="ru-RU"/>
              </w:rPr>
            </w:pPr>
          </w:p>
          <w:p w:rsidR="00E53AAC" w:rsidRPr="00A42376" w:rsidRDefault="00E53AAC" w:rsidP="001975F5">
            <w:pPr>
              <w:rPr>
                <w:rFonts w:ascii="Times New Roman" w:hAnsi="Times New Roman" w:cs="Times New Roman"/>
                <w:bCs/>
                <w:sz w:val="24"/>
                <w:szCs w:val="24"/>
                <w:lang w:val="ru-RU"/>
              </w:rPr>
            </w:pPr>
            <w:r w:rsidRPr="00A42376">
              <w:rPr>
                <w:rFonts w:ascii="Times New Roman" w:hAnsi="Times New Roman" w:cs="Times New Roman"/>
                <w:bCs/>
                <w:sz w:val="24"/>
                <w:szCs w:val="24"/>
                <w:lang w:val="ru-RU"/>
              </w:rPr>
              <w:t>Введение. Как работать с учебником</w:t>
            </w:r>
            <w:r w:rsidR="002A3C0E" w:rsidRPr="00A42376">
              <w:rPr>
                <w:rFonts w:ascii="Times New Roman" w:hAnsi="Times New Roman" w:cs="Times New Roman"/>
                <w:bCs/>
                <w:sz w:val="24"/>
                <w:szCs w:val="24"/>
                <w:lang w:val="ru-RU"/>
              </w:rPr>
              <w:t xml:space="preserve">. </w:t>
            </w:r>
          </w:p>
        </w:tc>
        <w:tc>
          <w:tcPr>
            <w:tcW w:w="956" w:type="dxa"/>
            <w:tcMar>
              <w:top w:w="50" w:type="dxa"/>
              <w:left w:w="100" w:type="dxa"/>
            </w:tcMar>
            <w:vAlign w:val="center"/>
          </w:tcPr>
          <w:p w:rsidR="00E53AAC" w:rsidRPr="00A42376" w:rsidRDefault="00A42376" w:rsidP="00E53AAC">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E53AAC" w:rsidRPr="00A42376" w:rsidRDefault="00E53AAC" w:rsidP="00B3207B">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E53AAC" w:rsidRPr="00A42376" w:rsidRDefault="00E53AAC" w:rsidP="00B3207B">
            <w:pPr>
              <w:spacing w:after="0"/>
              <w:ind w:left="135"/>
              <w:jc w:val="center"/>
              <w:rPr>
                <w:rFonts w:ascii="Times New Roman" w:hAnsi="Times New Roman" w:cs="Times New Roman"/>
                <w:sz w:val="24"/>
                <w:szCs w:val="24"/>
                <w:lang w:val="ru-RU"/>
              </w:rPr>
            </w:pPr>
          </w:p>
        </w:tc>
        <w:tc>
          <w:tcPr>
            <w:tcW w:w="1348" w:type="dxa"/>
            <w:tcMar>
              <w:top w:w="50" w:type="dxa"/>
              <w:left w:w="100" w:type="dxa"/>
            </w:tcMar>
            <w:vAlign w:val="center"/>
          </w:tcPr>
          <w:p w:rsidR="00E53AAC" w:rsidRPr="00A42376" w:rsidRDefault="00A42376"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B63400">
              <w:rPr>
                <w:rFonts w:ascii="Times New Roman" w:hAnsi="Times New Roman" w:cs="Times New Roman"/>
                <w:sz w:val="24"/>
                <w:szCs w:val="24"/>
                <w:lang w:val="ru-RU"/>
              </w:rPr>
              <w:t>3</w:t>
            </w:r>
            <w:r>
              <w:rPr>
                <w:rFonts w:ascii="Times New Roman" w:hAnsi="Times New Roman" w:cs="Times New Roman"/>
                <w:sz w:val="24"/>
                <w:szCs w:val="24"/>
                <w:lang w:val="ru-RU"/>
              </w:rPr>
              <w:t>.09</w:t>
            </w:r>
          </w:p>
        </w:tc>
        <w:tc>
          <w:tcPr>
            <w:tcW w:w="3036" w:type="dxa"/>
            <w:tcMar>
              <w:top w:w="50" w:type="dxa"/>
              <w:left w:w="100" w:type="dxa"/>
            </w:tcMar>
            <w:vAlign w:val="center"/>
          </w:tcPr>
          <w:p w:rsidR="00E53AAC" w:rsidRPr="00A42376" w:rsidRDefault="00E53AAC" w:rsidP="00B3207B">
            <w:pPr>
              <w:spacing w:after="0"/>
              <w:ind w:left="135"/>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23">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ebfda</w:t>
              </w:r>
              <w:r w:rsidRPr="00A42376">
                <w:rPr>
                  <w:rFonts w:ascii="Times New Roman" w:hAnsi="Times New Roman" w:cs="Times New Roman"/>
                  <w:color w:val="0000FF"/>
                  <w:sz w:val="24"/>
                  <w:szCs w:val="24"/>
                  <w:u w:val="single"/>
                  <w:lang w:val="ru-RU"/>
                </w:rPr>
                <w:t>0</w:t>
              </w:r>
            </w:hyperlink>
          </w:p>
        </w:tc>
      </w:tr>
      <w:tr w:rsidR="002066C2" w:rsidRPr="001975F5" w:rsidTr="006B569A">
        <w:trPr>
          <w:trHeight w:val="144"/>
          <w:tblCellSpacing w:w="20" w:type="nil"/>
        </w:trPr>
        <w:tc>
          <w:tcPr>
            <w:tcW w:w="1063" w:type="dxa"/>
            <w:tcMar>
              <w:top w:w="50" w:type="dxa"/>
              <w:left w:w="100" w:type="dxa"/>
            </w:tcMar>
            <w:vAlign w:val="center"/>
          </w:tcPr>
          <w:p w:rsidR="002A3C0E" w:rsidRPr="00A42376" w:rsidRDefault="002066C2" w:rsidP="00B3207B">
            <w:pPr>
              <w:spacing w:after="0"/>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2</w:t>
            </w:r>
          </w:p>
        </w:tc>
        <w:tc>
          <w:tcPr>
            <w:tcW w:w="3951" w:type="dxa"/>
            <w:tcMar>
              <w:top w:w="50" w:type="dxa"/>
              <w:left w:w="100" w:type="dxa"/>
            </w:tcMar>
          </w:tcPr>
          <w:p w:rsidR="002066C2" w:rsidRPr="00A42376" w:rsidRDefault="002066C2" w:rsidP="00E53AAC">
            <w:pPr>
              <w:rPr>
                <w:rFonts w:ascii="Times New Roman" w:hAnsi="Times New Roman" w:cs="Times New Roman"/>
                <w:bCs/>
                <w:sz w:val="24"/>
                <w:szCs w:val="24"/>
                <w:lang w:val="ru-RU"/>
              </w:rPr>
            </w:pPr>
          </w:p>
          <w:p w:rsidR="002A3C0E" w:rsidRPr="00A42376" w:rsidRDefault="002A3C0E" w:rsidP="00E53AAC">
            <w:pPr>
              <w:rPr>
                <w:rFonts w:ascii="Times New Roman" w:hAnsi="Times New Roman" w:cs="Times New Roman"/>
                <w:bCs/>
                <w:sz w:val="24"/>
                <w:szCs w:val="24"/>
                <w:lang w:val="ru-RU"/>
              </w:rPr>
            </w:pPr>
            <w:r w:rsidRPr="00A42376">
              <w:rPr>
                <w:rFonts w:ascii="Times New Roman" w:hAnsi="Times New Roman" w:cs="Times New Roman"/>
                <w:bCs/>
                <w:sz w:val="24"/>
                <w:szCs w:val="24"/>
                <w:lang w:val="ru-RU"/>
              </w:rPr>
              <w:t>Входная контрольная работа</w:t>
            </w:r>
          </w:p>
        </w:tc>
        <w:tc>
          <w:tcPr>
            <w:tcW w:w="956" w:type="dxa"/>
            <w:tcMar>
              <w:top w:w="50" w:type="dxa"/>
              <w:left w:w="100" w:type="dxa"/>
            </w:tcMar>
            <w:vAlign w:val="center"/>
          </w:tcPr>
          <w:p w:rsidR="002A3C0E" w:rsidRPr="00A42376" w:rsidRDefault="00A42376" w:rsidP="00E53AAC">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2A3C0E" w:rsidRPr="00A42376" w:rsidRDefault="002A3C0E"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912" w:type="dxa"/>
            <w:tcMar>
              <w:top w:w="50" w:type="dxa"/>
              <w:left w:w="100" w:type="dxa"/>
            </w:tcMar>
            <w:vAlign w:val="center"/>
          </w:tcPr>
          <w:p w:rsidR="002A3C0E" w:rsidRPr="00A42376" w:rsidRDefault="002A3C0E" w:rsidP="00B3207B">
            <w:pPr>
              <w:spacing w:after="0"/>
              <w:ind w:left="135"/>
              <w:jc w:val="center"/>
              <w:rPr>
                <w:rFonts w:ascii="Times New Roman" w:hAnsi="Times New Roman" w:cs="Times New Roman"/>
                <w:sz w:val="24"/>
                <w:szCs w:val="24"/>
                <w:lang w:val="ru-RU"/>
              </w:rPr>
            </w:pPr>
          </w:p>
        </w:tc>
        <w:tc>
          <w:tcPr>
            <w:tcW w:w="1348" w:type="dxa"/>
            <w:tcMar>
              <w:top w:w="50" w:type="dxa"/>
              <w:left w:w="100" w:type="dxa"/>
            </w:tcMar>
            <w:vAlign w:val="center"/>
          </w:tcPr>
          <w:p w:rsidR="002A3C0E" w:rsidRPr="00A42376" w:rsidRDefault="00A42376" w:rsidP="00B3207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06.09</w:t>
            </w:r>
          </w:p>
        </w:tc>
        <w:tc>
          <w:tcPr>
            <w:tcW w:w="3036" w:type="dxa"/>
            <w:tcMar>
              <w:top w:w="50" w:type="dxa"/>
              <w:left w:w="100" w:type="dxa"/>
            </w:tcMar>
            <w:vAlign w:val="center"/>
          </w:tcPr>
          <w:p w:rsidR="002A3C0E" w:rsidRPr="00A42376" w:rsidRDefault="002A3C0E" w:rsidP="00B3207B">
            <w:pPr>
              <w:spacing w:after="0"/>
              <w:ind w:left="135"/>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 xml:space="preserve">Библиотека ЦОК </w:t>
            </w:r>
            <w:hyperlink r:id="rId124">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ebfda</w:t>
              </w:r>
              <w:r w:rsidRPr="00A42376">
                <w:rPr>
                  <w:rFonts w:ascii="Times New Roman" w:hAnsi="Times New Roman" w:cs="Times New Roman"/>
                  <w:color w:val="0000FF"/>
                  <w:sz w:val="24"/>
                  <w:szCs w:val="24"/>
                  <w:u w:val="single"/>
                  <w:lang w:val="ru-RU"/>
                </w:rPr>
                <w:t>0</w:t>
              </w:r>
            </w:hyperlink>
          </w:p>
        </w:tc>
      </w:tr>
      <w:tr w:rsidR="002066C2" w:rsidRPr="001975F5" w:rsidTr="006B569A">
        <w:trPr>
          <w:trHeight w:val="144"/>
          <w:tblCellSpacing w:w="20" w:type="nil"/>
        </w:trPr>
        <w:tc>
          <w:tcPr>
            <w:tcW w:w="1063" w:type="dxa"/>
            <w:tcMar>
              <w:top w:w="50" w:type="dxa"/>
              <w:left w:w="100" w:type="dxa"/>
            </w:tcMar>
            <w:vAlign w:val="center"/>
          </w:tcPr>
          <w:p w:rsidR="00E53AAC"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3</w:t>
            </w:r>
          </w:p>
        </w:tc>
        <w:tc>
          <w:tcPr>
            <w:tcW w:w="3951" w:type="dxa"/>
            <w:tcMar>
              <w:top w:w="50" w:type="dxa"/>
              <w:left w:w="100" w:type="dxa"/>
            </w:tcMar>
          </w:tcPr>
          <w:p w:rsidR="002066C2" w:rsidRPr="00A42376" w:rsidRDefault="002066C2" w:rsidP="00E53AAC">
            <w:pPr>
              <w:pStyle w:val="af0"/>
              <w:shd w:val="clear" w:color="auto" w:fill="FFFFFF"/>
              <w:spacing w:before="0" w:beforeAutospacing="0" w:line="300" w:lineRule="atLeast"/>
            </w:pPr>
          </w:p>
          <w:p w:rsidR="00E53AAC" w:rsidRPr="00A42376" w:rsidRDefault="00E53AAC" w:rsidP="00E53AAC">
            <w:pPr>
              <w:pStyle w:val="af0"/>
              <w:shd w:val="clear" w:color="auto" w:fill="FFFFFF"/>
              <w:spacing w:before="0" w:beforeAutospacing="0" w:line="300" w:lineRule="atLeast"/>
            </w:pPr>
            <w:r w:rsidRPr="00A42376">
              <w:t xml:space="preserve">Что делает человека человеком? </w:t>
            </w:r>
          </w:p>
        </w:tc>
        <w:tc>
          <w:tcPr>
            <w:tcW w:w="956" w:type="dxa"/>
            <w:tcMar>
              <w:top w:w="50" w:type="dxa"/>
              <w:left w:w="100" w:type="dxa"/>
            </w:tcMar>
            <w:vAlign w:val="center"/>
          </w:tcPr>
          <w:p w:rsidR="00E53AAC" w:rsidRPr="00A42376" w:rsidRDefault="00A42376"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E53AAC" w:rsidRPr="00A42376" w:rsidRDefault="00E53AAC"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E53AAC" w:rsidRPr="00A42376" w:rsidRDefault="00E53AAC"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E53AAC" w:rsidRPr="00A42376" w:rsidRDefault="00A42376"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B63400">
              <w:rPr>
                <w:rFonts w:ascii="Times New Roman" w:hAnsi="Times New Roman" w:cs="Times New Roman"/>
                <w:sz w:val="24"/>
                <w:szCs w:val="24"/>
                <w:lang w:val="ru-RU"/>
              </w:rPr>
              <w:t>0</w:t>
            </w:r>
            <w:r>
              <w:rPr>
                <w:rFonts w:ascii="Times New Roman" w:hAnsi="Times New Roman" w:cs="Times New Roman"/>
                <w:sz w:val="24"/>
                <w:szCs w:val="24"/>
                <w:lang w:val="ru-RU"/>
              </w:rPr>
              <w:t>.09</w:t>
            </w:r>
          </w:p>
        </w:tc>
        <w:tc>
          <w:tcPr>
            <w:tcW w:w="3036" w:type="dxa"/>
            <w:tcMar>
              <w:top w:w="50" w:type="dxa"/>
              <w:left w:w="100" w:type="dxa"/>
            </w:tcMar>
            <w:vAlign w:val="center"/>
          </w:tcPr>
          <w:p w:rsidR="00E53AAC" w:rsidRPr="00A42376" w:rsidRDefault="00E53AAC" w:rsidP="00B3207B">
            <w:pPr>
              <w:spacing w:after="0"/>
              <w:ind w:left="135"/>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25">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ebff</w:t>
              </w:r>
              <w:r w:rsidRPr="00A42376">
                <w:rPr>
                  <w:rFonts w:ascii="Times New Roman" w:hAnsi="Times New Roman" w:cs="Times New Roman"/>
                  <w:color w:val="0000FF"/>
                  <w:sz w:val="24"/>
                  <w:szCs w:val="24"/>
                  <w:u w:val="single"/>
                  <w:lang w:val="ru-RU"/>
                </w:rPr>
                <w:t>6</w:t>
              </w:r>
              <w:r w:rsidRPr="00A42376">
                <w:rPr>
                  <w:rFonts w:ascii="Times New Roman" w:hAnsi="Times New Roman" w:cs="Times New Roman"/>
                  <w:color w:val="0000FF"/>
                  <w:sz w:val="24"/>
                  <w:szCs w:val="24"/>
                  <w:u w:val="single"/>
                </w:rPr>
                <w:t>c</w:t>
              </w:r>
            </w:hyperlink>
          </w:p>
        </w:tc>
      </w:tr>
      <w:tr w:rsidR="002066C2" w:rsidRPr="001975F5" w:rsidTr="006B569A">
        <w:trPr>
          <w:trHeight w:val="144"/>
          <w:tblCellSpacing w:w="20" w:type="nil"/>
        </w:trPr>
        <w:tc>
          <w:tcPr>
            <w:tcW w:w="1063" w:type="dxa"/>
            <w:tcMar>
              <w:top w:w="50" w:type="dxa"/>
              <w:left w:w="100" w:type="dxa"/>
            </w:tcMar>
            <w:vAlign w:val="center"/>
          </w:tcPr>
          <w:p w:rsidR="00E53AAC"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4</w:t>
            </w:r>
          </w:p>
        </w:tc>
        <w:tc>
          <w:tcPr>
            <w:tcW w:w="3951" w:type="dxa"/>
            <w:tcMar>
              <w:top w:w="50" w:type="dxa"/>
              <w:left w:w="100" w:type="dxa"/>
            </w:tcMar>
          </w:tcPr>
          <w:p w:rsidR="002066C2" w:rsidRPr="00A42376" w:rsidRDefault="002066C2" w:rsidP="00E53AAC">
            <w:pPr>
              <w:pStyle w:val="af0"/>
              <w:shd w:val="clear" w:color="auto" w:fill="FFFFFF"/>
              <w:spacing w:before="0" w:beforeAutospacing="0" w:line="300" w:lineRule="atLeast"/>
            </w:pPr>
          </w:p>
          <w:p w:rsidR="00E53AAC" w:rsidRPr="00A42376" w:rsidRDefault="00E53AAC" w:rsidP="00E53AAC">
            <w:pPr>
              <w:pStyle w:val="af0"/>
              <w:shd w:val="clear" w:color="auto" w:fill="FFFFFF"/>
              <w:spacing w:before="0" w:beforeAutospacing="0" w:line="300" w:lineRule="atLeast"/>
            </w:pPr>
            <w:r w:rsidRPr="00A42376">
              <w:t>Человек, общество, природа</w:t>
            </w:r>
          </w:p>
        </w:tc>
        <w:tc>
          <w:tcPr>
            <w:tcW w:w="956" w:type="dxa"/>
            <w:tcMar>
              <w:top w:w="50" w:type="dxa"/>
              <w:left w:w="100" w:type="dxa"/>
            </w:tcMar>
            <w:vAlign w:val="center"/>
          </w:tcPr>
          <w:p w:rsidR="00E53AAC" w:rsidRPr="00A42376" w:rsidRDefault="00A42376" w:rsidP="002A3C0E">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E53AAC" w:rsidRPr="00A42376" w:rsidRDefault="00E53AAC"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E53AAC" w:rsidRPr="00A42376" w:rsidRDefault="00E53AAC"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E53AAC" w:rsidRPr="00A42376" w:rsidRDefault="00A42376" w:rsidP="00B3207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3036" w:type="dxa"/>
            <w:tcMar>
              <w:top w:w="50" w:type="dxa"/>
              <w:left w:w="100" w:type="dxa"/>
            </w:tcMar>
            <w:vAlign w:val="center"/>
          </w:tcPr>
          <w:p w:rsidR="00E53AAC" w:rsidRPr="00A42376" w:rsidRDefault="00E53AAC" w:rsidP="00B3207B">
            <w:pPr>
              <w:spacing w:after="0"/>
              <w:ind w:left="135"/>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26">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0124</w:t>
              </w:r>
            </w:hyperlink>
          </w:p>
        </w:tc>
      </w:tr>
      <w:tr w:rsidR="002066C2" w:rsidRPr="001975F5" w:rsidTr="006B569A">
        <w:trPr>
          <w:trHeight w:val="144"/>
          <w:tblCellSpacing w:w="20" w:type="nil"/>
        </w:trPr>
        <w:tc>
          <w:tcPr>
            <w:tcW w:w="1063" w:type="dxa"/>
            <w:tcMar>
              <w:top w:w="50" w:type="dxa"/>
              <w:left w:w="100" w:type="dxa"/>
            </w:tcMar>
            <w:vAlign w:val="center"/>
          </w:tcPr>
          <w:p w:rsidR="00E53AAC"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5</w:t>
            </w:r>
          </w:p>
        </w:tc>
        <w:tc>
          <w:tcPr>
            <w:tcW w:w="3951" w:type="dxa"/>
            <w:tcMar>
              <w:top w:w="50" w:type="dxa"/>
              <w:left w:w="100" w:type="dxa"/>
            </w:tcMar>
          </w:tcPr>
          <w:p w:rsidR="00E53AAC" w:rsidRPr="00A42376" w:rsidRDefault="00E53AAC" w:rsidP="00E53AAC">
            <w:pPr>
              <w:pStyle w:val="af0"/>
              <w:shd w:val="clear" w:color="auto" w:fill="FFFFFF"/>
              <w:spacing w:before="0" w:beforeAutospacing="0" w:line="300" w:lineRule="atLeast"/>
            </w:pPr>
            <w:r w:rsidRPr="00A42376">
              <w:t>Общество как форма жизнедеятельности людей</w:t>
            </w:r>
          </w:p>
        </w:tc>
        <w:tc>
          <w:tcPr>
            <w:tcW w:w="956" w:type="dxa"/>
            <w:tcMar>
              <w:top w:w="50" w:type="dxa"/>
              <w:left w:w="100" w:type="dxa"/>
            </w:tcMar>
            <w:vAlign w:val="center"/>
          </w:tcPr>
          <w:p w:rsidR="00E53AAC" w:rsidRPr="00A42376" w:rsidRDefault="00A42376"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E53AAC" w:rsidRPr="00A42376" w:rsidRDefault="00E53AAC"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E53AAC" w:rsidRPr="00A42376" w:rsidRDefault="00E53AAC"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E53AAC" w:rsidRPr="00A42376" w:rsidRDefault="00A42376"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B63400">
              <w:rPr>
                <w:rFonts w:ascii="Times New Roman" w:hAnsi="Times New Roman" w:cs="Times New Roman"/>
                <w:sz w:val="24"/>
                <w:szCs w:val="24"/>
                <w:lang w:val="ru-RU"/>
              </w:rPr>
              <w:t>7</w:t>
            </w:r>
            <w:r>
              <w:rPr>
                <w:rFonts w:ascii="Times New Roman" w:hAnsi="Times New Roman" w:cs="Times New Roman"/>
                <w:sz w:val="24"/>
                <w:szCs w:val="24"/>
                <w:lang w:val="ru-RU"/>
              </w:rPr>
              <w:t>.09</w:t>
            </w:r>
          </w:p>
        </w:tc>
        <w:tc>
          <w:tcPr>
            <w:tcW w:w="3036" w:type="dxa"/>
            <w:tcMar>
              <w:top w:w="50" w:type="dxa"/>
              <w:left w:w="100" w:type="dxa"/>
            </w:tcMar>
            <w:vAlign w:val="center"/>
          </w:tcPr>
          <w:p w:rsidR="00E53AAC" w:rsidRPr="00A42376" w:rsidRDefault="00E53AAC" w:rsidP="00B3207B">
            <w:pPr>
              <w:spacing w:after="0"/>
              <w:ind w:left="135"/>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27">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06</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6</w:t>
              </w:r>
            </w:hyperlink>
          </w:p>
        </w:tc>
      </w:tr>
      <w:tr w:rsidR="002066C2" w:rsidRPr="001975F5" w:rsidTr="006B569A">
        <w:trPr>
          <w:trHeight w:val="144"/>
          <w:tblCellSpacing w:w="20" w:type="nil"/>
        </w:trPr>
        <w:tc>
          <w:tcPr>
            <w:tcW w:w="1063" w:type="dxa"/>
            <w:tcMar>
              <w:top w:w="50" w:type="dxa"/>
              <w:left w:w="100" w:type="dxa"/>
            </w:tcMar>
            <w:vAlign w:val="center"/>
          </w:tcPr>
          <w:p w:rsidR="00E53AAC"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6</w:t>
            </w:r>
          </w:p>
        </w:tc>
        <w:tc>
          <w:tcPr>
            <w:tcW w:w="3951" w:type="dxa"/>
            <w:tcMar>
              <w:top w:w="50" w:type="dxa"/>
              <w:left w:w="100" w:type="dxa"/>
            </w:tcMar>
          </w:tcPr>
          <w:p w:rsidR="002066C2" w:rsidRPr="00A42376" w:rsidRDefault="002066C2" w:rsidP="00E53AAC">
            <w:pPr>
              <w:pStyle w:val="af0"/>
              <w:shd w:val="clear" w:color="auto" w:fill="FFFFFF"/>
              <w:spacing w:before="0" w:beforeAutospacing="0" w:line="300" w:lineRule="atLeast"/>
            </w:pPr>
          </w:p>
          <w:p w:rsidR="00E53AAC" w:rsidRPr="00A42376" w:rsidRDefault="00E53AAC" w:rsidP="00E53AAC">
            <w:pPr>
              <w:pStyle w:val="af0"/>
              <w:shd w:val="clear" w:color="auto" w:fill="FFFFFF"/>
              <w:spacing w:before="0" w:beforeAutospacing="0" w:line="300" w:lineRule="atLeast"/>
              <w:rPr>
                <w:color w:val="767676"/>
              </w:rPr>
            </w:pPr>
            <w:r w:rsidRPr="00A42376">
              <w:t>Развитие общества.</w:t>
            </w:r>
          </w:p>
        </w:tc>
        <w:tc>
          <w:tcPr>
            <w:tcW w:w="956" w:type="dxa"/>
            <w:tcMar>
              <w:top w:w="50" w:type="dxa"/>
              <w:left w:w="100" w:type="dxa"/>
            </w:tcMar>
            <w:vAlign w:val="center"/>
          </w:tcPr>
          <w:p w:rsidR="00E53AAC" w:rsidRPr="00A42376" w:rsidRDefault="00A42376"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E53AAC" w:rsidRPr="00A42376" w:rsidRDefault="00E53AAC"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E53AAC" w:rsidRPr="00A42376" w:rsidRDefault="00E53AAC"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E53AAC" w:rsidRPr="00A42376" w:rsidRDefault="00A42376" w:rsidP="00B3207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20.09</w:t>
            </w:r>
          </w:p>
        </w:tc>
        <w:tc>
          <w:tcPr>
            <w:tcW w:w="3036" w:type="dxa"/>
            <w:tcMar>
              <w:top w:w="50" w:type="dxa"/>
              <w:left w:w="100" w:type="dxa"/>
            </w:tcMar>
            <w:vAlign w:val="center"/>
          </w:tcPr>
          <w:p w:rsidR="00E53AAC" w:rsidRPr="00A42376" w:rsidRDefault="00E53AAC" w:rsidP="00B3207B">
            <w:pPr>
              <w:spacing w:after="0"/>
              <w:ind w:left="135"/>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28">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091</w:t>
              </w:r>
              <w:r w:rsidRPr="00A42376">
                <w:rPr>
                  <w:rFonts w:ascii="Times New Roman" w:hAnsi="Times New Roman" w:cs="Times New Roman"/>
                  <w:color w:val="0000FF"/>
                  <w:sz w:val="24"/>
                  <w:szCs w:val="24"/>
                  <w:u w:val="single"/>
                </w:rPr>
                <w:t>c</w:t>
              </w:r>
            </w:hyperlink>
          </w:p>
        </w:tc>
      </w:tr>
      <w:tr w:rsidR="002066C2" w:rsidRPr="00A42376" w:rsidTr="006B569A">
        <w:trPr>
          <w:trHeight w:val="144"/>
          <w:tblCellSpacing w:w="20" w:type="nil"/>
        </w:trPr>
        <w:tc>
          <w:tcPr>
            <w:tcW w:w="1063" w:type="dxa"/>
            <w:tcMar>
              <w:top w:w="50" w:type="dxa"/>
              <w:left w:w="100" w:type="dxa"/>
            </w:tcMar>
            <w:vAlign w:val="center"/>
          </w:tcPr>
          <w:p w:rsidR="002A3C0E"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7</w:t>
            </w:r>
          </w:p>
        </w:tc>
        <w:tc>
          <w:tcPr>
            <w:tcW w:w="3951" w:type="dxa"/>
            <w:tcMar>
              <w:top w:w="50" w:type="dxa"/>
              <w:left w:w="100" w:type="dxa"/>
            </w:tcMar>
          </w:tcPr>
          <w:p w:rsidR="002A3C0E" w:rsidRPr="00A42376" w:rsidRDefault="002A3C0E" w:rsidP="00E53AAC">
            <w:pPr>
              <w:pStyle w:val="af0"/>
              <w:shd w:val="clear" w:color="auto" w:fill="FFFFFF"/>
              <w:spacing w:before="0" w:beforeAutospacing="0" w:line="300" w:lineRule="atLeast"/>
            </w:pPr>
            <w:r w:rsidRPr="00A42376">
              <w:t>Развитие общества.</w:t>
            </w:r>
          </w:p>
        </w:tc>
        <w:tc>
          <w:tcPr>
            <w:tcW w:w="956" w:type="dxa"/>
            <w:tcMar>
              <w:top w:w="50" w:type="dxa"/>
              <w:left w:w="100" w:type="dxa"/>
            </w:tcMar>
            <w:vAlign w:val="center"/>
          </w:tcPr>
          <w:p w:rsidR="002A3C0E" w:rsidRPr="00A42376" w:rsidRDefault="00A42376"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2A3C0E" w:rsidRPr="00A42376" w:rsidRDefault="002A3C0E"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2A3C0E" w:rsidRPr="00A42376" w:rsidRDefault="002A3C0E"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2A3C0E" w:rsidRPr="00A42376" w:rsidRDefault="00A42376"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B63400">
              <w:rPr>
                <w:rFonts w:ascii="Times New Roman" w:hAnsi="Times New Roman" w:cs="Times New Roman"/>
                <w:sz w:val="24"/>
                <w:szCs w:val="24"/>
                <w:lang w:val="ru-RU"/>
              </w:rPr>
              <w:t>4</w:t>
            </w:r>
            <w:r>
              <w:rPr>
                <w:rFonts w:ascii="Times New Roman" w:hAnsi="Times New Roman" w:cs="Times New Roman"/>
                <w:sz w:val="24"/>
                <w:szCs w:val="24"/>
                <w:lang w:val="ru-RU"/>
              </w:rPr>
              <w:t>.09</w:t>
            </w:r>
          </w:p>
        </w:tc>
        <w:tc>
          <w:tcPr>
            <w:tcW w:w="3036" w:type="dxa"/>
            <w:tcMar>
              <w:top w:w="50" w:type="dxa"/>
              <w:left w:w="100" w:type="dxa"/>
            </w:tcMar>
            <w:vAlign w:val="center"/>
          </w:tcPr>
          <w:p w:rsidR="002A3C0E" w:rsidRPr="00A42376" w:rsidRDefault="002A3C0E" w:rsidP="00B3207B">
            <w:pPr>
              <w:spacing w:after="0"/>
              <w:ind w:left="135"/>
              <w:rPr>
                <w:rFonts w:ascii="Times New Roman" w:hAnsi="Times New Roman" w:cs="Times New Roman"/>
                <w:color w:val="000000"/>
                <w:sz w:val="24"/>
                <w:szCs w:val="24"/>
                <w:lang w:val="ru-RU"/>
              </w:rPr>
            </w:pPr>
          </w:p>
        </w:tc>
      </w:tr>
      <w:tr w:rsidR="002066C2" w:rsidRPr="001975F5" w:rsidTr="006B569A">
        <w:trPr>
          <w:trHeight w:val="144"/>
          <w:tblCellSpacing w:w="20" w:type="nil"/>
        </w:trPr>
        <w:tc>
          <w:tcPr>
            <w:tcW w:w="1063" w:type="dxa"/>
            <w:tcMar>
              <w:top w:w="50" w:type="dxa"/>
              <w:left w:w="100" w:type="dxa"/>
            </w:tcMar>
            <w:vAlign w:val="center"/>
          </w:tcPr>
          <w:p w:rsidR="00E53AAC"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8</w:t>
            </w:r>
          </w:p>
        </w:tc>
        <w:tc>
          <w:tcPr>
            <w:tcW w:w="3951" w:type="dxa"/>
            <w:tcMar>
              <w:top w:w="50" w:type="dxa"/>
              <w:left w:w="100" w:type="dxa"/>
            </w:tcMar>
          </w:tcPr>
          <w:p w:rsidR="00E53AAC" w:rsidRPr="00A42376" w:rsidRDefault="00E53AAC" w:rsidP="00E53AAC">
            <w:pPr>
              <w:pStyle w:val="af0"/>
              <w:shd w:val="clear" w:color="auto" w:fill="FFFFFF"/>
              <w:spacing w:before="0" w:beforeAutospacing="0" w:line="300" w:lineRule="atLeast"/>
              <w:rPr>
                <w:bCs/>
              </w:rPr>
            </w:pPr>
            <w:r w:rsidRPr="00A42376">
              <w:rPr>
                <w:bCs/>
              </w:rPr>
              <w:t>Повторительно-обобщающий урок «Личность и общество»</w:t>
            </w:r>
          </w:p>
        </w:tc>
        <w:tc>
          <w:tcPr>
            <w:tcW w:w="956" w:type="dxa"/>
            <w:tcMar>
              <w:top w:w="50" w:type="dxa"/>
              <w:left w:w="100" w:type="dxa"/>
            </w:tcMar>
            <w:vAlign w:val="center"/>
          </w:tcPr>
          <w:p w:rsidR="00E53AAC" w:rsidRPr="00A42376" w:rsidRDefault="00A42376"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E53AAC" w:rsidRPr="00A42376" w:rsidRDefault="00E53AAC"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E53AAC" w:rsidRPr="00A42376" w:rsidRDefault="00E53AAC"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E53AAC" w:rsidRPr="00A42376" w:rsidRDefault="00A42376" w:rsidP="00B3207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27.09</w:t>
            </w:r>
          </w:p>
        </w:tc>
        <w:tc>
          <w:tcPr>
            <w:tcW w:w="3036" w:type="dxa"/>
            <w:tcMar>
              <w:top w:w="50" w:type="dxa"/>
              <w:left w:w="100" w:type="dxa"/>
            </w:tcMar>
            <w:vAlign w:val="center"/>
          </w:tcPr>
          <w:p w:rsidR="00E53AAC" w:rsidRPr="00A42376" w:rsidRDefault="00E53AAC" w:rsidP="00B3207B">
            <w:pPr>
              <w:spacing w:after="0"/>
              <w:ind w:left="135"/>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29">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0</w:t>
              </w:r>
              <w:r w:rsidRPr="00A42376">
                <w:rPr>
                  <w:rFonts w:ascii="Times New Roman" w:hAnsi="Times New Roman" w:cs="Times New Roman"/>
                  <w:color w:val="0000FF"/>
                  <w:sz w:val="24"/>
                  <w:szCs w:val="24"/>
                  <w:u w:val="single"/>
                </w:rPr>
                <w:t>ae</w:t>
              </w:r>
              <w:r w:rsidRPr="00A42376">
                <w:rPr>
                  <w:rFonts w:ascii="Times New Roman" w:hAnsi="Times New Roman" w:cs="Times New Roman"/>
                  <w:color w:val="0000FF"/>
                  <w:sz w:val="24"/>
                  <w:szCs w:val="24"/>
                  <w:u w:val="single"/>
                  <w:lang w:val="ru-RU"/>
                </w:rPr>
                <w:t>8</w:t>
              </w:r>
            </w:hyperlink>
          </w:p>
        </w:tc>
      </w:tr>
      <w:tr w:rsidR="002066C2" w:rsidRPr="001975F5" w:rsidTr="006B569A">
        <w:trPr>
          <w:trHeight w:val="473"/>
          <w:tblCellSpacing w:w="20" w:type="nil"/>
        </w:trPr>
        <w:tc>
          <w:tcPr>
            <w:tcW w:w="1063" w:type="dxa"/>
            <w:tcMar>
              <w:top w:w="50" w:type="dxa"/>
              <w:left w:w="100" w:type="dxa"/>
            </w:tcMar>
            <w:vAlign w:val="center"/>
          </w:tcPr>
          <w:p w:rsidR="00B3207B"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9</w:t>
            </w:r>
          </w:p>
        </w:tc>
        <w:tc>
          <w:tcPr>
            <w:tcW w:w="3951" w:type="dxa"/>
            <w:tcMar>
              <w:top w:w="50" w:type="dxa"/>
              <w:left w:w="100" w:type="dxa"/>
            </w:tcMar>
            <w:vAlign w:val="center"/>
          </w:tcPr>
          <w:p w:rsidR="00B3207B" w:rsidRPr="00A42376" w:rsidRDefault="007B28E3" w:rsidP="00392BF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Контрольная работа</w:t>
            </w:r>
            <w:r w:rsidR="002A3C0E" w:rsidRPr="00A42376">
              <w:rPr>
                <w:rFonts w:ascii="Times New Roman" w:hAnsi="Times New Roman" w:cs="Times New Roman"/>
                <w:sz w:val="24"/>
                <w:szCs w:val="24"/>
                <w:lang w:val="ru-RU"/>
              </w:rPr>
              <w:t xml:space="preserve"> по </w:t>
            </w:r>
            <w:r w:rsidR="00392BF1" w:rsidRPr="00A42376">
              <w:rPr>
                <w:rFonts w:ascii="Times New Roman" w:hAnsi="Times New Roman" w:cs="Times New Roman"/>
                <w:sz w:val="24"/>
                <w:szCs w:val="24"/>
                <w:lang w:val="ru-RU"/>
              </w:rPr>
              <w:t>главе</w:t>
            </w:r>
            <w:r w:rsidR="002A3C0E" w:rsidRPr="00A42376">
              <w:rPr>
                <w:rFonts w:ascii="Times New Roman" w:hAnsi="Times New Roman" w:cs="Times New Roman"/>
                <w:sz w:val="24"/>
                <w:szCs w:val="24"/>
                <w:lang w:val="ru-RU"/>
              </w:rPr>
              <w:t xml:space="preserve"> «Личность и общество»</w:t>
            </w:r>
          </w:p>
        </w:tc>
        <w:tc>
          <w:tcPr>
            <w:tcW w:w="956" w:type="dxa"/>
            <w:tcMar>
              <w:top w:w="50" w:type="dxa"/>
              <w:left w:w="100" w:type="dxa"/>
            </w:tcMar>
            <w:vAlign w:val="center"/>
          </w:tcPr>
          <w:p w:rsidR="00B3207B" w:rsidRPr="00A42376" w:rsidRDefault="00A42376"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B3207B" w:rsidRPr="007B28E3" w:rsidRDefault="007B28E3" w:rsidP="00B3207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2" w:type="dxa"/>
            <w:tcMar>
              <w:top w:w="50" w:type="dxa"/>
              <w:left w:w="100" w:type="dxa"/>
            </w:tcMar>
            <w:vAlign w:val="center"/>
          </w:tcPr>
          <w:p w:rsidR="00B3207B" w:rsidRPr="00A42376" w:rsidRDefault="00B3207B"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B3207B" w:rsidRPr="00A42376" w:rsidRDefault="00A42376"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B63400">
              <w:rPr>
                <w:rFonts w:ascii="Times New Roman" w:hAnsi="Times New Roman" w:cs="Times New Roman"/>
                <w:sz w:val="24"/>
                <w:szCs w:val="24"/>
                <w:lang w:val="ru-RU"/>
              </w:rPr>
              <w:t>1</w:t>
            </w:r>
            <w:r>
              <w:rPr>
                <w:rFonts w:ascii="Times New Roman" w:hAnsi="Times New Roman" w:cs="Times New Roman"/>
                <w:sz w:val="24"/>
                <w:szCs w:val="24"/>
                <w:lang w:val="ru-RU"/>
              </w:rPr>
              <w:t>.10</w:t>
            </w:r>
          </w:p>
        </w:tc>
        <w:tc>
          <w:tcPr>
            <w:tcW w:w="3036" w:type="dxa"/>
            <w:tcMar>
              <w:top w:w="50" w:type="dxa"/>
              <w:left w:w="100" w:type="dxa"/>
            </w:tcMar>
            <w:vAlign w:val="center"/>
          </w:tcPr>
          <w:p w:rsidR="00B3207B" w:rsidRPr="00A42376" w:rsidRDefault="00B3207B" w:rsidP="00B3207B">
            <w:pPr>
              <w:spacing w:after="0"/>
              <w:ind w:left="135"/>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30">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0</w:t>
              </w:r>
              <w:r w:rsidRPr="00A42376">
                <w:rPr>
                  <w:rFonts w:ascii="Times New Roman" w:hAnsi="Times New Roman" w:cs="Times New Roman"/>
                  <w:color w:val="0000FF"/>
                  <w:sz w:val="24"/>
                  <w:szCs w:val="24"/>
                  <w:u w:val="single"/>
                </w:rPr>
                <w:t>cb</w:t>
              </w:r>
              <w:r w:rsidRPr="00A42376">
                <w:rPr>
                  <w:rFonts w:ascii="Times New Roman" w:hAnsi="Times New Roman" w:cs="Times New Roman"/>
                  <w:color w:val="0000FF"/>
                  <w:sz w:val="24"/>
                  <w:szCs w:val="24"/>
                  <w:u w:val="single"/>
                  <w:lang w:val="ru-RU"/>
                </w:rPr>
                <w:t>4</w:t>
              </w:r>
            </w:hyperlink>
          </w:p>
        </w:tc>
      </w:tr>
      <w:tr w:rsidR="002066C2" w:rsidRPr="001975F5" w:rsidTr="006B569A">
        <w:trPr>
          <w:trHeight w:val="144"/>
          <w:tblCellSpacing w:w="20" w:type="nil"/>
        </w:trPr>
        <w:tc>
          <w:tcPr>
            <w:tcW w:w="1063" w:type="dxa"/>
            <w:tcMar>
              <w:top w:w="50" w:type="dxa"/>
              <w:left w:w="100" w:type="dxa"/>
            </w:tcMar>
            <w:vAlign w:val="center"/>
          </w:tcPr>
          <w:p w:rsidR="002066C2"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lastRenderedPageBreak/>
              <w:t>10</w:t>
            </w:r>
          </w:p>
        </w:tc>
        <w:tc>
          <w:tcPr>
            <w:tcW w:w="3951" w:type="dxa"/>
            <w:tcMar>
              <w:top w:w="50" w:type="dxa"/>
              <w:left w:w="100" w:type="dxa"/>
            </w:tcMar>
          </w:tcPr>
          <w:p w:rsidR="002066C2" w:rsidRPr="00A42376" w:rsidRDefault="002066C2" w:rsidP="00CB60EB">
            <w:pPr>
              <w:rPr>
                <w:rFonts w:ascii="Times New Roman" w:hAnsi="Times New Roman" w:cs="Times New Roman"/>
                <w:sz w:val="24"/>
                <w:szCs w:val="24"/>
              </w:rPr>
            </w:pPr>
            <w:r w:rsidRPr="00A42376">
              <w:rPr>
                <w:rFonts w:ascii="Times New Roman" w:hAnsi="Times New Roman" w:cs="Times New Roman"/>
                <w:bCs/>
                <w:sz w:val="24"/>
                <w:szCs w:val="24"/>
              </w:rPr>
              <w:t>Сфера  духовной жизни.</w:t>
            </w:r>
          </w:p>
        </w:tc>
        <w:tc>
          <w:tcPr>
            <w:tcW w:w="956" w:type="dxa"/>
            <w:tcMar>
              <w:top w:w="50" w:type="dxa"/>
              <w:left w:w="100" w:type="dxa"/>
            </w:tcMar>
            <w:vAlign w:val="center"/>
          </w:tcPr>
          <w:p w:rsidR="002066C2" w:rsidRPr="00A42376" w:rsidRDefault="00A42376"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2066C2" w:rsidRPr="00A42376" w:rsidRDefault="00A42376" w:rsidP="00B3207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04.10</w:t>
            </w:r>
          </w:p>
        </w:tc>
        <w:tc>
          <w:tcPr>
            <w:tcW w:w="3036" w:type="dxa"/>
            <w:tcMar>
              <w:top w:w="50" w:type="dxa"/>
              <w:left w:w="100" w:type="dxa"/>
            </w:tcMar>
          </w:tcPr>
          <w:p w:rsidR="002066C2" w:rsidRPr="00A42376" w:rsidRDefault="002066C2">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31">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2066C2" w:rsidRPr="001975F5" w:rsidTr="006B569A">
        <w:trPr>
          <w:trHeight w:val="144"/>
          <w:tblCellSpacing w:w="20" w:type="nil"/>
        </w:trPr>
        <w:tc>
          <w:tcPr>
            <w:tcW w:w="1063" w:type="dxa"/>
            <w:tcMar>
              <w:top w:w="50" w:type="dxa"/>
              <w:left w:w="100" w:type="dxa"/>
            </w:tcMar>
            <w:vAlign w:val="center"/>
          </w:tcPr>
          <w:p w:rsidR="002066C2"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11</w:t>
            </w:r>
          </w:p>
        </w:tc>
        <w:tc>
          <w:tcPr>
            <w:tcW w:w="3951" w:type="dxa"/>
            <w:tcMar>
              <w:top w:w="50" w:type="dxa"/>
              <w:left w:w="100" w:type="dxa"/>
            </w:tcMar>
          </w:tcPr>
          <w:p w:rsidR="002066C2" w:rsidRPr="00A42376" w:rsidRDefault="002066C2" w:rsidP="00CB60EB">
            <w:pPr>
              <w:rPr>
                <w:rFonts w:ascii="Times New Roman" w:hAnsi="Times New Roman" w:cs="Times New Roman"/>
                <w:bCs/>
                <w:sz w:val="24"/>
                <w:szCs w:val="24"/>
              </w:rPr>
            </w:pPr>
            <w:r w:rsidRPr="00A42376">
              <w:rPr>
                <w:rFonts w:ascii="Times New Roman" w:hAnsi="Times New Roman" w:cs="Times New Roman"/>
                <w:bCs/>
                <w:sz w:val="24"/>
                <w:szCs w:val="24"/>
              </w:rPr>
              <w:t>Сфера  духовной жизни.</w:t>
            </w:r>
          </w:p>
        </w:tc>
        <w:tc>
          <w:tcPr>
            <w:tcW w:w="956" w:type="dxa"/>
            <w:tcMar>
              <w:top w:w="50" w:type="dxa"/>
              <w:left w:w="100" w:type="dxa"/>
            </w:tcMar>
            <w:vAlign w:val="center"/>
          </w:tcPr>
          <w:p w:rsidR="002066C2" w:rsidRPr="00A42376" w:rsidRDefault="00A42376"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2066C2" w:rsidRPr="00A42376" w:rsidRDefault="00A42376"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B63400">
              <w:rPr>
                <w:rFonts w:ascii="Times New Roman" w:hAnsi="Times New Roman" w:cs="Times New Roman"/>
                <w:sz w:val="24"/>
                <w:szCs w:val="24"/>
                <w:lang w:val="ru-RU"/>
              </w:rPr>
              <w:t>8</w:t>
            </w:r>
            <w:r>
              <w:rPr>
                <w:rFonts w:ascii="Times New Roman" w:hAnsi="Times New Roman" w:cs="Times New Roman"/>
                <w:sz w:val="24"/>
                <w:szCs w:val="24"/>
                <w:lang w:val="ru-RU"/>
              </w:rPr>
              <w:t>.10</w:t>
            </w:r>
          </w:p>
        </w:tc>
        <w:tc>
          <w:tcPr>
            <w:tcW w:w="3036" w:type="dxa"/>
            <w:tcMar>
              <w:top w:w="50" w:type="dxa"/>
              <w:left w:w="100" w:type="dxa"/>
            </w:tcMar>
          </w:tcPr>
          <w:p w:rsidR="002066C2" w:rsidRPr="00A42376" w:rsidRDefault="002066C2">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32">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2066C2" w:rsidRPr="001975F5" w:rsidTr="006B569A">
        <w:trPr>
          <w:trHeight w:val="144"/>
          <w:tblCellSpacing w:w="20" w:type="nil"/>
        </w:trPr>
        <w:tc>
          <w:tcPr>
            <w:tcW w:w="1063" w:type="dxa"/>
            <w:tcMar>
              <w:top w:w="50" w:type="dxa"/>
              <w:left w:w="100" w:type="dxa"/>
            </w:tcMar>
            <w:vAlign w:val="center"/>
          </w:tcPr>
          <w:p w:rsidR="002066C2"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12</w:t>
            </w:r>
          </w:p>
        </w:tc>
        <w:tc>
          <w:tcPr>
            <w:tcW w:w="3951" w:type="dxa"/>
            <w:tcMar>
              <w:top w:w="50" w:type="dxa"/>
              <w:left w:w="100" w:type="dxa"/>
            </w:tcMar>
          </w:tcPr>
          <w:p w:rsidR="002066C2" w:rsidRPr="00A42376" w:rsidRDefault="002066C2" w:rsidP="00CB60EB">
            <w:pPr>
              <w:pStyle w:val="af0"/>
              <w:shd w:val="clear" w:color="auto" w:fill="FFFFFF"/>
              <w:spacing w:before="0" w:beforeAutospacing="0" w:line="300" w:lineRule="atLeast"/>
            </w:pPr>
            <w:r w:rsidRPr="00A42376">
              <w:t>Мораль.</w:t>
            </w:r>
          </w:p>
        </w:tc>
        <w:tc>
          <w:tcPr>
            <w:tcW w:w="956" w:type="dxa"/>
            <w:tcMar>
              <w:top w:w="50" w:type="dxa"/>
              <w:left w:w="100" w:type="dxa"/>
            </w:tcMar>
            <w:vAlign w:val="center"/>
          </w:tcPr>
          <w:p w:rsidR="002066C2" w:rsidRPr="00A42376" w:rsidRDefault="00A42376"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2066C2" w:rsidRPr="00A42376" w:rsidRDefault="00A42376" w:rsidP="00B3207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11.10</w:t>
            </w:r>
          </w:p>
        </w:tc>
        <w:tc>
          <w:tcPr>
            <w:tcW w:w="3036" w:type="dxa"/>
            <w:tcMar>
              <w:top w:w="50" w:type="dxa"/>
              <w:left w:w="100" w:type="dxa"/>
            </w:tcMar>
          </w:tcPr>
          <w:p w:rsidR="002066C2" w:rsidRPr="00A42376" w:rsidRDefault="002066C2">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33">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2066C2" w:rsidRPr="001975F5" w:rsidTr="006B569A">
        <w:trPr>
          <w:trHeight w:val="144"/>
          <w:tblCellSpacing w:w="20" w:type="nil"/>
        </w:trPr>
        <w:tc>
          <w:tcPr>
            <w:tcW w:w="1063" w:type="dxa"/>
            <w:tcMar>
              <w:top w:w="50" w:type="dxa"/>
              <w:left w:w="100" w:type="dxa"/>
            </w:tcMar>
            <w:vAlign w:val="center"/>
          </w:tcPr>
          <w:p w:rsidR="002066C2"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13</w:t>
            </w:r>
          </w:p>
        </w:tc>
        <w:tc>
          <w:tcPr>
            <w:tcW w:w="3951" w:type="dxa"/>
            <w:tcMar>
              <w:top w:w="50" w:type="dxa"/>
              <w:left w:w="100" w:type="dxa"/>
            </w:tcMar>
          </w:tcPr>
          <w:p w:rsidR="002066C2" w:rsidRPr="00A42376" w:rsidRDefault="002066C2" w:rsidP="00CB60EB">
            <w:pPr>
              <w:pStyle w:val="af0"/>
              <w:shd w:val="clear" w:color="auto" w:fill="FFFFFF"/>
              <w:spacing w:before="0" w:beforeAutospacing="0" w:line="300" w:lineRule="atLeast"/>
            </w:pPr>
            <w:r w:rsidRPr="00A42376">
              <w:t>Мораль.</w:t>
            </w:r>
          </w:p>
        </w:tc>
        <w:tc>
          <w:tcPr>
            <w:tcW w:w="956" w:type="dxa"/>
            <w:tcMar>
              <w:top w:w="50" w:type="dxa"/>
              <w:left w:w="100" w:type="dxa"/>
            </w:tcMar>
            <w:vAlign w:val="center"/>
          </w:tcPr>
          <w:p w:rsidR="002066C2" w:rsidRPr="00A42376" w:rsidRDefault="00A42376"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2066C2" w:rsidRPr="00A42376" w:rsidRDefault="00A42376"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B63400">
              <w:rPr>
                <w:rFonts w:ascii="Times New Roman" w:hAnsi="Times New Roman" w:cs="Times New Roman"/>
                <w:sz w:val="24"/>
                <w:szCs w:val="24"/>
                <w:lang w:val="ru-RU"/>
              </w:rPr>
              <w:t>5</w:t>
            </w:r>
            <w:r>
              <w:rPr>
                <w:rFonts w:ascii="Times New Roman" w:hAnsi="Times New Roman" w:cs="Times New Roman"/>
                <w:sz w:val="24"/>
                <w:szCs w:val="24"/>
                <w:lang w:val="ru-RU"/>
              </w:rPr>
              <w:t>.10</w:t>
            </w:r>
          </w:p>
        </w:tc>
        <w:tc>
          <w:tcPr>
            <w:tcW w:w="3036" w:type="dxa"/>
            <w:tcMar>
              <w:top w:w="50" w:type="dxa"/>
              <w:left w:w="100" w:type="dxa"/>
            </w:tcMar>
          </w:tcPr>
          <w:p w:rsidR="002066C2" w:rsidRPr="00A42376" w:rsidRDefault="002066C2">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34">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2066C2" w:rsidRPr="001975F5" w:rsidTr="006B569A">
        <w:trPr>
          <w:trHeight w:val="144"/>
          <w:tblCellSpacing w:w="20" w:type="nil"/>
        </w:trPr>
        <w:tc>
          <w:tcPr>
            <w:tcW w:w="1063" w:type="dxa"/>
            <w:tcMar>
              <w:top w:w="50" w:type="dxa"/>
              <w:left w:w="100" w:type="dxa"/>
            </w:tcMar>
            <w:vAlign w:val="center"/>
          </w:tcPr>
          <w:p w:rsidR="002066C2"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14</w:t>
            </w:r>
          </w:p>
        </w:tc>
        <w:tc>
          <w:tcPr>
            <w:tcW w:w="3951" w:type="dxa"/>
            <w:tcMar>
              <w:top w:w="50" w:type="dxa"/>
              <w:left w:w="100" w:type="dxa"/>
            </w:tcMar>
          </w:tcPr>
          <w:p w:rsidR="002066C2" w:rsidRPr="00A42376" w:rsidRDefault="002066C2" w:rsidP="00CB60EB">
            <w:pPr>
              <w:pStyle w:val="af0"/>
              <w:shd w:val="clear" w:color="auto" w:fill="FFFFFF"/>
              <w:spacing w:before="0" w:beforeAutospacing="0" w:line="300" w:lineRule="atLeast"/>
            </w:pPr>
            <w:r w:rsidRPr="00A42376">
              <w:t>Моральный выбор-это ответственность.</w:t>
            </w:r>
          </w:p>
        </w:tc>
        <w:tc>
          <w:tcPr>
            <w:tcW w:w="956" w:type="dxa"/>
            <w:tcMar>
              <w:top w:w="50" w:type="dxa"/>
              <w:left w:w="100" w:type="dxa"/>
            </w:tcMar>
            <w:vAlign w:val="center"/>
          </w:tcPr>
          <w:p w:rsidR="002066C2" w:rsidRPr="00A42376" w:rsidRDefault="00A42376"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2066C2" w:rsidRPr="00A42376" w:rsidRDefault="00A42376" w:rsidP="00B3207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18.10</w:t>
            </w:r>
          </w:p>
        </w:tc>
        <w:tc>
          <w:tcPr>
            <w:tcW w:w="3036" w:type="dxa"/>
            <w:tcMar>
              <w:top w:w="50" w:type="dxa"/>
              <w:left w:w="100" w:type="dxa"/>
            </w:tcMar>
          </w:tcPr>
          <w:p w:rsidR="002066C2" w:rsidRPr="00A42376" w:rsidRDefault="002066C2">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35">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2066C2" w:rsidRPr="001975F5" w:rsidTr="006B569A">
        <w:trPr>
          <w:trHeight w:val="144"/>
          <w:tblCellSpacing w:w="20" w:type="nil"/>
        </w:trPr>
        <w:tc>
          <w:tcPr>
            <w:tcW w:w="1063" w:type="dxa"/>
            <w:tcMar>
              <w:top w:w="50" w:type="dxa"/>
              <w:left w:w="100" w:type="dxa"/>
            </w:tcMar>
            <w:vAlign w:val="center"/>
          </w:tcPr>
          <w:p w:rsidR="002066C2"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15</w:t>
            </w:r>
          </w:p>
        </w:tc>
        <w:tc>
          <w:tcPr>
            <w:tcW w:w="3951" w:type="dxa"/>
            <w:tcMar>
              <w:top w:w="50" w:type="dxa"/>
              <w:left w:w="100" w:type="dxa"/>
            </w:tcMar>
          </w:tcPr>
          <w:p w:rsidR="002066C2" w:rsidRPr="00A42376" w:rsidRDefault="002066C2" w:rsidP="00CB60EB">
            <w:pPr>
              <w:pStyle w:val="af0"/>
              <w:shd w:val="clear" w:color="auto" w:fill="FFFFFF"/>
              <w:spacing w:before="0" w:beforeAutospacing="0" w:line="300" w:lineRule="atLeast"/>
            </w:pPr>
            <w:r w:rsidRPr="00A42376">
              <w:t>Моральный выбор-это ответственность</w:t>
            </w:r>
          </w:p>
        </w:tc>
        <w:tc>
          <w:tcPr>
            <w:tcW w:w="956" w:type="dxa"/>
            <w:tcMar>
              <w:top w:w="50" w:type="dxa"/>
              <w:left w:w="100" w:type="dxa"/>
            </w:tcMar>
            <w:vAlign w:val="center"/>
          </w:tcPr>
          <w:p w:rsidR="002066C2" w:rsidRPr="00A42376" w:rsidRDefault="00A42376"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2066C2" w:rsidRPr="00A42376" w:rsidRDefault="00A42376"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B63400">
              <w:rPr>
                <w:rFonts w:ascii="Times New Roman" w:hAnsi="Times New Roman" w:cs="Times New Roman"/>
                <w:sz w:val="24"/>
                <w:szCs w:val="24"/>
                <w:lang w:val="ru-RU"/>
              </w:rPr>
              <w:t>2</w:t>
            </w:r>
            <w:r>
              <w:rPr>
                <w:rFonts w:ascii="Times New Roman" w:hAnsi="Times New Roman" w:cs="Times New Roman"/>
                <w:sz w:val="24"/>
                <w:szCs w:val="24"/>
                <w:lang w:val="ru-RU"/>
              </w:rPr>
              <w:t>.10</w:t>
            </w:r>
          </w:p>
        </w:tc>
        <w:tc>
          <w:tcPr>
            <w:tcW w:w="3036" w:type="dxa"/>
            <w:tcMar>
              <w:top w:w="50" w:type="dxa"/>
              <w:left w:w="100" w:type="dxa"/>
            </w:tcMar>
          </w:tcPr>
          <w:p w:rsidR="002066C2" w:rsidRPr="00A42376" w:rsidRDefault="002066C2">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36">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2066C2" w:rsidRPr="001975F5" w:rsidTr="006B569A">
        <w:trPr>
          <w:trHeight w:val="144"/>
          <w:tblCellSpacing w:w="20" w:type="nil"/>
        </w:trPr>
        <w:tc>
          <w:tcPr>
            <w:tcW w:w="1063" w:type="dxa"/>
            <w:tcMar>
              <w:top w:w="50" w:type="dxa"/>
              <w:left w:w="100" w:type="dxa"/>
            </w:tcMar>
            <w:vAlign w:val="center"/>
          </w:tcPr>
          <w:p w:rsidR="002066C2"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16</w:t>
            </w:r>
          </w:p>
        </w:tc>
        <w:tc>
          <w:tcPr>
            <w:tcW w:w="3951" w:type="dxa"/>
            <w:tcMar>
              <w:top w:w="50" w:type="dxa"/>
              <w:left w:w="100" w:type="dxa"/>
            </w:tcMar>
          </w:tcPr>
          <w:p w:rsidR="002066C2" w:rsidRPr="00A42376" w:rsidRDefault="002066C2" w:rsidP="00CB60EB">
            <w:pPr>
              <w:pStyle w:val="af0"/>
              <w:rPr>
                <w:color w:val="000000"/>
              </w:rPr>
            </w:pPr>
            <w:r w:rsidRPr="00A42376">
              <w:t>Образование</w:t>
            </w:r>
            <w:r w:rsidRPr="00A42376">
              <w:rPr>
                <w:i/>
                <w:iCs/>
              </w:rPr>
              <w:t>.</w:t>
            </w:r>
          </w:p>
        </w:tc>
        <w:tc>
          <w:tcPr>
            <w:tcW w:w="956" w:type="dxa"/>
            <w:tcMar>
              <w:top w:w="50" w:type="dxa"/>
              <w:left w:w="100" w:type="dxa"/>
            </w:tcMar>
            <w:vAlign w:val="center"/>
          </w:tcPr>
          <w:p w:rsidR="002066C2" w:rsidRPr="00A42376" w:rsidRDefault="00A42376"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2066C2" w:rsidRPr="00A42376" w:rsidRDefault="00A42376" w:rsidP="00B3207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25.10</w:t>
            </w:r>
          </w:p>
        </w:tc>
        <w:tc>
          <w:tcPr>
            <w:tcW w:w="3036" w:type="dxa"/>
            <w:tcMar>
              <w:top w:w="50" w:type="dxa"/>
              <w:left w:w="100" w:type="dxa"/>
            </w:tcMar>
          </w:tcPr>
          <w:p w:rsidR="002066C2" w:rsidRPr="00A42376" w:rsidRDefault="002066C2">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37">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2066C2" w:rsidRPr="001975F5" w:rsidTr="006B569A">
        <w:trPr>
          <w:trHeight w:val="144"/>
          <w:tblCellSpacing w:w="20" w:type="nil"/>
        </w:trPr>
        <w:tc>
          <w:tcPr>
            <w:tcW w:w="1063" w:type="dxa"/>
            <w:tcMar>
              <w:top w:w="50" w:type="dxa"/>
              <w:left w:w="100" w:type="dxa"/>
            </w:tcMar>
            <w:vAlign w:val="center"/>
          </w:tcPr>
          <w:p w:rsidR="002066C2" w:rsidRPr="00A42376" w:rsidRDefault="002066C2"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17</w:t>
            </w:r>
          </w:p>
        </w:tc>
        <w:tc>
          <w:tcPr>
            <w:tcW w:w="3951" w:type="dxa"/>
            <w:tcMar>
              <w:top w:w="50" w:type="dxa"/>
              <w:left w:w="100" w:type="dxa"/>
            </w:tcMar>
          </w:tcPr>
          <w:p w:rsidR="002066C2" w:rsidRPr="00A42376" w:rsidRDefault="002066C2" w:rsidP="00CB60EB">
            <w:pPr>
              <w:pStyle w:val="af0"/>
            </w:pPr>
            <w:r w:rsidRPr="00A42376">
              <w:t>Образование</w:t>
            </w:r>
            <w:r w:rsidRPr="00A42376">
              <w:rPr>
                <w:i/>
                <w:iCs/>
              </w:rPr>
              <w:t>.</w:t>
            </w:r>
          </w:p>
        </w:tc>
        <w:tc>
          <w:tcPr>
            <w:tcW w:w="956" w:type="dxa"/>
            <w:tcMar>
              <w:top w:w="50" w:type="dxa"/>
              <w:left w:w="100" w:type="dxa"/>
            </w:tcMar>
            <w:vAlign w:val="center"/>
          </w:tcPr>
          <w:p w:rsidR="002066C2" w:rsidRPr="00A42376" w:rsidRDefault="00A42376"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2066C2" w:rsidRPr="00A42376" w:rsidRDefault="002066C2"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2066C2" w:rsidRPr="00A42376" w:rsidRDefault="005E22ED" w:rsidP="00B3207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08.11</w:t>
            </w:r>
          </w:p>
        </w:tc>
        <w:tc>
          <w:tcPr>
            <w:tcW w:w="3036" w:type="dxa"/>
            <w:tcMar>
              <w:top w:w="50" w:type="dxa"/>
              <w:left w:w="100" w:type="dxa"/>
            </w:tcMar>
          </w:tcPr>
          <w:p w:rsidR="002066C2" w:rsidRPr="00A42376" w:rsidRDefault="002066C2">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38">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18</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color w:val="000000"/>
                <w:sz w:val="24"/>
                <w:szCs w:val="24"/>
              </w:rPr>
              <w:t>Наука в современном обществе</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B63400">
              <w:rPr>
                <w:rFonts w:ascii="Times New Roman" w:hAnsi="Times New Roman" w:cs="Times New Roman"/>
                <w:sz w:val="24"/>
                <w:szCs w:val="24"/>
                <w:lang w:val="ru-RU"/>
              </w:rPr>
              <w:t>2</w:t>
            </w:r>
            <w:r>
              <w:rPr>
                <w:rFonts w:ascii="Times New Roman" w:hAnsi="Times New Roman" w:cs="Times New Roman"/>
                <w:sz w:val="24"/>
                <w:szCs w:val="24"/>
                <w:lang w:val="ru-RU"/>
              </w:rPr>
              <w:t>.11</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39">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19</w:t>
            </w:r>
          </w:p>
        </w:tc>
        <w:tc>
          <w:tcPr>
            <w:tcW w:w="3951" w:type="dxa"/>
            <w:tcMar>
              <w:top w:w="50" w:type="dxa"/>
              <w:left w:w="100" w:type="dxa"/>
            </w:tcMar>
          </w:tcPr>
          <w:p w:rsidR="005E22ED" w:rsidRPr="00A42376" w:rsidRDefault="005E22ED" w:rsidP="00CB60EB">
            <w:pPr>
              <w:rPr>
                <w:rFonts w:ascii="Times New Roman" w:hAnsi="Times New Roman" w:cs="Times New Roman"/>
                <w:color w:val="000000"/>
                <w:sz w:val="24"/>
                <w:szCs w:val="24"/>
              </w:rPr>
            </w:pPr>
            <w:r w:rsidRPr="00A42376">
              <w:rPr>
                <w:rFonts w:ascii="Times New Roman" w:hAnsi="Times New Roman" w:cs="Times New Roman"/>
                <w:color w:val="000000"/>
                <w:sz w:val="24"/>
                <w:szCs w:val="24"/>
              </w:rPr>
              <w:t>Наука в современном обществе</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15.11</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40">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20</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rPr>
                <w:color w:val="767676"/>
              </w:rPr>
            </w:pPr>
            <w:r w:rsidRPr="00A42376">
              <w:rPr>
                <w:color w:val="000000"/>
              </w:rPr>
              <w:t>Религия как одна из форм культуры</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w:t>
            </w:r>
            <w:r w:rsidR="005E22ED">
              <w:rPr>
                <w:rFonts w:ascii="Times New Roman" w:hAnsi="Times New Roman" w:cs="Times New Roman"/>
                <w:sz w:val="24"/>
                <w:szCs w:val="24"/>
                <w:lang w:val="ru-RU"/>
              </w:rPr>
              <w:t>.11</w:t>
            </w:r>
          </w:p>
        </w:tc>
        <w:tc>
          <w:tcPr>
            <w:tcW w:w="3036" w:type="dxa"/>
            <w:tcMar>
              <w:top w:w="50" w:type="dxa"/>
              <w:left w:w="100" w:type="dxa"/>
            </w:tcMar>
          </w:tcPr>
          <w:p w:rsidR="005E22ED" w:rsidRPr="00A42376" w:rsidRDefault="005E22ED">
            <w:pPr>
              <w:rPr>
                <w:rFonts w:ascii="Times New Roman" w:hAnsi="Times New Roman" w:cs="Times New Roman"/>
                <w:color w:val="000000"/>
                <w:sz w:val="24"/>
                <w:szCs w:val="24"/>
                <w:lang w:val="ru-RU"/>
              </w:rPr>
            </w:pPr>
          </w:p>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lastRenderedPageBreak/>
              <w:t xml:space="preserve">Библиотека ЦОК </w:t>
            </w:r>
            <w:hyperlink r:id="rId141">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lastRenderedPageBreak/>
              <w:t>21</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rPr>
                <w:color w:val="000000"/>
              </w:rPr>
            </w:pPr>
            <w:r w:rsidRPr="00A42376">
              <w:rPr>
                <w:color w:val="000000"/>
              </w:rPr>
              <w:t>Религия как одна из форм культуры</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22.11</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42">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22</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rPr>
                <w:color w:val="000000"/>
              </w:rPr>
            </w:pPr>
            <w:r w:rsidRPr="00A42376">
              <w:rPr>
                <w:color w:val="000000"/>
              </w:rPr>
              <w:t>Влияние искусства на развитие личности и общества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w:t>
            </w:r>
            <w:r w:rsidR="005E22ED">
              <w:rPr>
                <w:rFonts w:ascii="Times New Roman" w:hAnsi="Times New Roman" w:cs="Times New Roman"/>
                <w:sz w:val="24"/>
                <w:szCs w:val="24"/>
                <w:lang w:val="ru-RU"/>
              </w:rPr>
              <w:t>.11</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43">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23</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rPr>
                <w:color w:val="000000"/>
              </w:rPr>
            </w:pPr>
            <w:r w:rsidRPr="00A42376">
              <w:rPr>
                <w:color w:val="000000"/>
              </w:rPr>
              <w:t>Влияние искусства на развитие личности и общества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29.11</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44">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24</w:t>
            </w:r>
          </w:p>
        </w:tc>
        <w:tc>
          <w:tcPr>
            <w:tcW w:w="3951" w:type="dxa"/>
            <w:tcMar>
              <w:top w:w="50" w:type="dxa"/>
              <w:left w:w="100" w:type="dxa"/>
            </w:tcMar>
            <w:vAlign w:val="center"/>
          </w:tcPr>
          <w:p w:rsidR="005E22ED" w:rsidRPr="00A42376" w:rsidRDefault="005E22ED" w:rsidP="00B3207B">
            <w:pPr>
              <w:spacing w:after="0"/>
              <w:ind w:left="135"/>
              <w:rPr>
                <w:rFonts w:ascii="Times New Roman" w:hAnsi="Times New Roman" w:cs="Times New Roman"/>
                <w:sz w:val="24"/>
                <w:szCs w:val="24"/>
                <w:lang w:val="ru-RU"/>
              </w:rPr>
            </w:pPr>
            <w:r w:rsidRPr="00A42376">
              <w:rPr>
                <w:rFonts w:ascii="Times New Roman" w:hAnsi="Times New Roman" w:cs="Times New Roman"/>
                <w:sz w:val="24"/>
                <w:szCs w:val="24"/>
                <w:lang w:val="ru-RU"/>
              </w:rPr>
              <w:t>Повторительно-обобщающий урок  «Сфера духовной культуры»</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B63400">
              <w:rPr>
                <w:rFonts w:ascii="Times New Roman" w:hAnsi="Times New Roman" w:cs="Times New Roman"/>
                <w:sz w:val="24"/>
                <w:szCs w:val="24"/>
                <w:lang w:val="ru-RU"/>
              </w:rPr>
              <w:t>3</w:t>
            </w:r>
            <w:r>
              <w:rPr>
                <w:rFonts w:ascii="Times New Roman" w:hAnsi="Times New Roman" w:cs="Times New Roman"/>
                <w:sz w:val="24"/>
                <w:szCs w:val="24"/>
                <w:lang w:val="ru-RU"/>
              </w:rPr>
              <w:t>.12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45">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25</w:t>
            </w:r>
          </w:p>
        </w:tc>
        <w:tc>
          <w:tcPr>
            <w:tcW w:w="3951" w:type="dxa"/>
            <w:tcMar>
              <w:top w:w="50" w:type="dxa"/>
              <w:left w:w="100" w:type="dxa"/>
            </w:tcMar>
            <w:vAlign w:val="center"/>
          </w:tcPr>
          <w:p w:rsidR="005E22ED" w:rsidRPr="00A42376" w:rsidRDefault="005E22ED" w:rsidP="00392BF1">
            <w:pPr>
              <w:spacing w:after="0"/>
              <w:ind w:left="135"/>
              <w:rPr>
                <w:rFonts w:ascii="Times New Roman" w:hAnsi="Times New Roman" w:cs="Times New Roman"/>
                <w:sz w:val="24"/>
                <w:szCs w:val="24"/>
                <w:lang w:val="ru-RU"/>
              </w:rPr>
            </w:pPr>
            <w:r w:rsidRPr="00A42376">
              <w:rPr>
                <w:rFonts w:ascii="Times New Roman" w:hAnsi="Times New Roman" w:cs="Times New Roman"/>
                <w:sz w:val="24"/>
                <w:szCs w:val="24"/>
                <w:lang w:val="ru-RU"/>
              </w:rPr>
              <w:t>Контрольная работа по главе «Сфера духовной культуры»</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46">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26</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rPr>
                <w:color w:val="767676"/>
              </w:rPr>
            </w:pPr>
            <w:r w:rsidRPr="00A42376">
              <w:t>Социальная структура общества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w:t>
            </w:r>
            <w:r w:rsidR="005E22ED">
              <w:rPr>
                <w:rFonts w:ascii="Times New Roman" w:hAnsi="Times New Roman" w:cs="Times New Roman"/>
                <w:sz w:val="24"/>
                <w:szCs w:val="24"/>
                <w:lang w:val="ru-RU"/>
              </w:rPr>
              <w:t>.12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47">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27</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pPr>
            <w:r w:rsidRPr="00A42376">
              <w:t>Социальная структура общества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48">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28</w:t>
            </w:r>
          </w:p>
        </w:tc>
        <w:tc>
          <w:tcPr>
            <w:tcW w:w="3951" w:type="dxa"/>
            <w:tcMar>
              <w:top w:w="50" w:type="dxa"/>
              <w:left w:w="100" w:type="dxa"/>
            </w:tcMar>
          </w:tcPr>
          <w:p w:rsidR="005E22ED" w:rsidRPr="00A42376" w:rsidRDefault="005E22ED" w:rsidP="00CB60EB">
            <w:pPr>
              <w:rPr>
                <w:rFonts w:ascii="Times New Roman" w:hAnsi="Times New Roman" w:cs="Times New Roman"/>
                <w:b/>
                <w:bCs/>
                <w:sz w:val="24"/>
                <w:szCs w:val="24"/>
              </w:rPr>
            </w:pPr>
            <w:r w:rsidRPr="00A42376">
              <w:rPr>
                <w:rFonts w:ascii="Times New Roman" w:hAnsi="Times New Roman" w:cs="Times New Roman"/>
                <w:sz w:val="24"/>
                <w:szCs w:val="24"/>
              </w:rPr>
              <w:t xml:space="preserve">Социальные статусы и роли </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B63400">
              <w:rPr>
                <w:rFonts w:ascii="Times New Roman" w:hAnsi="Times New Roman" w:cs="Times New Roman"/>
                <w:sz w:val="24"/>
                <w:szCs w:val="24"/>
                <w:lang w:val="ru-RU"/>
              </w:rPr>
              <w:t>7</w:t>
            </w:r>
            <w:r>
              <w:rPr>
                <w:rFonts w:ascii="Times New Roman" w:hAnsi="Times New Roman" w:cs="Times New Roman"/>
                <w:sz w:val="24"/>
                <w:szCs w:val="24"/>
                <w:lang w:val="ru-RU"/>
              </w:rPr>
              <w:t>.12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49">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29</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Социальные статусы и роли</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50">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30</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Семья как малая группа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B63400">
              <w:rPr>
                <w:rFonts w:ascii="Times New Roman" w:hAnsi="Times New Roman" w:cs="Times New Roman"/>
                <w:sz w:val="24"/>
                <w:szCs w:val="24"/>
                <w:lang w:val="ru-RU"/>
              </w:rPr>
              <w:t>4</w:t>
            </w:r>
            <w:r>
              <w:rPr>
                <w:rFonts w:ascii="Times New Roman" w:hAnsi="Times New Roman" w:cs="Times New Roman"/>
                <w:sz w:val="24"/>
                <w:szCs w:val="24"/>
                <w:lang w:val="ru-RU"/>
              </w:rPr>
              <w:t>.12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51">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lastRenderedPageBreak/>
              <w:t>31</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Семья как малая группа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52">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32</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rPr>
                <w:color w:val="767676"/>
              </w:rPr>
            </w:pPr>
            <w:r w:rsidRPr="00A42376">
              <w:t xml:space="preserve">Нации и межнациональные отношения. </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10.01</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53">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33</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pPr>
            <w:r w:rsidRPr="00A42376">
              <w:t>Нации и межнациональные отношения.</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B63400">
              <w:rPr>
                <w:rFonts w:ascii="Times New Roman" w:hAnsi="Times New Roman" w:cs="Times New Roman"/>
                <w:sz w:val="24"/>
                <w:szCs w:val="24"/>
                <w:lang w:val="ru-RU"/>
              </w:rPr>
              <w:t>4</w:t>
            </w:r>
            <w:r>
              <w:rPr>
                <w:rFonts w:ascii="Times New Roman" w:hAnsi="Times New Roman" w:cs="Times New Roman"/>
                <w:sz w:val="24"/>
                <w:szCs w:val="24"/>
                <w:lang w:val="ru-RU"/>
              </w:rPr>
              <w:t>.01</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54">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34</w:t>
            </w:r>
          </w:p>
        </w:tc>
        <w:tc>
          <w:tcPr>
            <w:tcW w:w="3951" w:type="dxa"/>
            <w:tcMar>
              <w:top w:w="50" w:type="dxa"/>
              <w:left w:w="100" w:type="dxa"/>
            </w:tcMar>
          </w:tcPr>
          <w:p w:rsidR="005E22ED" w:rsidRPr="00A42376" w:rsidRDefault="005E22ED" w:rsidP="00CB60EB">
            <w:pPr>
              <w:rPr>
                <w:rFonts w:ascii="Times New Roman" w:hAnsi="Times New Roman" w:cs="Times New Roman"/>
                <w:b/>
                <w:bCs/>
                <w:sz w:val="24"/>
                <w:szCs w:val="24"/>
                <w:lang w:val="ru-RU"/>
              </w:rPr>
            </w:pPr>
            <w:r w:rsidRPr="00A42376">
              <w:rPr>
                <w:rFonts w:ascii="Times New Roman" w:hAnsi="Times New Roman" w:cs="Times New Roman"/>
                <w:color w:val="000000"/>
                <w:sz w:val="24"/>
                <w:szCs w:val="24"/>
                <w:lang w:val="ru-RU"/>
              </w:rPr>
              <w:t xml:space="preserve">Социализация личности и отклоняющееся поведение. </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w:t>
            </w:r>
            <w:r w:rsidR="00B63400">
              <w:rPr>
                <w:rFonts w:ascii="Times New Roman" w:hAnsi="Times New Roman" w:cs="Times New Roman"/>
                <w:sz w:val="24"/>
                <w:szCs w:val="24"/>
                <w:lang w:val="ru-RU"/>
              </w:rPr>
              <w:t>1</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55">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35</w:t>
            </w:r>
          </w:p>
        </w:tc>
        <w:tc>
          <w:tcPr>
            <w:tcW w:w="3951" w:type="dxa"/>
            <w:tcMar>
              <w:top w:w="50" w:type="dxa"/>
              <w:left w:w="100" w:type="dxa"/>
            </w:tcMar>
          </w:tcPr>
          <w:p w:rsidR="005E22ED" w:rsidRPr="00A42376" w:rsidRDefault="005E22ED" w:rsidP="00CB60EB">
            <w:pP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Социализация личности и отклоняющееся поведение</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348" w:type="dxa"/>
            <w:tcMar>
              <w:top w:w="50" w:type="dxa"/>
              <w:left w:w="100" w:type="dxa"/>
            </w:tcMar>
            <w:vAlign w:val="center"/>
          </w:tcPr>
          <w:p w:rsidR="005E22ED" w:rsidRPr="00A42376" w:rsidRDefault="005E22ED" w:rsidP="00B63400">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B63400">
              <w:rPr>
                <w:rFonts w:ascii="Times New Roman" w:hAnsi="Times New Roman" w:cs="Times New Roman"/>
                <w:sz w:val="24"/>
                <w:szCs w:val="24"/>
                <w:lang w:val="ru-RU"/>
              </w:rPr>
              <w:t>1</w:t>
            </w:r>
            <w:r>
              <w:rPr>
                <w:rFonts w:ascii="Times New Roman" w:hAnsi="Times New Roman" w:cs="Times New Roman"/>
                <w:sz w:val="24"/>
                <w:szCs w:val="24"/>
                <w:lang w:val="ru-RU"/>
              </w:rPr>
              <w:t>.01</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56">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36</w:t>
            </w:r>
          </w:p>
        </w:tc>
        <w:tc>
          <w:tcPr>
            <w:tcW w:w="3951" w:type="dxa"/>
            <w:tcMar>
              <w:top w:w="50" w:type="dxa"/>
              <w:left w:w="100" w:type="dxa"/>
            </w:tcMar>
          </w:tcPr>
          <w:p w:rsidR="005E22ED" w:rsidRPr="00A42376" w:rsidRDefault="005E22ED" w:rsidP="00CB60EB">
            <w:pP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rPr>
              <w:t>Социальная политика государства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24.01</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57">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37</w:t>
            </w:r>
          </w:p>
        </w:tc>
        <w:tc>
          <w:tcPr>
            <w:tcW w:w="3951" w:type="dxa"/>
            <w:tcMar>
              <w:top w:w="50" w:type="dxa"/>
              <w:left w:w="100" w:type="dxa"/>
            </w:tcMar>
          </w:tcPr>
          <w:p w:rsidR="005E22ED" w:rsidRPr="00A42376" w:rsidRDefault="005E22ED" w:rsidP="00CB60EB">
            <w:pPr>
              <w:rPr>
                <w:rFonts w:ascii="Times New Roman" w:hAnsi="Times New Roman" w:cs="Times New Roman"/>
                <w:color w:val="000000"/>
                <w:sz w:val="24"/>
                <w:szCs w:val="24"/>
              </w:rPr>
            </w:pPr>
            <w:r w:rsidRPr="00A42376">
              <w:rPr>
                <w:rFonts w:ascii="Times New Roman" w:hAnsi="Times New Roman" w:cs="Times New Roman"/>
                <w:color w:val="000000"/>
                <w:sz w:val="24"/>
                <w:szCs w:val="24"/>
              </w:rPr>
              <w:t>Социальная политика государства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w:t>
            </w:r>
            <w:r w:rsidR="005E22ED">
              <w:rPr>
                <w:rFonts w:ascii="Times New Roman" w:hAnsi="Times New Roman" w:cs="Times New Roman"/>
                <w:sz w:val="24"/>
                <w:szCs w:val="24"/>
                <w:lang w:val="ru-RU"/>
              </w:rPr>
              <w:t>.01</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58">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38</w:t>
            </w:r>
          </w:p>
        </w:tc>
        <w:tc>
          <w:tcPr>
            <w:tcW w:w="3951" w:type="dxa"/>
            <w:tcMar>
              <w:top w:w="50" w:type="dxa"/>
              <w:left w:w="100" w:type="dxa"/>
            </w:tcMar>
          </w:tcPr>
          <w:p w:rsidR="005E22ED" w:rsidRPr="00A42376" w:rsidRDefault="005E22ED" w:rsidP="00CB60EB">
            <w:pPr>
              <w:rPr>
                <w:rFonts w:ascii="Times New Roman" w:hAnsi="Times New Roman" w:cs="Times New Roman"/>
                <w:bCs/>
                <w:sz w:val="24"/>
                <w:szCs w:val="24"/>
                <w:lang w:val="ru-RU"/>
              </w:rPr>
            </w:pPr>
            <w:r w:rsidRPr="00A42376">
              <w:rPr>
                <w:rFonts w:ascii="Times New Roman" w:hAnsi="Times New Roman" w:cs="Times New Roman"/>
                <w:bCs/>
                <w:sz w:val="24"/>
                <w:szCs w:val="24"/>
                <w:lang w:val="ru-RU"/>
              </w:rPr>
              <w:t>Повторительно-обобщающий урок «Социальная сфера»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392BF1">
            <w:pPr>
              <w:spacing w:after="0"/>
              <w:ind w:left="135"/>
              <w:jc w:val="center"/>
              <w:rPr>
                <w:rFonts w:ascii="Times New Roman" w:hAnsi="Times New Roman" w:cs="Times New Roman"/>
                <w:sz w:val="24"/>
                <w:szCs w:val="24"/>
              </w:rPr>
            </w:pPr>
            <w:r w:rsidRPr="00A42376">
              <w:rPr>
                <w:rFonts w:ascii="Times New Roman" w:hAnsi="Times New Roman" w:cs="Times New Roman"/>
                <w:color w:val="000000"/>
                <w:sz w:val="24"/>
                <w:szCs w:val="24"/>
              </w:rPr>
              <w:t xml:space="preserve"> </w:t>
            </w: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31.01</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59">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39</w:t>
            </w:r>
          </w:p>
        </w:tc>
        <w:tc>
          <w:tcPr>
            <w:tcW w:w="3951" w:type="dxa"/>
            <w:tcMar>
              <w:top w:w="50" w:type="dxa"/>
              <w:left w:w="100" w:type="dxa"/>
            </w:tcMar>
          </w:tcPr>
          <w:p w:rsidR="005E22ED" w:rsidRPr="00A42376" w:rsidRDefault="005E22ED" w:rsidP="00F26ADD">
            <w:pPr>
              <w:pStyle w:val="af0"/>
              <w:shd w:val="clear" w:color="auto" w:fill="FFFFFF"/>
              <w:spacing w:before="0" w:beforeAutospacing="0" w:line="300" w:lineRule="atLeast"/>
            </w:pPr>
            <w:r w:rsidRPr="00A42376">
              <w:t>Контрольная работа по главе «Социальная сфера»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w:t>
            </w:r>
            <w:r w:rsidR="005E22ED">
              <w:rPr>
                <w:rFonts w:ascii="Times New Roman" w:hAnsi="Times New Roman" w:cs="Times New Roman"/>
                <w:sz w:val="24"/>
                <w:szCs w:val="24"/>
                <w:lang w:val="ru-RU"/>
              </w:rPr>
              <w:t>.02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60">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40</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rPr>
                <w:color w:val="767676"/>
              </w:rPr>
            </w:pPr>
            <w:r w:rsidRPr="00A42376">
              <w:t>Экономика и ее роль в жизни общества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61">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lastRenderedPageBreak/>
              <w:t>41</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pPr>
            <w:r w:rsidRPr="00A42376">
              <w:t>Экономика и ее роль в жизни общества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w:t>
            </w:r>
            <w:r w:rsidR="005E22ED">
              <w:rPr>
                <w:rFonts w:ascii="Times New Roman" w:hAnsi="Times New Roman" w:cs="Times New Roman"/>
                <w:sz w:val="24"/>
                <w:szCs w:val="24"/>
                <w:lang w:val="ru-RU"/>
              </w:rPr>
              <w:t>.02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62">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42</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Главные вопросы экономики</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63">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43</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Главные вопросы экономики</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w:t>
            </w:r>
            <w:r w:rsidR="005E22ED">
              <w:rPr>
                <w:rFonts w:ascii="Times New Roman" w:hAnsi="Times New Roman" w:cs="Times New Roman"/>
                <w:sz w:val="24"/>
                <w:szCs w:val="24"/>
                <w:lang w:val="ru-RU"/>
              </w:rPr>
              <w:t>.02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64">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44</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Рыночная экономика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65">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45</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pPr>
            <w:r w:rsidRPr="00A42376">
              <w:t>Рыночная экономика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w:t>
            </w:r>
            <w:r w:rsidR="005E22ED">
              <w:rPr>
                <w:rFonts w:ascii="Times New Roman" w:hAnsi="Times New Roman" w:cs="Times New Roman"/>
                <w:sz w:val="24"/>
                <w:szCs w:val="24"/>
                <w:lang w:val="ru-RU"/>
              </w:rPr>
              <w:t>.02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66">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46</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pPr>
            <w:r w:rsidRPr="00A42376">
              <w:t>Главные вопросы экономики</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28.02</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67">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47</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Производство-основа экономики</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04.03</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68">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48</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lang w:val="ru-RU"/>
              </w:rPr>
            </w:pPr>
            <w:r w:rsidRPr="00A42376">
              <w:rPr>
                <w:rFonts w:ascii="Times New Roman" w:hAnsi="Times New Roman" w:cs="Times New Roman"/>
                <w:sz w:val="24"/>
                <w:szCs w:val="24"/>
                <w:lang w:val="ru-RU"/>
              </w:rPr>
              <w:t>Производство-основа экономики</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w:t>
            </w:r>
            <w:r w:rsidR="005E22ED">
              <w:rPr>
                <w:rFonts w:ascii="Times New Roman" w:hAnsi="Times New Roman" w:cs="Times New Roman"/>
                <w:sz w:val="24"/>
                <w:szCs w:val="24"/>
                <w:lang w:val="ru-RU"/>
              </w:rPr>
              <w:t>.03</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69">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49</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pPr>
            <w:r w:rsidRPr="00A42376">
              <w:t xml:space="preserve"> Предпринимательская деятельность</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CB60EB">
            <w:pPr>
              <w:spacing w:after="0"/>
              <w:rPr>
                <w:rFonts w:ascii="Times New Roman" w:hAnsi="Times New Roman" w:cs="Times New Roman"/>
                <w:sz w:val="24"/>
                <w:szCs w:val="24"/>
                <w:lang w:val="ru-RU"/>
              </w:rPr>
            </w:pPr>
            <w:r>
              <w:rPr>
                <w:rFonts w:ascii="Times New Roman" w:hAnsi="Times New Roman" w:cs="Times New Roman"/>
                <w:sz w:val="24"/>
                <w:szCs w:val="24"/>
                <w:lang w:val="ru-RU"/>
              </w:rPr>
              <w:t>11.03</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70">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50</w:t>
            </w:r>
          </w:p>
        </w:tc>
        <w:tc>
          <w:tcPr>
            <w:tcW w:w="3951" w:type="dxa"/>
            <w:tcMar>
              <w:top w:w="50" w:type="dxa"/>
              <w:left w:w="100" w:type="dxa"/>
            </w:tcMar>
          </w:tcPr>
          <w:p w:rsidR="005E22ED" w:rsidRPr="00A42376" w:rsidRDefault="005E22ED" w:rsidP="00CB60EB">
            <w:pPr>
              <w:pStyle w:val="af0"/>
              <w:shd w:val="clear" w:color="auto" w:fill="FFFFFF"/>
              <w:spacing w:before="0" w:beforeAutospacing="0" w:line="300" w:lineRule="atLeast"/>
            </w:pPr>
            <w:r w:rsidRPr="00A42376">
              <w:t>Предпринимательская деятельность</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w:t>
            </w:r>
            <w:r w:rsidR="005E22ED">
              <w:rPr>
                <w:rFonts w:ascii="Times New Roman" w:hAnsi="Times New Roman" w:cs="Times New Roman"/>
                <w:sz w:val="24"/>
                <w:szCs w:val="24"/>
                <w:lang w:val="ru-RU"/>
              </w:rPr>
              <w:t>.03</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71">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51</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Роль государства экономике</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5E22ED"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18.03</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72">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lastRenderedPageBreak/>
              <w:t>52</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Роль государства экономике</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w:t>
            </w:r>
            <w:r w:rsidR="005E22ED">
              <w:rPr>
                <w:rFonts w:ascii="Times New Roman" w:hAnsi="Times New Roman" w:cs="Times New Roman"/>
                <w:sz w:val="24"/>
                <w:szCs w:val="24"/>
                <w:lang w:val="ru-RU"/>
              </w:rPr>
              <w:t>.03</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73">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53</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Инфляция и семейная экономика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w:t>
            </w:r>
            <w:r w:rsidR="005E22ED">
              <w:rPr>
                <w:rFonts w:ascii="Times New Roman" w:hAnsi="Times New Roman" w:cs="Times New Roman"/>
                <w:sz w:val="24"/>
                <w:szCs w:val="24"/>
                <w:lang w:val="ru-RU"/>
              </w:rPr>
              <w:t>.04</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74">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54</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Инфляция и семейная экономика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w:t>
            </w:r>
            <w:r w:rsidR="005E22ED">
              <w:rPr>
                <w:rFonts w:ascii="Times New Roman" w:hAnsi="Times New Roman" w:cs="Times New Roman"/>
                <w:sz w:val="24"/>
                <w:szCs w:val="24"/>
                <w:lang w:val="ru-RU"/>
              </w:rPr>
              <w:t>.04</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75">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55</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Банковские услуги. Страховые услуги.</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B63400">
            <w:pPr>
              <w:spacing w:after="0"/>
              <w:rPr>
                <w:rFonts w:ascii="Times New Roman" w:hAnsi="Times New Roman" w:cs="Times New Roman"/>
                <w:sz w:val="24"/>
                <w:szCs w:val="24"/>
                <w:lang w:val="ru-RU"/>
              </w:rPr>
            </w:pPr>
            <w:r>
              <w:rPr>
                <w:rFonts w:ascii="Times New Roman" w:hAnsi="Times New Roman" w:cs="Times New Roman"/>
                <w:sz w:val="24"/>
                <w:szCs w:val="24"/>
                <w:lang w:val="ru-RU"/>
              </w:rPr>
              <w:t>11.04</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76">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56</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Банковские услуги. Страховые услуги</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w:t>
            </w:r>
            <w:r w:rsidR="005E22ED">
              <w:rPr>
                <w:rFonts w:ascii="Times New Roman" w:hAnsi="Times New Roman" w:cs="Times New Roman"/>
                <w:sz w:val="24"/>
                <w:szCs w:val="24"/>
                <w:lang w:val="ru-RU"/>
              </w:rPr>
              <w:t>.04</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77">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57</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Рынок труда и безработица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w:t>
            </w:r>
            <w:r w:rsidR="005E22ED">
              <w:rPr>
                <w:rFonts w:ascii="Times New Roman" w:hAnsi="Times New Roman" w:cs="Times New Roman"/>
                <w:sz w:val="24"/>
                <w:szCs w:val="24"/>
                <w:lang w:val="ru-RU"/>
              </w:rPr>
              <w:t>.04</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78">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58</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Рынок труда и безработица</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w:t>
            </w:r>
            <w:r w:rsidR="005E22ED">
              <w:rPr>
                <w:rFonts w:ascii="Times New Roman" w:hAnsi="Times New Roman" w:cs="Times New Roman"/>
                <w:sz w:val="24"/>
                <w:szCs w:val="24"/>
                <w:lang w:val="ru-RU"/>
              </w:rPr>
              <w:t>.04</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79">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5E22ED" w:rsidRPr="001975F5" w:rsidTr="006B569A">
        <w:trPr>
          <w:trHeight w:val="144"/>
          <w:tblCellSpacing w:w="20" w:type="nil"/>
        </w:trPr>
        <w:tc>
          <w:tcPr>
            <w:tcW w:w="1063" w:type="dxa"/>
            <w:tcMar>
              <w:top w:w="50" w:type="dxa"/>
              <w:left w:w="100" w:type="dxa"/>
            </w:tcMar>
            <w:vAlign w:val="center"/>
          </w:tcPr>
          <w:p w:rsidR="005E22ED" w:rsidRPr="00A42376" w:rsidRDefault="005E22ED"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59</w:t>
            </w:r>
          </w:p>
        </w:tc>
        <w:tc>
          <w:tcPr>
            <w:tcW w:w="3951" w:type="dxa"/>
            <w:tcMar>
              <w:top w:w="50" w:type="dxa"/>
              <w:left w:w="100" w:type="dxa"/>
            </w:tcMar>
          </w:tcPr>
          <w:p w:rsidR="005E22ED" w:rsidRPr="00A42376" w:rsidRDefault="005E22ED" w:rsidP="00CB60EB">
            <w:pPr>
              <w:rPr>
                <w:rFonts w:ascii="Times New Roman" w:hAnsi="Times New Roman" w:cs="Times New Roman"/>
                <w:sz w:val="24"/>
                <w:szCs w:val="24"/>
              </w:rPr>
            </w:pPr>
            <w:r w:rsidRPr="00A42376">
              <w:rPr>
                <w:rFonts w:ascii="Times New Roman" w:hAnsi="Times New Roman" w:cs="Times New Roman"/>
                <w:sz w:val="24"/>
                <w:szCs w:val="24"/>
              </w:rPr>
              <w:t>Современный работник</w:t>
            </w:r>
          </w:p>
        </w:tc>
        <w:tc>
          <w:tcPr>
            <w:tcW w:w="956"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5E22ED" w:rsidRPr="00A42376" w:rsidRDefault="005E22ED"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5E22ED" w:rsidRPr="00A42376" w:rsidRDefault="00B63400"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w:t>
            </w:r>
            <w:r w:rsidR="006B569A">
              <w:rPr>
                <w:rFonts w:ascii="Times New Roman" w:hAnsi="Times New Roman" w:cs="Times New Roman"/>
                <w:sz w:val="24"/>
                <w:szCs w:val="24"/>
                <w:lang w:val="ru-RU"/>
              </w:rPr>
              <w:t>.04</w:t>
            </w:r>
          </w:p>
        </w:tc>
        <w:tc>
          <w:tcPr>
            <w:tcW w:w="3036" w:type="dxa"/>
            <w:tcMar>
              <w:top w:w="50" w:type="dxa"/>
              <w:left w:w="100" w:type="dxa"/>
            </w:tcMar>
          </w:tcPr>
          <w:p w:rsidR="005E22ED" w:rsidRPr="00A42376" w:rsidRDefault="005E22ED">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80">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6B569A" w:rsidRPr="001975F5" w:rsidTr="006B569A">
        <w:trPr>
          <w:trHeight w:val="144"/>
          <w:tblCellSpacing w:w="20" w:type="nil"/>
        </w:trPr>
        <w:tc>
          <w:tcPr>
            <w:tcW w:w="1063" w:type="dxa"/>
            <w:tcMar>
              <w:top w:w="50" w:type="dxa"/>
              <w:left w:w="100" w:type="dxa"/>
            </w:tcMar>
            <w:vAlign w:val="center"/>
          </w:tcPr>
          <w:p w:rsidR="006B569A" w:rsidRPr="00A42376" w:rsidRDefault="006B569A"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60</w:t>
            </w:r>
          </w:p>
        </w:tc>
        <w:tc>
          <w:tcPr>
            <w:tcW w:w="3951" w:type="dxa"/>
            <w:tcMar>
              <w:top w:w="50" w:type="dxa"/>
              <w:left w:w="100" w:type="dxa"/>
            </w:tcMar>
          </w:tcPr>
          <w:p w:rsidR="006B569A" w:rsidRPr="00A42376" w:rsidRDefault="006B569A" w:rsidP="00CB60EB">
            <w:pPr>
              <w:rPr>
                <w:rFonts w:ascii="Times New Roman" w:hAnsi="Times New Roman" w:cs="Times New Roman"/>
                <w:sz w:val="24"/>
                <w:szCs w:val="24"/>
              </w:rPr>
            </w:pPr>
            <w:r w:rsidRPr="00A42376">
              <w:rPr>
                <w:rFonts w:ascii="Times New Roman" w:hAnsi="Times New Roman" w:cs="Times New Roman"/>
                <w:sz w:val="24"/>
                <w:szCs w:val="24"/>
              </w:rPr>
              <w:t>Современный работник</w:t>
            </w:r>
          </w:p>
        </w:tc>
        <w:tc>
          <w:tcPr>
            <w:tcW w:w="956"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6B569A" w:rsidRPr="00A42376" w:rsidRDefault="00B63400" w:rsidP="0067538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29.04</w:t>
            </w:r>
          </w:p>
        </w:tc>
        <w:tc>
          <w:tcPr>
            <w:tcW w:w="3036" w:type="dxa"/>
            <w:tcMar>
              <w:top w:w="50" w:type="dxa"/>
              <w:left w:w="100" w:type="dxa"/>
            </w:tcMar>
          </w:tcPr>
          <w:p w:rsidR="006B569A" w:rsidRPr="00A42376" w:rsidRDefault="006B569A">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81">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6B569A" w:rsidRPr="001975F5" w:rsidTr="006B569A">
        <w:trPr>
          <w:trHeight w:val="144"/>
          <w:tblCellSpacing w:w="20" w:type="nil"/>
        </w:trPr>
        <w:tc>
          <w:tcPr>
            <w:tcW w:w="1063" w:type="dxa"/>
            <w:tcMar>
              <w:top w:w="50" w:type="dxa"/>
              <w:left w:w="100" w:type="dxa"/>
            </w:tcMar>
            <w:vAlign w:val="center"/>
          </w:tcPr>
          <w:p w:rsidR="006B569A" w:rsidRPr="00A42376" w:rsidRDefault="006B569A"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61</w:t>
            </w:r>
          </w:p>
        </w:tc>
        <w:tc>
          <w:tcPr>
            <w:tcW w:w="3951" w:type="dxa"/>
            <w:tcMar>
              <w:top w:w="50" w:type="dxa"/>
              <w:left w:w="100" w:type="dxa"/>
            </w:tcMar>
          </w:tcPr>
          <w:p w:rsidR="006B569A" w:rsidRPr="00A42376" w:rsidRDefault="006B569A" w:rsidP="00CB60EB">
            <w:pPr>
              <w:pStyle w:val="af0"/>
              <w:shd w:val="clear" w:color="auto" w:fill="FFFFFF"/>
              <w:spacing w:before="0" w:beforeAutospacing="0" w:line="300" w:lineRule="atLeast"/>
            </w:pPr>
            <w:r w:rsidRPr="00A42376">
              <w:t>Повторительно-обобщающий урок «Экономика»</w:t>
            </w:r>
          </w:p>
        </w:tc>
        <w:tc>
          <w:tcPr>
            <w:tcW w:w="956"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6B569A" w:rsidRPr="00A42376" w:rsidRDefault="00B63400" w:rsidP="0067538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06.05</w:t>
            </w:r>
          </w:p>
        </w:tc>
        <w:tc>
          <w:tcPr>
            <w:tcW w:w="3036" w:type="dxa"/>
            <w:tcMar>
              <w:top w:w="50" w:type="dxa"/>
              <w:left w:w="100" w:type="dxa"/>
            </w:tcMar>
          </w:tcPr>
          <w:p w:rsidR="006B569A" w:rsidRPr="00A42376" w:rsidRDefault="006B569A">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82">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6B569A" w:rsidRPr="00A42376" w:rsidTr="006B569A">
        <w:trPr>
          <w:trHeight w:val="144"/>
          <w:tblCellSpacing w:w="20" w:type="nil"/>
        </w:trPr>
        <w:tc>
          <w:tcPr>
            <w:tcW w:w="1063" w:type="dxa"/>
            <w:tcMar>
              <w:top w:w="50" w:type="dxa"/>
              <w:left w:w="100" w:type="dxa"/>
            </w:tcMar>
            <w:vAlign w:val="center"/>
          </w:tcPr>
          <w:p w:rsidR="006B569A" w:rsidRPr="00A42376" w:rsidRDefault="006B569A"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lastRenderedPageBreak/>
              <w:t>62</w:t>
            </w:r>
          </w:p>
        </w:tc>
        <w:tc>
          <w:tcPr>
            <w:tcW w:w="3951" w:type="dxa"/>
            <w:tcMar>
              <w:top w:w="50" w:type="dxa"/>
              <w:left w:w="100" w:type="dxa"/>
            </w:tcMar>
          </w:tcPr>
          <w:p w:rsidR="006B569A" w:rsidRPr="00A42376" w:rsidRDefault="006B569A" w:rsidP="00CB60EB">
            <w:pPr>
              <w:pStyle w:val="af0"/>
              <w:shd w:val="clear" w:color="auto" w:fill="FFFFFF"/>
              <w:spacing w:before="0" w:beforeAutospacing="0" w:line="300" w:lineRule="atLeast"/>
            </w:pPr>
            <w:r w:rsidRPr="00A42376">
              <w:t>Контрольная работа п главе «Экономика»</w:t>
            </w:r>
          </w:p>
        </w:tc>
        <w:tc>
          <w:tcPr>
            <w:tcW w:w="956"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color w:val="000000"/>
                <w:sz w:val="24"/>
                <w:szCs w:val="24"/>
                <w:lang w:val="ru-RU"/>
              </w:rPr>
            </w:pPr>
            <w:r w:rsidRPr="00A42376">
              <w:rPr>
                <w:rFonts w:ascii="Times New Roman" w:hAnsi="Times New Roman" w:cs="Times New Roman"/>
                <w:color w:val="000000"/>
                <w:sz w:val="24"/>
                <w:szCs w:val="24"/>
                <w:lang w:val="ru-RU"/>
              </w:rPr>
              <w:t>1</w:t>
            </w:r>
          </w:p>
        </w:tc>
        <w:tc>
          <w:tcPr>
            <w:tcW w:w="1841"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912"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lang w:val="ru-RU"/>
              </w:rPr>
            </w:pPr>
          </w:p>
        </w:tc>
        <w:tc>
          <w:tcPr>
            <w:tcW w:w="1348" w:type="dxa"/>
            <w:tcMar>
              <w:top w:w="50" w:type="dxa"/>
              <w:left w:w="100" w:type="dxa"/>
            </w:tcMar>
            <w:vAlign w:val="center"/>
          </w:tcPr>
          <w:p w:rsidR="006B569A" w:rsidRPr="00A42376" w:rsidRDefault="0012371C" w:rsidP="0067538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13.05</w:t>
            </w:r>
          </w:p>
        </w:tc>
        <w:tc>
          <w:tcPr>
            <w:tcW w:w="3036" w:type="dxa"/>
            <w:tcMar>
              <w:top w:w="50" w:type="dxa"/>
              <w:left w:w="100" w:type="dxa"/>
            </w:tcMar>
          </w:tcPr>
          <w:p w:rsidR="006B569A" w:rsidRPr="00A42376" w:rsidRDefault="006B569A">
            <w:pPr>
              <w:rPr>
                <w:rFonts w:ascii="Times New Roman" w:hAnsi="Times New Roman" w:cs="Times New Roman"/>
                <w:color w:val="000000"/>
                <w:sz w:val="24"/>
                <w:szCs w:val="24"/>
                <w:lang w:val="ru-RU"/>
              </w:rPr>
            </w:pPr>
          </w:p>
        </w:tc>
      </w:tr>
      <w:tr w:rsidR="006B569A" w:rsidRPr="001975F5" w:rsidTr="006B569A">
        <w:trPr>
          <w:trHeight w:val="144"/>
          <w:tblCellSpacing w:w="20" w:type="nil"/>
        </w:trPr>
        <w:tc>
          <w:tcPr>
            <w:tcW w:w="1063" w:type="dxa"/>
            <w:tcMar>
              <w:top w:w="50" w:type="dxa"/>
              <w:left w:w="100" w:type="dxa"/>
            </w:tcMar>
            <w:vAlign w:val="center"/>
          </w:tcPr>
          <w:p w:rsidR="006B569A" w:rsidRPr="00A42376" w:rsidRDefault="006B569A"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63</w:t>
            </w:r>
          </w:p>
        </w:tc>
        <w:tc>
          <w:tcPr>
            <w:tcW w:w="3951" w:type="dxa"/>
            <w:tcMar>
              <w:top w:w="50" w:type="dxa"/>
              <w:left w:w="100" w:type="dxa"/>
            </w:tcMar>
          </w:tcPr>
          <w:p w:rsidR="006B569A" w:rsidRPr="00A42376" w:rsidRDefault="006B569A" w:rsidP="00CB60EB">
            <w:pPr>
              <w:rPr>
                <w:rFonts w:ascii="Times New Roman" w:hAnsi="Times New Roman" w:cs="Times New Roman"/>
                <w:sz w:val="24"/>
                <w:szCs w:val="24"/>
                <w:lang w:val="ru-RU"/>
              </w:rPr>
            </w:pPr>
          </w:p>
          <w:p w:rsidR="006B569A" w:rsidRPr="00A42376" w:rsidRDefault="006B569A" w:rsidP="00CB60EB">
            <w:pPr>
              <w:rPr>
                <w:rFonts w:ascii="Times New Roman" w:hAnsi="Times New Roman" w:cs="Times New Roman"/>
                <w:sz w:val="24"/>
                <w:szCs w:val="24"/>
                <w:lang w:val="ru-RU"/>
              </w:rPr>
            </w:pPr>
            <w:r w:rsidRPr="00A42376">
              <w:rPr>
                <w:rFonts w:ascii="Times New Roman" w:hAnsi="Times New Roman" w:cs="Times New Roman"/>
                <w:sz w:val="24"/>
                <w:szCs w:val="24"/>
                <w:lang w:val="ru-RU"/>
              </w:rPr>
              <w:t>Итоговое повторение по курсу «Обществознание 8 класс»</w:t>
            </w:r>
          </w:p>
        </w:tc>
        <w:tc>
          <w:tcPr>
            <w:tcW w:w="956"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rPr>
            </w:pPr>
          </w:p>
        </w:tc>
        <w:tc>
          <w:tcPr>
            <w:tcW w:w="1912"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6B569A" w:rsidRPr="00A42376" w:rsidRDefault="0012371C" w:rsidP="0067538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w:t>
            </w:r>
            <w:r w:rsidR="006B569A">
              <w:rPr>
                <w:rFonts w:ascii="Times New Roman" w:hAnsi="Times New Roman" w:cs="Times New Roman"/>
                <w:sz w:val="24"/>
                <w:szCs w:val="24"/>
                <w:lang w:val="ru-RU"/>
              </w:rPr>
              <w:t>.05</w:t>
            </w:r>
          </w:p>
        </w:tc>
        <w:tc>
          <w:tcPr>
            <w:tcW w:w="3036" w:type="dxa"/>
            <w:tcMar>
              <w:top w:w="50" w:type="dxa"/>
              <w:left w:w="100" w:type="dxa"/>
            </w:tcMar>
          </w:tcPr>
          <w:p w:rsidR="006B569A" w:rsidRPr="00A42376" w:rsidRDefault="006B569A">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83">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6B569A" w:rsidRPr="001975F5" w:rsidTr="006B569A">
        <w:trPr>
          <w:trHeight w:val="144"/>
          <w:tblCellSpacing w:w="20" w:type="nil"/>
        </w:trPr>
        <w:tc>
          <w:tcPr>
            <w:tcW w:w="1063" w:type="dxa"/>
            <w:tcMar>
              <w:top w:w="50" w:type="dxa"/>
              <w:left w:w="100" w:type="dxa"/>
            </w:tcMar>
            <w:vAlign w:val="center"/>
          </w:tcPr>
          <w:p w:rsidR="006B569A" w:rsidRPr="00A42376" w:rsidRDefault="006B569A" w:rsidP="00B3207B">
            <w:pPr>
              <w:spacing w:after="0"/>
              <w:rPr>
                <w:rFonts w:ascii="Times New Roman" w:hAnsi="Times New Roman" w:cs="Times New Roman"/>
                <w:sz w:val="24"/>
                <w:szCs w:val="24"/>
                <w:lang w:val="ru-RU"/>
              </w:rPr>
            </w:pPr>
            <w:r w:rsidRPr="00A42376">
              <w:rPr>
                <w:rFonts w:ascii="Times New Roman" w:hAnsi="Times New Roman" w:cs="Times New Roman"/>
                <w:sz w:val="24"/>
                <w:szCs w:val="24"/>
                <w:lang w:val="ru-RU"/>
              </w:rPr>
              <w:t>64</w:t>
            </w:r>
          </w:p>
        </w:tc>
        <w:tc>
          <w:tcPr>
            <w:tcW w:w="3951" w:type="dxa"/>
            <w:tcMar>
              <w:top w:w="50" w:type="dxa"/>
              <w:left w:w="100" w:type="dxa"/>
            </w:tcMar>
          </w:tcPr>
          <w:p w:rsidR="006B569A" w:rsidRPr="00A42376" w:rsidRDefault="006B569A" w:rsidP="00CB60EB">
            <w:pPr>
              <w:rPr>
                <w:rFonts w:ascii="Times New Roman" w:hAnsi="Times New Roman" w:cs="Times New Roman"/>
                <w:sz w:val="24"/>
                <w:szCs w:val="24"/>
                <w:lang w:val="ru-RU"/>
              </w:rPr>
            </w:pPr>
            <w:r w:rsidRPr="00A42376">
              <w:rPr>
                <w:rFonts w:ascii="Times New Roman" w:hAnsi="Times New Roman" w:cs="Times New Roman"/>
                <w:sz w:val="24"/>
                <w:szCs w:val="24"/>
                <w:lang w:val="ru-RU"/>
              </w:rPr>
              <w:t>Итоговая контрольная работа по курсу 8 класса</w:t>
            </w:r>
          </w:p>
        </w:tc>
        <w:tc>
          <w:tcPr>
            <w:tcW w:w="956"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841"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lang w:val="ru-RU"/>
              </w:rPr>
            </w:pPr>
            <w:r w:rsidRPr="00A42376">
              <w:rPr>
                <w:rFonts w:ascii="Times New Roman" w:hAnsi="Times New Roman" w:cs="Times New Roman"/>
                <w:sz w:val="24"/>
                <w:szCs w:val="24"/>
                <w:lang w:val="ru-RU"/>
              </w:rPr>
              <w:t>1</w:t>
            </w:r>
          </w:p>
        </w:tc>
        <w:tc>
          <w:tcPr>
            <w:tcW w:w="1912"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6B569A" w:rsidRPr="00A42376" w:rsidRDefault="006B569A" w:rsidP="0067538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20.05</w:t>
            </w:r>
          </w:p>
        </w:tc>
        <w:tc>
          <w:tcPr>
            <w:tcW w:w="3036" w:type="dxa"/>
            <w:tcMar>
              <w:top w:w="50" w:type="dxa"/>
              <w:left w:w="100" w:type="dxa"/>
            </w:tcMar>
          </w:tcPr>
          <w:p w:rsidR="006B569A" w:rsidRPr="00A42376" w:rsidRDefault="006B569A">
            <w:pPr>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 xml:space="preserve">Библиотека ЦОК </w:t>
            </w:r>
            <w:hyperlink r:id="rId184">
              <w:r w:rsidRPr="00A42376">
                <w:rPr>
                  <w:rFonts w:ascii="Times New Roman" w:hAnsi="Times New Roman" w:cs="Times New Roman"/>
                  <w:color w:val="0000FF"/>
                  <w:sz w:val="24"/>
                  <w:szCs w:val="24"/>
                  <w:u w:val="single"/>
                </w:rPr>
                <w:t>https</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m</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edsoo</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ru</w:t>
              </w:r>
              <w:r w:rsidRPr="00A42376">
                <w:rPr>
                  <w:rFonts w:ascii="Times New Roman" w:hAnsi="Times New Roman" w:cs="Times New Roman"/>
                  <w:color w:val="0000FF"/>
                  <w:sz w:val="24"/>
                  <w:szCs w:val="24"/>
                  <w:u w:val="single"/>
                  <w:lang w:val="ru-RU"/>
                </w:rPr>
                <w:t>/</w:t>
              </w:r>
              <w:r w:rsidRPr="00A42376">
                <w:rPr>
                  <w:rFonts w:ascii="Times New Roman" w:hAnsi="Times New Roman" w:cs="Times New Roman"/>
                  <w:color w:val="0000FF"/>
                  <w:sz w:val="24"/>
                  <w:szCs w:val="24"/>
                  <w:u w:val="single"/>
                </w:rPr>
                <w:t>f</w:t>
              </w:r>
              <w:r w:rsidRPr="00A42376">
                <w:rPr>
                  <w:rFonts w:ascii="Times New Roman" w:hAnsi="Times New Roman" w:cs="Times New Roman"/>
                  <w:color w:val="0000FF"/>
                  <w:sz w:val="24"/>
                  <w:szCs w:val="24"/>
                  <w:u w:val="single"/>
                  <w:lang w:val="ru-RU"/>
                </w:rPr>
                <w:t>5</w:t>
              </w:r>
              <w:r w:rsidRPr="00A42376">
                <w:rPr>
                  <w:rFonts w:ascii="Times New Roman" w:hAnsi="Times New Roman" w:cs="Times New Roman"/>
                  <w:color w:val="0000FF"/>
                  <w:sz w:val="24"/>
                  <w:szCs w:val="24"/>
                  <w:u w:val="single"/>
                </w:rPr>
                <w:t>ec</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d</w:t>
              </w:r>
              <w:r w:rsidRPr="00A42376">
                <w:rPr>
                  <w:rFonts w:ascii="Times New Roman" w:hAnsi="Times New Roman" w:cs="Times New Roman"/>
                  <w:color w:val="0000FF"/>
                  <w:sz w:val="24"/>
                  <w:szCs w:val="24"/>
                  <w:u w:val="single"/>
                  <w:lang w:val="ru-RU"/>
                </w:rPr>
                <w:t>2</w:t>
              </w:r>
              <w:r w:rsidRPr="00A42376">
                <w:rPr>
                  <w:rFonts w:ascii="Times New Roman" w:hAnsi="Times New Roman" w:cs="Times New Roman"/>
                  <w:color w:val="0000FF"/>
                  <w:sz w:val="24"/>
                  <w:szCs w:val="24"/>
                  <w:u w:val="single"/>
                </w:rPr>
                <w:t>a</w:t>
              </w:r>
            </w:hyperlink>
          </w:p>
        </w:tc>
      </w:tr>
      <w:tr w:rsidR="006B569A" w:rsidRPr="007629B6" w:rsidTr="006B569A">
        <w:trPr>
          <w:trHeight w:val="144"/>
          <w:tblCellSpacing w:w="20" w:type="nil"/>
        </w:trPr>
        <w:tc>
          <w:tcPr>
            <w:tcW w:w="1063" w:type="dxa"/>
            <w:tcMar>
              <w:top w:w="50" w:type="dxa"/>
              <w:left w:w="100" w:type="dxa"/>
            </w:tcMar>
            <w:vAlign w:val="center"/>
          </w:tcPr>
          <w:p w:rsidR="006B569A" w:rsidRPr="00A42376" w:rsidRDefault="006B569A" w:rsidP="00B3207B">
            <w:pPr>
              <w:spacing w:after="0"/>
              <w:rPr>
                <w:rFonts w:ascii="Times New Roman" w:hAnsi="Times New Roman" w:cs="Times New Roman"/>
                <w:sz w:val="24"/>
                <w:szCs w:val="24"/>
                <w:lang w:val="ru-RU"/>
              </w:rPr>
            </w:pPr>
            <w:r>
              <w:rPr>
                <w:rFonts w:ascii="Times New Roman" w:hAnsi="Times New Roman" w:cs="Times New Roman"/>
                <w:sz w:val="24"/>
                <w:szCs w:val="24"/>
                <w:lang w:val="ru-RU"/>
              </w:rPr>
              <w:t>65</w:t>
            </w:r>
          </w:p>
        </w:tc>
        <w:tc>
          <w:tcPr>
            <w:tcW w:w="3951" w:type="dxa"/>
            <w:tcMar>
              <w:top w:w="50" w:type="dxa"/>
              <w:left w:w="100" w:type="dxa"/>
            </w:tcMar>
          </w:tcPr>
          <w:p w:rsidR="006B569A" w:rsidRPr="00A42376" w:rsidRDefault="006B569A" w:rsidP="00CB60EB">
            <w:pPr>
              <w:rPr>
                <w:rFonts w:ascii="Times New Roman" w:hAnsi="Times New Roman" w:cs="Times New Roman"/>
                <w:sz w:val="24"/>
                <w:szCs w:val="24"/>
                <w:lang w:val="ru-RU"/>
              </w:rPr>
            </w:pPr>
            <w:r>
              <w:rPr>
                <w:rFonts w:ascii="Times New Roman" w:hAnsi="Times New Roman" w:cs="Times New Roman"/>
                <w:sz w:val="24"/>
                <w:szCs w:val="24"/>
                <w:lang w:val="ru-RU"/>
              </w:rPr>
              <w:t xml:space="preserve">Практикум </w:t>
            </w:r>
          </w:p>
        </w:tc>
        <w:tc>
          <w:tcPr>
            <w:tcW w:w="956"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41"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lang w:val="ru-RU"/>
              </w:rPr>
            </w:pPr>
          </w:p>
        </w:tc>
        <w:tc>
          <w:tcPr>
            <w:tcW w:w="1912" w:type="dxa"/>
            <w:tcMar>
              <w:top w:w="50" w:type="dxa"/>
              <w:left w:w="100" w:type="dxa"/>
            </w:tcMar>
            <w:vAlign w:val="center"/>
          </w:tcPr>
          <w:p w:rsidR="006B569A" w:rsidRPr="00A42376" w:rsidRDefault="006B569A" w:rsidP="00B3207B">
            <w:pPr>
              <w:spacing w:after="0"/>
              <w:ind w:left="135"/>
              <w:jc w:val="center"/>
              <w:rPr>
                <w:rFonts w:ascii="Times New Roman" w:hAnsi="Times New Roman" w:cs="Times New Roman"/>
                <w:sz w:val="24"/>
                <w:szCs w:val="24"/>
              </w:rPr>
            </w:pPr>
          </w:p>
        </w:tc>
        <w:tc>
          <w:tcPr>
            <w:tcW w:w="1348" w:type="dxa"/>
            <w:tcMar>
              <w:top w:w="50" w:type="dxa"/>
              <w:left w:w="100" w:type="dxa"/>
            </w:tcMar>
            <w:vAlign w:val="center"/>
          </w:tcPr>
          <w:p w:rsidR="006B569A" w:rsidRPr="005E22ED" w:rsidRDefault="0012371C" w:rsidP="0067538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w:t>
            </w:r>
            <w:r w:rsidR="006B569A">
              <w:rPr>
                <w:rFonts w:ascii="Times New Roman" w:hAnsi="Times New Roman" w:cs="Times New Roman"/>
                <w:sz w:val="24"/>
                <w:szCs w:val="24"/>
                <w:lang w:val="ru-RU"/>
              </w:rPr>
              <w:t>.05</w:t>
            </w:r>
          </w:p>
        </w:tc>
        <w:tc>
          <w:tcPr>
            <w:tcW w:w="3036" w:type="dxa"/>
            <w:tcMar>
              <w:top w:w="50" w:type="dxa"/>
              <w:left w:w="100" w:type="dxa"/>
            </w:tcMar>
          </w:tcPr>
          <w:p w:rsidR="006B569A" w:rsidRPr="00A42376" w:rsidRDefault="006B569A">
            <w:pPr>
              <w:rPr>
                <w:rFonts w:ascii="Times New Roman" w:hAnsi="Times New Roman" w:cs="Times New Roman"/>
                <w:color w:val="000000"/>
                <w:sz w:val="24"/>
                <w:szCs w:val="24"/>
                <w:lang w:val="ru-RU"/>
              </w:rPr>
            </w:pPr>
          </w:p>
        </w:tc>
      </w:tr>
      <w:tr w:rsidR="00F26ADD" w:rsidRPr="00A42376" w:rsidTr="006B569A">
        <w:trPr>
          <w:trHeight w:val="144"/>
          <w:tblCellSpacing w:w="20" w:type="nil"/>
        </w:trPr>
        <w:tc>
          <w:tcPr>
            <w:tcW w:w="0" w:type="auto"/>
            <w:gridSpan w:val="2"/>
            <w:tcMar>
              <w:top w:w="50" w:type="dxa"/>
              <w:left w:w="100" w:type="dxa"/>
            </w:tcMar>
            <w:vAlign w:val="center"/>
          </w:tcPr>
          <w:p w:rsidR="00F26ADD" w:rsidRPr="00A42376" w:rsidRDefault="00F26ADD" w:rsidP="00B3207B">
            <w:pPr>
              <w:spacing w:after="0"/>
              <w:ind w:left="135"/>
              <w:rPr>
                <w:rFonts w:ascii="Times New Roman" w:hAnsi="Times New Roman" w:cs="Times New Roman"/>
                <w:sz w:val="24"/>
                <w:szCs w:val="24"/>
                <w:lang w:val="ru-RU"/>
              </w:rPr>
            </w:pPr>
            <w:r w:rsidRPr="00A42376">
              <w:rPr>
                <w:rFonts w:ascii="Times New Roman" w:hAnsi="Times New Roman" w:cs="Times New Roman"/>
                <w:color w:val="000000"/>
                <w:sz w:val="24"/>
                <w:szCs w:val="24"/>
                <w:lang w:val="ru-RU"/>
              </w:rPr>
              <w:t>ОБЩЕЕ КОЛИЧЕСТВО ЧАСОВ ПО ПРОГРАММЕ</w:t>
            </w:r>
          </w:p>
        </w:tc>
        <w:tc>
          <w:tcPr>
            <w:tcW w:w="956" w:type="dxa"/>
            <w:tcMar>
              <w:top w:w="50" w:type="dxa"/>
              <w:left w:w="100" w:type="dxa"/>
            </w:tcMar>
            <w:vAlign w:val="center"/>
          </w:tcPr>
          <w:p w:rsidR="00F26ADD" w:rsidRPr="00A42376" w:rsidRDefault="00F26ADD" w:rsidP="006B569A">
            <w:pPr>
              <w:spacing w:after="0"/>
              <w:ind w:left="135"/>
              <w:jc w:val="center"/>
              <w:rPr>
                <w:rFonts w:ascii="Times New Roman" w:hAnsi="Times New Roman" w:cs="Times New Roman"/>
                <w:sz w:val="24"/>
                <w:szCs w:val="24"/>
              </w:rPr>
            </w:pPr>
            <w:r w:rsidRPr="00A42376">
              <w:rPr>
                <w:rFonts w:ascii="Times New Roman" w:hAnsi="Times New Roman" w:cs="Times New Roman"/>
                <w:color w:val="000000"/>
                <w:sz w:val="24"/>
                <w:szCs w:val="24"/>
                <w:lang w:val="ru-RU"/>
              </w:rPr>
              <w:t xml:space="preserve"> </w:t>
            </w:r>
            <w:r w:rsidR="002066C2" w:rsidRPr="00A42376">
              <w:rPr>
                <w:rFonts w:ascii="Times New Roman" w:hAnsi="Times New Roman" w:cs="Times New Roman"/>
                <w:color w:val="000000"/>
                <w:sz w:val="24"/>
                <w:szCs w:val="24"/>
                <w:lang w:val="ru-RU"/>
              </w:rPr>
              <w:t>6</w:t>
            </w:r>
            <w:r w:rsidR="006B569A">
              <w:rPr>
                <w:rFonts w:ascii="Times New Roman" w:hAnsi="Times New Roman" w:cs="Times New Roman"/>
                <w:color w:val="000000"/>
                <w:sz w:val="24"/>
                <w:szCs w:val="24"/>
                <w:lang w:val="ru-RU"/>
              </w:rPr>
              <w:t>5</w:t>
            </w:r>
          </w:p>
        </w:tc>
        <w:tc>
          <w:tcPr>
            <w:tcW w:w="1841" w:type="dxa"/>
            <w:tcMar>
              <w:top w:w="50" w:type="dxa"/>
              <w:left w:w="100" w:type="dxa"/>
            </w:tcMar>
            <w:vAlign w:val="center"/>
          </w:tcPr>
          <w:p w:rsidR="00F26ADD" w:rsidRPr="00A42376" w:rsidRDefault="007B28E3" w:rsidP="00B3207B">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6</w:t>
            </w:r>
          </w:p>
        </w:tc>
        <w:tc>
          <w:tcPr>
            <w:tcW w:w="1912" w:type="dxa"/>
            <w:tcMar>
              <w:top w:w="50" w:type="dxa"/>
              <w:left w:w="100" w:type="dxa"/>
            </w:tcMar>
            <w:vAlign w:val="center"/>
          </w:tcPr>
          <w:p w:rsidR="00F26ADD" w:rsidRPr="00A42376" w:rsidRDefault="00F26ADD" w:rsidP="00B3207B">
            <w:pPr>
              <w:spacing w:after="0"/>
              <w:ind w:left="135"/>
              <w:jc w:val="center"/>
              <w:rPr>
                <w:rFonts w:ascii="Times New Roman" w:hAnsi="Times New Roman" w:cs="Times New Roman"/>
                <w:sz w:val="24"/>
                <w:szCs w:val="24"/>
              </w:rPr>
            </w:pPr>
            <w:r w:rsidRPr="00A42376">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F26ADD" w:rsidRPr="00A42376" w:rsidRDefault="00F26ADD" w:rsidP="00B3207B">
            <w:pPr>
              <w:rPr>
                <w:rFonts w:ascii="Times New Roman" w:hAnsi="Times New Roman" w:cs="Times New Roman"/>
                <w:sz w:val="24"/>
                <w:szCs w:val="24"/>
              </w:rPr>
            </w:pPr>
          </w:p>
        </w:tc>
      </w:tr>
    </w:tbl>
    <w:p w:rsidR="009A14CE" w:rsidRDefault="009A14CE">
      <w:pPr>
        <w:sectPr w:rsidR="009A14CE">
          <w:pgSz w:w="16383" w:h="11906" w:orient="landscape"/>
          <w:pgMar w:top="1134" w:right="850" w:bottom="1134" w:left="1701" w:header="720" w:footer="720" w:gutter="0"/>
          <w:cols w:space="720"/>
        </w:sectPr>
      </w:pPr>
    </w:p>
    <w:p w:rsidR="009A14CE" w:rsidRDefault="005C0B88">
      <w:pPr>
        <w:spacing w:after="0"/>
        <w:ind w:left="120"/>
      </w:pPr>
      <w:r>
        <w:rPr>
          <w:rFonts w:ascii="Times New Roman" w:hAnsi="Times New Roman"/>
          <w:b/>
          <w:color w:val="000000"/>
          <w:sz w:val="28"/>
        </w:rPr>
        <w:lastRenderedPageBreak/>
        <w:t xml:space="preserve"> 9 КЛАСС </w:t>
      </w:r>
    </w:p>
    <w:p w:rsidR="009A14CE" w:rsidRDefault="009A14CE">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3981"/>
        <w:gridCol w:w="952"/>
        <w:gridCol w:w="1841"/>
        <w:gridCol w:w="1910"/>
        <w:gridCol w:w="1347"/>
        <w:gridCol w:w="2888"/>
      </w:tblGrid>
      <w:tr w:rsidR="00CB60EB" w:rsidRPr="001D441B" w:rsidTr="00A13BD6">
        <w:trPr>
          <w:trHeight w:val="144"/>
          <w:tblCellSpacing w:w="20" w:type="nil"/>
        </w:trPr>
        <w:tc>
          <w:tcPr>
            <w:tcW w:w="1118" w:type="dxa"/>
            <w:vMerge w:val="restart"/>
            <w:tcMar>
              <w:top w:w="50" w:type="dxa"/>
              <w:left w:w="100" w:type="dxa"/>
            </w:tcMar>
            <w:vAlign w:val="center"/>
          </w:tcPr>
          <w:p w:rsidR="00CB60EB" w:rsidRPr="001D441B" w:rsidRDefault="00CB60EB" w:rsidP="00CB60EB">
            <w:pPr>
              <w:spacing w:after="0"/>
              <w:ind w:left="135"/>
              <w:rPr>
                <w:rFonts w:ascii="Times New Roman" w:hAnsi="Times New Roman" w:cs="Times New Roman"/>
                <w:sz w:val="24"/>
                <w:szCs w:val="24"/>
              </w:rPr>
            </w:pPr>
            <w:r w:rsidRPr="001D441B">
              <w:rPr>
                <w:rFonts w:ascii="Times New Roman" w:hAnsi="Times New Roman" w:cs="Times New Roman"/>
                <w:b/>
                <w:color w:val="000000"/>
                <w:sz w:val="24"/>
                <w:szCs w:val="24"/>
              </w:rPr>
              <w:t xml:space="preserve">№ п/п </w:t>
            </w:r>
          </w:p>
          <w:p w:rsidR="00CB60EB" w:rsidRPr="001D441B" w:rsidRDefault="00CB60EB" w:rsidP="00CB60EB">
            <w:pPr>
              <w:spacing w:after="0"/>
              <w:ind w:left="135"/>
              <w:rPr>
                <w:rFonts w:ascii="Times New Roman" w:hAnsi="Times New Roman" w:cs="Times New Roman"/>
                <w:sz w:val="24"/>
                <w:szCs w:val="24"/>
              </w:rPr>
            </w:pPr>
          </w:p>
        </w:tc>
        <w:tc>
          <w:tcPr>
            <w:tcW w:w="3982" w:type="dxa"/>
            <w:vMerge w:val="restart"/>
            <w:tcMar>
              <w:top w:w="50" w:type="dxa"/>
              <w:left w:w="100" w:type="dxa"/>
            </w:tcMar>
            <w:vAlign w:val="center"/>
          </w:tcPr>
          <w:p w:rsidR="00CB60EB" w:rsidRPr="001D441B" w:rsidRDefault="00CB60EB" w:rsidP="00CB60EB">
            <w:pPr>
              <w:spacing w:after="0"/>
              <w:ind w:left="135"/>
              <w:rPr>
                <w:rFonts w:ascii="Times New Roman" w:hAnsi="Times New Roman" w:cs="Times New Roman"/>
                <w:sz w:val="24"/>
                <w:szCs w:val="24"/>
              </w:rPr>
            </w:pPr>
            <w:r w:rsidRPr="001D441B">
              <w:rPr>
                <w:rFonts w:ascii="Times New Roman" w:hAnsi="Times New Roman" w:cs="Times New Roman"/>
                <w:b/>
                <w:color w:val="000000"/>
                <w:sz w:val="24"/>
                <w:szCs w:val="24"/>
              </w:rPr>
              <w:t xml:space="preserve">Тема урока </w:t>
            </w:r>
          </w:p>
          <w:p w:rsidR="00CB60EB" w:rsidRPr="001D441B" w:rsidRDefault="00CB60EB" w:rsidP="00CB60EB">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B60EB" w:rsidRPr="001D441B" w:rsidRDefault="00CB60EB" w:rsidP="00CB60EB">
            <w:pPr>
              <w:spacing w:after="0"/>
              <w:rPr>
                <w:rFonts w:ascii="Times New Roman" w:hAnsi="Times New Roman" w:cs="Times New Roman"/>
                <w:sz w:val="24"/>
                <w:szCs w:val="24"/>
              </w:rPr>
            </w:pPr>
            <w:r w:rsidRPr="001D441B">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CB60EB" w:rsidRPr="001D441B" w:rsidRDefault="00CB60EB" w:rsidP="00CB60EB">
            <w:pPr>
              <w:spacing w:after="0"/>
              <w:ind w:left="135"/>
              <w:rPr>
                <w:rFonts w:ascii="Times New Roman" w:hAnsi="Times New Roman" w:cs="Times New Roman"/>
                <w:sz w:val="24"/>
                <w:szCs w:val="24"/>
              </w:rPr>
            </w:pPr>
            <w:r w:rsidRPr="001D441B">
              <w:rPr>
                <w:rFonts w:ascii="Times New Roman" w:hAnsi="Times New Roman" w:cs="Times New Roman"/>
                <w:b/>
                <w:color w:val="000000"/>
                <w:sz w:val="24"/>
                <w:szCs w:val="24"/>
              </w:rPr>
              <w:t xml:space="preserve">Дата изучения </w:t>
            </w:r>
          </w:p>
          <w:p w:rsidR="00CB60EB" w:rsidRPr="001D441B" w:rsidRDefault="00CB60EB" w:rsidP="00CB60EB">
            <w:pPr>
              <w:spacing w:after="0"/>
              <w:ind w:left="135"/>
              <w:rPr>
                <w:rFonts w:ascii="Times New Roman" w:hAnsi="Times New Roman" w:cs="Times New Roman"/>
                <w:sz w:val="24"/>
                <w:szCs w:val="24"/>
              </w:rPr>
            </w:pPr>
          </w:p>
        </w:tc>
        <w:tc>
          <w:tcPr>
            <w:tcW w:w="2888" w:type="dxa"/>
            <w:vMerge w:val="restart"/>
            <w:tcMar>
              <w:top w:w="50" w:type="dxa"/>
              <w:left w:w="100" w:type="dxa"/>
            </w:tcMar>
            <w:vAlign w:val="center"/>
          </w:tcPr>
          <w:p w:rsidR="00CB60EB" w:rsidRPr="001D441B" w:rsidRDefault="00CB60EB" w:rsidP="00CB60EB">
            <w:pPr>
              <w:spacing w:after="0"/>
              <w:ind w:left="135"/>
              <w:rPr>
                <w:rFonts w:ascii="Times New Roman" w:hAnsi="Times New Roman" w:cs="Times New Roman"/>
                <w:sz w:val="24"/>
                <w:szCs w:val="24"/>
              </w:rPr>
            </w:pPr>
            <w:r w:rsidRPr="001D441B">
              <w:rPr>
                <w:rFonts w:ascii="Times New Roman" w:hAnsi="Times New Roman" w:cs="Times New Roman"/>
                <w:b/>
                <w:color w:val="000000"/>
                <w:sz w:val="24"/>
                <w:szCs w:val="24"/>
              </w:rPr>
              <w:t xml:space="preserve">Электронные цифровые образовательные ресурсы </w:t>
            </w:r>
          </w:p>
          <w:p w:rsidR="00CB60EB" w:rsidRPr="001D441B" w:rsidRDefault="00CB60EB" w:rsidP="00CB60EB">
            <w:pPr>
              <w:spacing w:after="0"/>
              <w:ind w:left="135"/>
              <w:rPr>
                <w:rFonts w:ascii="Times New Roman" w:hAnsi="Times New Roman" w:cs="Times New Roman"/>
                <w:sz w:val="24"/>
                <w:szCs w:val="24"/>
              </w:rPr>
            </w:pPr>
          </w:p>
        </w:tc>
      </w:tr>
      <w:tr w:rsidR="00CB60EB" w:rsidRPr="001D441B" w:rsidTr="00A13BD6">
        <w:trPr>
          <w:trHeight w:val="144"/>
          <w:tblCellSpacing w:w="20" w:type="nil"/>
        </w:trPr>
        <w:tc>
          <w:tcPr>
            <w:tcW w:w="0" w:type="auto"/>
            <w:vMerge/>
            <w:tcBorders>
              <w:top w:val="nil"/>
            </w:tcBorders>
            <w:tcMar>
              <w:top w:w="50" w:type="dxa"/>
              <w:left w:w="100" w:type="dxa"/>
            </w:tcMar>
          </w:tcPr>
          <w:p w:rsidR="00CB60EB" w:rsidRPr="001D441B" w:rsidRDefault="00CB60EB" w:rsidP="00CB60EB">
            <w:pPr>
              <w:rPr>
                <w:rFonts w:ascii="Times New Roman" w:hAnsi="Times New Roman" w:cs="Times New Roman"/>
                <w:sz w:val="24"/>
                <w:szCs w:val="24"/>
              </w:rPr>
            </w:pPr>
          </w:p>
        </w:tc>
        <w:tc>
          <w:tcPr>
            <w:tcW w:w="0" w:type="auto"/>
            <w:vMerge/>
            <w:tcBorders>
              <w:top w:val="nil"/>
            </w:tcBorders>
            <w:tcMar>
              <w:top w:w="50" w:type="dxa"/>
              <w:left w:w="100" w:type="dxa"/>
            </w:tcMar>
          </w:tcPr>
          <w:p w:rsidR="00CB60EB" w:rsidRPr="001D441B" w:rsidRDefault="00CB60EB" w:rsidP="00CB60EB">
            <w:pPr>
              <w:rPr>
                <w:rFonts w:ascii="Times New Roman" w:hAnsi="Times New Roman" w:cs="Times New Roman"/>
                <w:sz w:val="24"/>
                <w:szCs w:val="24"/>
              </w:rPr>
            </w:pPr>
          </w:p>
        </w:tc>
        <w:tc>
          <w:tcPr>
            <w:tcW w:w="954" w:type="dxa"/>
            <w:tcMar>
              <w:top w:w="50" w:type="dxa"/>
              <w:left w:w="100" w:type="dxa"/>
            </w:tcMar>
            <w:vAlign w:val="center"/>
          </w:tcPr>
          <w:p w:rsidR="00CB60EB" w:rsidRPr="001D441B" w:rsidRDefault="00CB60EB" w:rsidP="00CB60EB">
            <w:pPr>
              <w:spacing w:after="0"/>
              <w:ind w:left="135"/>
              <w:rPr>
                <w:rFonts w:ascii="Times New Roman" w:hAnsi="Times New Roman" w:cs="Times New Roman"/>
                <w:sz w:val="24"/>
                <w:szCs w:val="24"/>
              </w:rPr>
            </w:pPr>
            <w:r w:rsidRPr="001D441B">
              <w:rPr>
                <w:rFonts w:ascii="Times New Roman" w:hAnsi="Times New Roman" w:cs="Times New Roman"/>
                <w:b/>
                <w:color w:val="000000"/>
                <w:sz w:val="24"/>
                <w:szCs w:val="24"/>
              </w:rPr>
              <w:t xml:space="preserve">Всего </w:t>
            </w:r>
          </w:p>
          <w:p w:rsidR="00CB60EB" w:rsidRPr="001D441B" w:rsidRDefault="00CB60EB" w:rsidP="00CB60EB">
            <w:pPr>
              <w:spacing w:after="0"/>
              <w:ind w:left="135"/>
              <w:rPr>
                <w:rFonts w:ascii="Times New Roman" w:hAnsi="Times New Roman" w:cs="Times New Roman"/>
                <w:sz w:val="24"/>
                <w:szCs w:val="24"/>
              </w:rPr>
            </w:pPr>
          </w:p>
        </w:tc>
        <w:tc>
          <w:tcPr>
            <w:tcW w:w="1841" w:type="dxa"/>
            <w:tcMar>
              <w:top w:w="50" w:type="dxa"/>
              <w:left w:w="100" w:type="dxa"/>
            </w:tcMar>
            <w:vAlign w:val="center"/>
          </w:tcPr>
          <w:p w:rsidR="00CB60EB" w:rsidRPr="001D441B" w:rsidRDefault="00CB60EB" w:rsidP="00CB60EB">
            <w:pPr>
              <w:spacing w:after="0"/>
              <w:ind w:left="135"/>
              <w:rPr>
                <w:rFonts w:ascii="Times New Roman" w:hAnsi="Times New Roman" w:cs="Times New Roman"/>
                <w:sz w:val="24"/>
                <w:szCs w:val="24"/>
              </w:rPr>
            </w:pPr>
            <w:r w:rsidRPr="001D441B">
              <w:rPr>
                <w:rFonts w:ascii="Times New Roman" w:hAnsi="Times New Roman" w:cs="Times New Roman"/>
                <w:b/>
                <w:color w:val="000000"/>
                <w:sz w:val="24"/>
                <w:szCs w:val="24"/>
              </w:rPr>
              <w:t xml:space="preserve">Контрольные работы </w:t>
            </w:r>
          </w:p>
          <w:p w:rsidR="00CB60EB" w:rsidRPr="001D441B" w:rsidRDefault="00CB60EB" w:rsidP="00CB60EB">
            <w:pPr>
              <w:spacing w:after="0"/>
              <w:ind w:left="135"/>
              <w:rPr>
                <w:rFonts w:ascii="Times New Roman" w:hAnsi="Times New Roman" w:cs="Times New Roman"/>
                <w:sz w:val="24"/>
                <w:szCs w:val="24"/>
              </w:rPr>
            </w:pPr>
          </w:p>
        </w:tc>
        <w:tc>
          <w:tcPr>
            <w:tcW w:w="1910" w:type="dxa"/>
            <w:tcMar>
              <w:top w:w="50" w:type="dxa"/>
              <w:left w:w="100" w:type="dxa"/>
            </w:tcMar>
            <w:vAlign w:val="center"/>
          </w:tcPr>
          <w:p w:rsidR="00CB60EB" w:rsidRPr="001D441B" w:rsidRDefault="00CB60EB" w:rsidP="00CB60EB">
            <w:pPr>
              <w:spacing w:after="0"/>
              <w:ind w:left="135"/>
              <w:rPr>
                <w:rFonts w:ascii="Times New Roman" w:hAnsi="Times New Roman" w:cs="Times New Roman"/>
                <w:sz w:val="24"/>
                <w:szCs w:val="24"/>
              </w:rPr>
            </w:pPr>
            <w:r w:rsidRPr="001D441B">
              <w:rPr>
                <w:rFonts w:ascii="Times New Roman" w:hAnsi="Times New Roman" w:cs="Times New Roman"/>
                <w:b/>
                <w:color w:val="000000"/>
                <w:sz w:val="24"/>
                <w:szCs w:val="24"/>
              </w:rPr>
              <w:t xml:space="preserve">Практические работы </w:t>
            </w:r>
          </w:p>
          <w:p w:rsidR="00CB60EB" w:rsidRPr="001D441B" w:rsidRDefault="00CB60EB" w:rsidP="00CB60EB">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B60EB" w:rsidRPr="001D441B" w:rsidRDefault="00CB60EB" w:rsidP="00CB60EB">
            <w:pPr>
              <w:rPr>
                <w:rFonts w:ascii="Times New Roman" w:hAnsi="Times New Roman" w:cs="Times New Roman"/>
                <w:sz w:val="24"/>
                <w:szCs w:val="24"/>
              </w:rPr>
            </w:pPr>
          </w:p>
        </w:tc>
        <w:tc>
          <w:tcPr>
            <w:tcW w:w="0" w:type="auto"/>
            <w:vMerge/>
            <w:tcBorders>
              <w:top w:val="nil"/>
            </w:tcBorders>
            <w:tcMar>
              <w:top w:w="50" w:type="dxa"/>
              <w:left w:w="100" w:type="dxa"/>
            </w:tcMar>
          </w:tcPr>
          <w:p w:rsidR="00CB60EB" w:rsidRPr="001D441B" w:rsidRDefault="00CB60EB" w:rsidP="00CB60EB">
            <w:pPr>
              <w:rPr>
                <w:rFonts w:ascii="Times New Roman" w:hAnsi="Times New Roman" w:cs="Times New Roman"/>
                <w:sz w:val="24"/>
                <w:szCs w:val="24"/>
              </w:rPr>
            </w:pPr>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rPr>
            </w:pPr>
            <w:r w:rsidRPr="001D441B">
              <w:rPr>
                <w:rFonts w:ascii="Times New Roman" w:hAnsi="Times New Roman" w:cs="Times New Roman"/>
                <w:color w:val="000000"/>
                <w:sz w:val="24"/>
                <w:szCs w:val="24"/>
              </w:rPr>
              <w:t>1</w:t>
            </w:r>
          </w:p>
        </w:tc>
        <w:tc>
          <w:tcPr>
            <w:tcW w:w="3982" w:type="dxa"/>
            <w:tcMar>
              <w:top w:w="50" w:type="dxa"/>
              <w:left w:w="100" w:type="dxa"/>
            </w:tcMar>
            <w:vAlign w:val="center"/>
          </w:tcPr>
          <w:p w:rsidR="00E362D8" w:rsidRPr="001D441B" w:rsidRDefault="00E362D8" w:rsidP="00CB60EB">
            <w:pPr>
              <w:spacing w:after="0"/>
              <w:ind w:left="135"/>
              <w:rPr>
                <w:rFonts w:ascii="Times New Roman" w:hAnsi="Times New Roman" w:cs="Times New Roman"/>
                <w:color w:val="000000"/>
                <w:sz w:val="24"/>
                <w:szCs w:val="24"/>
                <w:lang w:val="ru-RU"/>
              </w:rPr>
            </w:pPr>
          </w:p>
          <w:p w:rsidR="00E362D8" w:rsidRPr="001D441B" w:rsidRDefault="00E362D8" w:rsidP="00CB60EB">
            <w:pPr>
              <w:spacing w:after="0"/>
              <w:ind w:left="135"/>
              <w:rPr>
                <w:rFonts w:ascii="Times New Roman" w:hAnsi="Times New Roman" w:cs="Times New Roman"/>
                <w:sz w:val="24"/>
                <w:szCs w:val="24"/>
                <w:lang w:val="ru-RU"/>
              </w:rPr>
            </w:pPr>
            <w:r w:rsidRPr="001D441B">
              <w:rPr>
                <w:rFonts w:ascii="Times New Roman" w:hAnsi="Times New Roman" w:cs="Times New Roman"/>
                <w:sz w:val="24"/>
                <w:szCs w:val="24"/>
                <w:lang w:val="ru-RU"/>
              </w:rPr>
              <w:t>Введение. Как работать с учебником</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322E3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w:t>
            </w:r>
            <w:r w:rsidR="00E362D8" w:rsidRPr="001D441B">
              <w:rPr>
                <w:rFonts w:ascii="Times New Roman" w:hAnsi="Times New Roman" w:cs="Times New Roman"/>
                <w:sz w:val="24"/>
                <w:szCs w:val="24"/>
                <w:lang w:val="ru-RU"/>
              </w:rPr>
              <w:t>.09</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Pr>
                <w:rFonts w:ascii="Times New Roman" w:hAnsi="Times New Roman" w:cs="Times New Roman"/>
                <w:color w:val="000000"/>
                <w:sz w:val="24"/>
                <w:szCs w:val="24"/>
                <w:lang w:val="ru-RU"/>
              </w:rPr>
              <w:t>ъ</w:t>
            </w:r>
            <w:r w:rsidRPr="001D441B">
              <w:rPr>
                <w:rFonts w:ascii="Times New Roman" w:hAnsi="Times New Roman" w:cs="Times New Roman"/>
                <w:color w:val="000000"/>
                <w:sz w:val="24"/>
                <w:szCs w:val="24"/>
                <w:lang w:val="ru-RU"/>
              </w:rPr>
              <w:t xml:space="preserve">Библиотека ЦОК </w:t>
            </w:r>
            <w:hyperlink r:id="rId185">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rPr>
            </w:pPr>
            <w:r w:rsidRPr="001D441B">
              <w:rPr>
                <w:rFonts w:ascii="Times New Roman" w:hAnsi="Times New Roman" w:cs="Times New Roman"/>
                <w:color w:val="000000"/>
                <w:sz w:val="24"/>
                <w:szCs w:val="24"/>
              </w:rPr>
              <w:t>2</w:t>
            </w:r>
          </w:p>
        </w:tc>
        <w:tc>
          <w:tcPr>
            <w:tcW w:w="3982" w:type="dxa"/>
            <w:tcMar>
              <w:top w:w="50" w:type="dxa"/>
              <w:left w:w="100" w:type="dxa"/>
            </w:tcMar>
            <w:vAlign w:val="center"/>
          </w:tcPr>
          <w:p w:rsidR="00E362D8" w:rsidRPr="001D441B" w:rsidRDefault="00E362D8" w:rsidP="00CB60EB">
            <w:pPr>
              <w:spacing w:after="0"/>
              <w:ind w:left="135"/>
              <w:rPr>
                <w:rFonts w:ascii="Times New Roman" w:hAnsi="Times New Roman" w:cs="Times New Roman"/>
                <w:color w:val="000000"/>
                <w:sz w:val="24"/>
                <w:szCs w:val="24"/>
                <w:lang w:val="ru-RU"/>
              </w:rPr>
            </w:pPr>
          </w:p>
          <w:p w:rsidR="00E362D8" w:rsidRPr="001D441B" w:rsidRDefault="00E362D8" w:rsidP="00CB60EB">
            <w:pPr>
              <w:spacing w:after="0"/>
              <w:ind w:left="135"/>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Входная контрольная работа</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r w:rsidRPr="001D441B">
              <w:rPr>
                <w:rFonts w:ascii="Times New Roman" w:hAnsi="Times New Roman" w:cs="Times New Roman"/>
                <w:sz w:val="24"/>
                <w:szCs w:val="24"/>
                <w:lang w:val="ru-RU"/>
              </w:rPr>
              <w:t>1</w:t>
            </w: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w:t>
            </w:r>
            <w:r w:rsidR="00E362D8" w:rsidRPr="001D441B">
              <w:rPr>
                <w:rFonts w:ascii="Times New Roman" w:hAnsi="Times New Roman" w:cs="Times New Roman"/>
                <w:sz w:val="24"/>
                <w:szCs w:val="24"/>
                <w:lang w:val="ru-RU"/>
              </w:rPr>
              <w:t>.09</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86">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3</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767676"/>
              </w:rPr>
            </w:pPr>
            <w:r w:rsidRPr="001D441B">
              <w:t>Политика и власть</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w:t>
            </w:r>
            <w:r w:rsidR="00E362D8" w:rsidRPr="001D441B">
              <w:rPr>
                <w:rFonts w:ascii="Times New Roman" w:hAnsi="Times New Roman" w:cs="Times New Roman"/>
                <w:sz w:val="24"/>
                <w:szCs w:val="24"/>
                <w:lang w:val="ru-RU"/>
              </w:rPr>
              <w:t>.09</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87">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4</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pPr>
            <w:r w:rsidRPr="001D441B">
              <w:t>Политика и власть</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w:t>
            </w:r>
            <w:r w:rsidR="00E362D8" w:rsidRPr="001D441B">
              <w:rPr>
                <w:rFonts w:ascii="Times New Roman" w:hAnsi="Times New Roman" w:cs="Times New Roman"/>
                <w:sz w:val="24"/>
                <w:szCs w:val="24"/>
                <w:lang w:val="ru-RU"/>
              </w:rPr>
              <w:t>.09</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88">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5</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767676"/>
              </w:rPr>
            </w:pPr>
            <w:r w:rsidRPr="001D441B">
              <w:t>Государство</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w:t>
            </w:r>
            <w:r w:rsidR="00E362D8" w:rsidRPr="001D441B">
              <w:rPr>
                <w:rFonts w:ascii="Times New Roman" w:hAnsi="Times New Roman" w:cs="Times New Roman"/>
                <w:sz w:val="24"/>
                <w:szCs w:val="24"/>
                <w:lang w:val="ru-RU"/>
              </w:rPr>
              <w:t>.10</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89">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6</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pPr>
            <w:r w:rsidRPr="001D441B">
              <w:t>Государство</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w:t>
            </w:r>
            <w:r w:rsidR="00E362D8" w:rsidRPr="001D441B">
              <w:rPr>
                <w:rFonts w:ascii="Times New Roman" w:hAnsi="Times New Roman" w:cs="Times New Roman"/>
                <w:sz w:val="24"/>
                <w:szCs w:val="24"/>
                <w:lang w:val="ru-RU"/>
              </w:rPr>
              <w:t>.10</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90">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7</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767676"/>
              </w:rPr>
            </w:pPr>
            <w:r w:rsidRPr="001D441B">
              <w:t>Политические режимы</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w:t>
            </w:r>
            <w:r w:rsidR="00E362D8" w:rsidRPr="001D441B">
              <w:rPr>
                <w:rFonts w:ascii="Times New Roman" w:hAnsi="Times New Roman" w:cs="Times New Roman"/>
                <w:sz w:val="24"/>
                <w:szCs w:val="24"/>
                <w:lang w:val="ru-RU"/>
              </w:rPr>
              <w:t>.10</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91">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8</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pPr>
            <w:r w:rsidRPr="001D441B">
              <w:t>Политические режимы</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w:t>
            </w:r>
            <w:r w:rsidR="00E362D8" w:rsidRPr="001D441B">
              <w:rPr>
                <w:rFonts w:ascii="Times New Roman" w:hAnsi="Times New Roman" w:cs="Times New Roman"/>
                <w:sz w:val="24"/>
                <w:szCs w:val="24"/>
                <w:lang w:val="ru-RU"/>
              </w:rPr>
              <w:t>.10</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92">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lastRenderedPageBreak/>
              <w:t>9</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767676"/>
              </w:rPr>
            </w:pPr>
            <w:r w:rsidRPr="001D441B">
              <w:t>Правовое государство</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w:t>
            </w:r>
            <w:r w:rsidR="00E362D8" w:rsidRPr="001D441B">
              <w:rPr>
                <w:rFonts w:ascii="Times New Roman" w:hAnsi="Times New Roman" w:cs="Times New Roman"/>
                <w:sz w:val="24"/>
                <w:szCs w:val="24"/>
                <w:lang w:val="ru-RU"/>
              </w:rPr>
              <w:t>.11</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93">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10</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767676"/>
              </w:rPr>
            </w:pPr>
            <w:r w:rsidRPr="001D441B">
              <w:t>Гражданское общество и государство</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w:t>
            </w:r>
            <w:r w:rsidR="00E362D8" w:rsidRPr="001D441B">
              <w:rPr>
                <w:rFonts w:ascii="Times New Roman" w:hAnsi="Times New Roman" w:cs="Times New Roman"/>
                <w:sz w:val="24"/>
                <w:szCs w:val="24"/>
                <w:lang w:val="ru-RU"/>
              </w:rPr>
              <w:t>.11</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94">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11</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pPr>
            <w:r w:rsidRPr="001D441B">
              <w:t>Гражданское общество и государство</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w:t>
            </w:r>
            <w:r w:rsidR="00E362D8" w:rsidRPr="001D441B">
              <w:rPr>
                <w:rFonts w:ascii="Times New Roman" w:hAnsi="Times New Roman" w:cs="Times New Roman"/>
                <w:sz w:val="24"/>
                <w:szCs w:val="24"/>
                <w:lang w:val="ru-RU"/>
              </w:rPr>
              <w:t>.11</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95">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12</w:t>
            </w:r>
          </w:p>
        </w:tc>
        <w:tc>
          <w:tcPr>
            <w:tcW w:w="3982" w:type="dxa"/>
            <w:tcMar>
              <w:top w:w="50" w:type="dxa"/>
              <w:left w:w="100" w:type="dxa"/>
            </w:tcMar>
          </w:tcPr>
          <w:p w:rsidR="00E362D8" w:rsidRPr="001D441B" w:rsidRDefault="00E362D8" w:rsidP="00CB60EB">
            <w:pPr>
              <w:rPr>
                <w:rFonts w:ascii="Times New Roman" w:hAnsi="Times New Roman" w:cs="Times New Roman"/>
                <w:sz w:val="24"/>
                <w:szCs w:val="24"/>
                <w:lang w:val="ru-RU"/>
              </w:rPr>
            </w:pPr>
            <w:r w:rsidRPr="001D441B">
              <w:rPr>
                <w:rFonts w:ascii="Times New Roman" w:hAnsi="Times New Roman" w:cs="Times New Roman"/>
                <w:sz w:val="24"/>
                <w:szCs w:val="24"/>
                <w:lang w:val="ru-RU"/>
              </w:rPr>
              <w:t>Участие граждан в политической жизни</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w:t>
            </w:r>
            <w:r w:rsidR="00E362D8" w:rsidRPr="001D441B">
              <w:rPr>
                <w:rFonts w:ascii="Times New Roman" w:hAnsi="Times New Roman" w:cs="Times New Roman"/>
                <w:sz w:val="24"/>
                <w:szCs w:val="24"/>
                <w:lang w:val="ru-RU"/>
              </w:rPr>
              <w:t>.12</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96">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13</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767676"/>
              </w:rPr>
            </w:pPr>
            <w:r w:rsidRPr="001D441B">
              <w:t>Политические партии и движения.</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w:t>
            </w:r>
            <w:r w:rsidR="00E362D8" w:rsidRPr="001D441B">
              <w:rPr>
                <w:rFonts w:ascii="Times New Roman" w:hAnsi="Times New Roman" w:cs="Times New Roman"/>
                <w:sz w:val="24"/>
                <w:szCs w:val="24"/>
                <w:lang w:val="ru-RU"/>
              </w:rPr>
              <w:t>.12</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97">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14</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pPr>
            <w:r w:rsidRPr="001D441B">
              <w:t>Политические партии и движения.</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w:t>
            </w:r>
            <w:r w:rsidR="00E362D8" w:rsidRPr="001D441B">
              <w:rPr>
                <w:rFonts w:ascii="Times New Roman" w:hAnsi="Times New Roman" w:cs="Times New Roman"/>
                <w:sz w:val="24"/>
                <w:szCs w:val="24"/>
                <w:lang w:val="ru-RU"/>
              </w:rPr>
              <w:t>.12</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98">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15</w:t>
            </w:r>
          </w:p>
        </w:tc>
        <w:tc>
          <w:tcPr>
            <w:tcW w:w="3982" w:type="dxa"/>
            <w:tcMar>
              <w:top w:w="50" w:type="dxa"/>
              <w:left w:w="100" w:type="dxa"/>
            </w:tcMar>
          </w:tcPr>
          <w:p w:rsidR="00E362D8" w:rsidRPr="001D441B" w:rsidRDefault="00E362D8" w:rsidP="00CB60EB">
            <w:pPr>
              <w:rPr>
                <w:rFonts w:ascii="Times New Roman" w:hAnsi="Times New Roman" w:cs="Times New Roman"/>
                <w:sz w:val="24"/>
                <w:szCs w:val="24"/>
                <w:lang w:val="ru-RU"/>
              </w:rPr>
            </w:pPr>
            <w:r w:rsidRPr="001D441B">
              <w:rPr>
                <w:rFonts w:ascii="Times New Roman" w:hAnsi="Times New Roman" w:cs="Times New Roman"/>
                <w:sz w:val="24"/>
                <w:szCs w:val="24"/>
                <w:lang w:val="ru-RU"/>
              </w:rPr>
              <w:t>Повторительно-обобщающий урок «Политическая жизнь общества»</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w:t>
            </w:r>
            <w:r w:rsidR="00E362D8" w:rsidRPr="001D441B">
              <w:rPr>
                <w:rFonts w:ascii="Times New Roman" w:hAnsi="Times New Roman" w:cs="Times New Roman"/>
                <w:sz w:val="24"/>
                <w:szCs w:val="24"/>
                <w:lang w:val="ru-RU"/>
              </w:rPr>
              <w:t>.12</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199">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16</w:t>
            </w:r>
          </w:p>
        </w:tc>
        <w:tc>
          <w:tcPr>
            <w:tcW w:w="3982" w:type="dxa"/>
            <w:tcMar>
              <w:top w:w="50" w:type="dxa"/>
              <w:left w:w="100" w:type="dxa"/>
            </w:tcMar>
            <w:vAlign w:val="center"/>
          </w:tcPr>
          <w:p w:rsidR="00E362D8" w:rsidRPr="001D441B" w:rsidRDefault="00E362D8" w:rsidP="00CB60EB">
            <w:pPr>
              <w:spacing w:after="0"/>
              <w:ind w:left="135"/>
              <w:rPr>
                <w:rFonts w:ascii="Times New Roman" w:hAnsi="Times New Roman" w:cs="Times New Roman"/>
                <w:sz w:val="24"/>
                <w:szCs w:val="24"/>
                <w:lang w:val="ru-RU"/>
              </w:rPr>
            </w:pPr>
            <w:r w:rsidRPr="001D441B">
              <w:rPr>
                <w:rFonts w:ascii="Times New Roman" w:hAnsi="Times New Roman" w:cs="Times New Roman"/>
                <w:sz w:val="24"/>
                <w:szCs w:val="24"/>
                <w:lang w:val="ru-RU"/>
              </w:rPr>
              <w:t>Контрольная работа по главе «Политика»</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r w:rsidRPr="001D441B">
              <w:rPr>
                <w:rFonts w:ascii="Times New Roman" w:hAnsi="Times New Roman" w:cs="Times New Roman"/>
                <w:sz w:val="24"/>
                <w:szCs w:val="24"/>
                <w:lang w:val="ru-RU"/>
              </w:rPr>
              <w:t>1</w:t>
            </w: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w:t>
            </w:r>
            <w:r w:rsidR="00E362D8" w:rsidRPr="001D441B">
              <w:rPr>
                <w:rFonts w:ascii="Times New Roman" w:hAnsi="Times New Roman" w:cs="Times New Roman"/>
                <w:sz w:val="24"/>
                <w:szCs w:val="24"/>
                <w:lang w:val="ru-RU"/>
              </w:rPr>
              <w:t>.01</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00">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17</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767676"/>
              </w:rPr>
            </w:pPr>
            <w:r w:rsidRPr="001D441B">
              <w:t>Роль права в жизни человека, общества и государства.</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w:t>
            </w:r>
            <w:r w:rsidR="00E362D8" w:rsidRPr="001D441B">
              <w:rPr>
                <w:rFonts w:ascii="Times New Roman" w:hAnsi="Times New Roman" w:cs="Times New Roman"/>
                <w:sz w:val="24"/>
                <w:szCs w:val="24"/>
                <w:lang w:val="ru-RU"/>
              </w:rPr>
              <w:t>.01</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01">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18</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767676"/>
              </w:rPr>
            </w:pPr>
            <w:r w:rsidRPr="001D441B">
              <w:t xml:space="preserve">Правоотношения и субъекты права. </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w:t>
            </w:r>
            <w:r w:rsidR="00E362D8" w:rsidRPr="001D441B">
              <w:rPr>
                <w:rFonts w:ascii="Times New Roman" w:hAnsi="Times New Roman" w:cs="Times New Roman"/>
                <w:sz w:val="24"/>
                <w:szCs w:val="24"/>
                <w:lang w:val="ru-RU"/>
              </w:rPr>
              <w:t>.01</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02">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lastRenderedPageBreak/>
              <w:t>19</w:t>
            </w:r>
          </w:p>
        </w:tc>
        <w:tc>
          <w:tcPr>
            <w:tcW w:w="3982" w:type="dxa"/>
            <w:tcMar>
              <w:top w:w="50" w:type="dxa"/>
              <w:left w:w="100" w:type="dxa"/>
            </w:tcMar>
          </w:tcPr>
          <w:p w:rsidR="00E362D8" w:rsidRPr="001D441B" w:rsidRDefault="00E362D8" w:rsidP="00322E37">
            <w:pPr>
              <w:pStyle w:val="af0"/>
              <w:shd w:val="clear" w:color="auto" w:fill="FFFFFF"/>
              <w:spacing w:before="0" w:beforeAutospacing="0" w:line="300" w:lineRule="atLeast"/>
              <w:rPr>
                <w:color w:val="767676"/>
              </w:rPr>
            </w:pPr>
            <w:r w:rsidRPr="001D441B">
              <w:t xml:space="preserve">Правоотношения и субъекты права. </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w:t>
            </w:r>
            <w:r w:rsidR="00E362D8" w:rsidRPr="001D441B">
              <w:rPr>
                <w:rFonts w:ascii="Times New Roman" w:hAnsi="Times New Roman" w:cs="Times New Roman"/>
                <w:sz w:val="24"/>
                <w:szCs w:val="24"/>
                <w:lang w:val="ru-RU"/>
              </w:rPr>
              <w:t>.01</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03">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20</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000000"/>
              </w:rPr>
            </w:pPr>
            <w:r w:rsidRPr="001D441B">
              <w:rPr>
                <w:color w:val="000000"/>
              </w:rPr>
              <w:t>Правонарушения и юридическая ответственность.</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w:t>
            </w:r>
            <w:r w:rsidR="00E362D8" w:rsidRPr="001D441B">
              <w:rPr>
                <w:rFonts w:ascii="Times New Roman" w:hAnsi="Times New Roman" w:cs="Times New Roman"/>
                <w:sz w:val="24"/>
                <w:szCs w:val="24"/>
                <w:lang w:val="ru-RU"/>
              </w:rPr>
              <w:t>.01</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04">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21</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000000"/>
              </w:rPr>
            </w:pPr>
            <w:r w:rsidRPr="001D441B">
              <w:rPr>
                <w:color w:val="000000"/>
              </w:rPr>
              <w:t>Правонарушения и юридическая ответственность.</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w:t>
            </w:r>
            <w:r w:rsidR="00E362D8" w:rsidRPr="001D441B">
              <w:rPr>
                <w:rFonts w:ascii="Times New Roman" w:hAnsi="Times New Roman" w:cs="Times New Roman"/>
                <w:sz w:val="24"/>
                <w:szCs w:val="24"/>
                <w:lang w:val="ru-RU"/>
              </w:rPr>
              <w:t>.01</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05">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22</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767676"/>
              </w:rPr>
            </w:pPr>
            <w:r w:rsidRPr="001D441B">
              <w:t>Правоохранительные органы</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A13BD6">
            <w:pPr>
              <w:spacing w:after="0"/>
              <w:rPr>
                <w:rFonts w:ascii="Times New Roman" w:hAnsi="Times New Roman" w:cs="Times New Roman"/>
                <w:sz w:val="24"/>
                <w:szCs w:val="24"/>
                <w:lang w:val="ru-RU"/>
              </w:rPr>
            </w:pPr>
            <w:r>
              <w:rPr>
                <w:rFonts w:ascii="Times New Roman" w:hAnsi="Times New Roman" w:cs="Times New Roman"/>
                <w:sz w:val="24"/>
                <w:szCs w:val="24"/>
                <w:lang w:val="ru-RU"/>
              </w:rPr>
              <w:t>30.01</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06">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23</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767676"/>
              </w:rPr>
            </w:pPr>
            <w:r w:rsidRPr="001D441B">
              <w:t>Правоохранительные органы</w:t>
            </w:r>
          </w:p>
        </w:tc>
        <w:tc>
          <w:tcPr>
            <w:tcW w:w="954" w:type="dxa"/>
            <w:tcMar>
              <w:top w:w="50" w:type="dxa"/>
              <w:left w:w="100" w:type="dxa"/>
            </w:tcMar>
          </w:tcPr>
          <w:p w:rsidR="00E362D8" w:rsidRPr="00A13BD6" w:rsidRDefault="00E362D8">
            <w:pPr>
              <w:rPr>
                <w:lang w:val="ru-RU"/>
              </w:rPr>
            </w:pPr>
            <w:r w:rsidRPr="00A13BD6">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E362D8" w:rsidRPr="00A13BD6" w:rsidRDefault="00E362D8" w:rsidP="00CB60EB">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E362D8" w:rsidRPr="00A13BD6" w:rsidRDefault="00E362D8" w:rsidP="00CB60EB">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w:t>
            </w:r>
            <w:r w:rsidR="00E362D8" w:rsidRPr="001D441B">
              <w:rPr>
                <w:rFonts w:ascii="Times New Roman" w:hAnsi="Times New Roman" w:cs="Times New Roman"/>
                <w:sz w:val="24"/>
                <w:szCs w:val="24"/>
                <w:lang w:val="ru-RU"/>
              </w:rPr>
              <w:t>.02</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07">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24</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767676"/>
              </w:rPr>
            </w:pPr>
            <w:r w:rsidRPr="001D441B">
              <w:t xml:space="preserve">Конституция Российской Федерации </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w:t>
            </w:r>
            <w:r w:rsidR="00E362D8" w:rsidRPr="001D441B">
              <w:rPr>
                <w:rFonts w:ascii="Times New Roman" w:hAnsi="Times New Roman" w:cs="Times New Roman"/>
                <w:sz w:val="24"/>
                <w:szCs w:val="24"/>
                <w:lang w:val="ru-RU"/>
              </w:rPr>
              <w:t>.02</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08">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25</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767676"/>
              </w:rPr>
            </w:pPr>
            <w:r w:rsidRPr="001D441B">
              <w:t xml:space="preserve">Конституция Российской Федерации </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w:t>
            </w:r>
            <w:r w:rsidR="00E362D8" w:rsidRPr="001D441B">
              <w:rPr>
                <w:rFonts w:ascii="Times New Roman" w:hAnsi="Times New Roman" w:cs="Times New Roman"/>
                <w:sz w:val="24"/>
                <w:szCs w:val="24"/>
                <w:lang w:val="ru-RU"/>
              </w:rPr>
              <w:t>.02</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09">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26</w:t>
            </w:r>
          </w:p>
        </w:tc>
        <w:tc>
          <w:tcPr>
            <w:tcW w:w="3982" w:type="dxa"/>
            <w:tcMar>
              <w:top w:w="50" w:type="dxa"/>
              <w:left w:w="100" w:type="dxa"/>
            </w:tcMar>
          </w:tcPr>
          <w:p w:rsidR="00E362D8" w:rsidRPr="001D441B" w:rsidRDefault="00E362D8" w:rsidP="00CB60EB">
            <w:pPr>
              <w:rPr>
                <w:rFonts w:ascii="Times New Roman" w:hAnsi="Times New Roman" w:cs="Times New Roman"/>
                <w:sz w:val="24"/>
                <w:szCs w:val="24"/>
                <w:lang w:val="ru-RU"/>
              </w:rPr>
            </w:pPr>
            <w:r w:rsidRPr="001D441B">
              <w:rPr>
                <w:rFonts w:ascii="Times New Roman" w:hAnsi="Times New Roman" w:cs="Times New Roman"/>
                <w:sz w:val="24"/>
                <w:szCs w:val="24"/>
                <w:lang w:val="ru-RU"/>
              </w:rPr>
              <w:t>Основы конституционного строя Российской Федерации</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w:t>
            </w:r>
            <w:r w:rsidR="00E362D8" w:rsidRPr="001D441B">
              <w:rPr>
                <w:rFonts w:ascii="Times New Roman" w:hAnsi="Times New Roman" w:cs="Times New Roman"/>
                <w:sz w:val="24"/>
                <w:szCs w:val="24"/>
                <w:lang w:val="ru-RU"/>
              </w:rPr>
              <w:t>.02</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10">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27</w:t>
            </w:r>
          </w:p>
        </w:tc>
        <w:tc>
          <w:tcPr>
            <w:tcW w:w="3982" w:type="dxa"/>
            <w:tcMar>
              <w:top w:w="50" w:type="dxa"/>
              <w:left w:w="100" w:type="dxa"/>
            </w:tcMar>
          </w:tcPr>
          <w:p w:rsidR="00E362D8" w:rsidRPr="001D441B" w:rsidRDefault="00E362D8" w:rsidP="00CB60EB">
            <w:pPr>
              <w:rPr>
                <w:rFonts w:ascii="Times New Roman" w:hAnsi="Times New Roman" w:cs="Times New Roman"/>
                <w:sz w:val="24"/>
                <w:szCs w:val="24"/>
                <w:lang w:val="ru-RU"/>
              </w:rPr>
            </w:pPr>
            <w:r w:rsidRPr="001D441B">
              <w:rPr>
                <w:rFonts w:ascii="Times New Roman" w:hAnsi="Times New Roman" w:cs="Times New Roman"/>
                <w:sz w:val="24"/>
                <w:szCs w:val="24"/>
                <w:lang w:val="ru-RU"/>
              </w:rPr>
              <w:t>Основы конституционного строя Российской Федерации</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w:t>
            </w:r>
            <w:r w:rsidR="00E362D8" w:rsidRPr="001D441B">
              <w:rPr>
                <w:rFonts w:ascii="Times New Roman" w:hAnsi="Times New Roman" w:cs="Times New Roman"/>
                <w:sz w:val="24"/>
                <w:szCs w:val="24"/>
                <w:lang w:val="ru-RU"/>
              </w:rPr>
              <w:t>.02</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11">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28</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000000"/>
              </w:rPr>
            </w:pPr>
            <w:r w:rsidRPr="001D441B">
              <w:rPr>
                <w:color w:val="000000"/>
              </w:rPr>
              <w:t>Права и свободы человека и гражданина</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w:t>
            </w:r>
            <w:r w:rsidR="00E362D8" w:rsidRPr="001D441B">
              <w:rPr>
                <w:rFonts w:ascii="Times New Roman" w:hAnsi="Times New Roman" w:cs="Times New Roman"/>
                <w:sz w:val="24"/>
                <w:szCs w:val="24"/>
                <w:lang w:val="ru-RU"/>
              </w:rPr>
              <w:t>.02</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12">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29</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000000"/>
              </w:rPr>
            </w:pPr>
            <w:r w:rsidRPr="001D441B">
              <w:rPr>
                <w:color w:val="000000"/>
              </w:rPr>
              <w:t>Права и свободы человека и гражданина</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w:t>
            </w:r>
            <w:r w:rsidR="00E362D8" w:rsidRPr="001D441B">
              <w:rPr>
                <w:rFonts w:ascii="Times New Roman" w:hAnsi="Times New Roman" w:cs="Times New Roman"/>
                <w:sz w:val="24"/>
                <w:szCs w:val="24"/>
                <w:lang w:val="ru-RU"/>
              </w:rPr>
              <w:t>.02</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13">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lastRenderedPageBreak/>
              <w:t>30</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pPr>
            <w:r w:rsidRPr="001D441B">
              <w:rPr>
                <w:color w:val="000000"/>
              </w:rPr>
              <w:t>Гражданские правоотношения</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w:t>
            </w:r>
            <w:r w:rsidR="00E362D8" w:rsidRPr="001D441B">
              <w:rPr>
                <w:rFonts w:ascii="Times New Roman" w:hAnsi="Times New Roman" w:cs="Times New Roman"/>
                <w:sz w:val="24"/>
                <w:szCs w:val="24"/>
                <w:lang w:val="ru-RU"/>
              </w:rPr>
              <w:t>.02</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14">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633"/>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31</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pPr>
            <w:r w:rsidRPr="001D441B">
              <w:rPr>
                <w:color w:val="000000"/>
              </w:rPr>
              <w:t>Гражданские правоотношения</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w:t>
            </w:r>
            <w:r w:rsidR="00E362D8" w:rsidRPr="001D441B">
              <w:rPr>
                <w:rFonts w:ascii="Times New Roman" w:hAnsi="Times New Roman" w:cs="Times New Roman"/>
                <w:sz w:val="24"/>
                <w:szCs w:val="24"/>
                <w:lang w:val="ru-RU"/>
              </w:rPr>
              <w:t>.03</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15">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32</w:t>
            </w:r>
          </w:p>
        </w:tc>
        <w:tc>
          <w:tcPr>
            <w:tcW w:w="3982"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Право на труд. Трудовые правоотношения</w:t>
            </w:r>
            <w:r w:rsidRPr="001D441B">
              <w:rPr>
                <w:rStyle w:val="apple-converted-space"/>
                <w:rFonts w:ascii="Times New Roman" w:hAnsi="Times New Roman" w:cs="Times New Roman"/>
                <w:color w:val="000000"/>
                <w:sz w:val="24"/>
                <w:szCs w:val="24"/>
              </w:rPr>
              <w:t> </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w:t>
            </w:r>
            <w:r w:rsidR="00E362D8" w:rsidRPr="001D441B">
              <w:rPr>
                <w:rFonts w:ascii="Times New Roman" w:hAnsi="Times New Roman" w:cs="Times New Roman"/>
                <w:sz w:val="24"/>
                <w:szCs w:val="24"/>
                <w:lang w:val="ru-RU"/>
              </w:rPr>
              <w:t>.03</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16">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33</w:t>
            </w:r>
          </w:p>
        </w:tc>
        <w:tc>
          <w:tcPr>
            <w:tcW w:w="3982"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Право на труд. Трудовые правоотношения</w:t>
            </w:r>
            <w:r w:rsidRPr="001D441B">
              <w:rPr>
                <w:rStyle w:val="apple-converted-space"/>
                <w:rFonts w:ascii="Times New Roman" w:hAnsi="Times New Roman" w:cs="Times New Roman"/>
                <w:color w:val="000000"/>
                <w:sz w:val="24"/>
                <w:szCs w:val="24"/>
              </w:rPr>
              <w:t> </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E362D8" w:rsidRPr="001D441B" w:rsidRDefault="00E362D8" w:rsidP="00CB60EB">
            <w:pPr>
              <w:spacing w:after="0"/>
              <w:ind w:left="135"/>
              <w:rPr>
                <w:rFonts w:ascii="Times New Roman" w:hAnsi="Times New Roman" w:cs="Times New Roman"/>
                <w:sz w:val="24"/>
                <w:szCs w:val="24"/>
                <w:lang w:val="ru-RU"/>
              </w:rPr>
            </w:pPr>
            <w:r w:rsidRPr="001D441B">
              <w:rPr>
                <w:rFonts w:ascii="Times New Roman" w:hAnsi="Times New Roman" w:cs="Times New Roman"/>
                <w:sz w:val="24"/>
                <w:szCs w:val="24"/>
                <w:lang w:val="ru-RU"/>
              </w:rPr>
              <w:t>11.03</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17">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709"/>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34</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pPr>
            <w:r w:rsidRPr="001D441B">
              <w:rPr>
                <w:color w:val="000000"/>
              </w:rPr>
              <w:t>Семейные правоотношения</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w:t>
            </w:r>
            <w:r w:rsidR="00E362D8" w:rsidRPr="001D441B">
              <w:rPr>
                <w:rFonts w:ascii="Times New Roman" w:hAnsi="Times New Roman" w:cs="Times New Roman"/>
                <w:sz w:val="24"/>
                <w:szCs w:val="24"/>
                <w:lang w:val="ru-RU"/>
              </w:rPr>
              <w:t>.03</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18">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709"/>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35</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000000"/>
              </w:rPr>
            </w:pPr>
            <w:r w:rsidRPr="001D441B">
              <w:rPr>
                <w:color w:val="000000"/>
              </w:rPr>
              <w:t>Семейные правоотношения</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E362D8" w:rsidP="00CB60EB">
            <w:pPr>
              <w:spacing w:after="0"/>
              <w:ind w:left="135"/>
              <w:rPr>
                <w:rFonts w:ascii="Times New Roman" w:hAnsi="Times New Roman" w:cs="Times New Roman"/>
                <w:sz w:val="24"/>
                <w:szCs w:val="24"/>
                <w:lang w:val="ru-RU"/>
              </w:rPr>
            </w:pPr>
            <w:r w:rsidRPr="001D441B">
              <w:rPr>
                <w:rFonts w:ascii="Times New Roman" w:hAnsi="Times New Roman" w:cs="Times New Roman"/>
                <w:sz w:val="24"/>
                <w:szCs w:val="24"/>
                <w:lang w:val="ru-RU"/>
              </w:rPr>
              <w:t>18.03</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19">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36</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000000"/>
              </w:rPr>
            </w:pPr>
          </w:p>
          <w:p w:rsidR="00E362D8" w:rsidRPr="001D441B" w:rsidRDefault="00E362D8" w:rsidP="00CB60EB">
            <w:pPr>
              <w:pStyle w:val="af0"/>
              <w:shd w:val="clear" w:color="auto" w:fill="FFFFFF"/>
              <w:spacing w:before="0" w:beforeAutospacing="0" w:line="300" w:lineRule="atLeast"/>
            </w:pPr>
            <w:r w:rsidRPr="001D441B">
              <w:rPr>
                <w:color w:val="000000"/>
              </w:rPr>
              <w:t>Административные правоотношения</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w:t>
            </w:r>
            <w:r w:rsidR="00E362D8" w:rsidRPr="001D441B">
              <w:rPr>
                <w:rFonts w:ascii="Times New Roman" w:hAnsi="Times New Roman" w:cs="Times New Roman"/>
                <w:sz w:val="24"/>
                <w:szCs w:val="24"/>
                <w:lang w:val="ru-RU"/>
              </w:rPr>
              <w:t>.03</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20">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37</w:t>
            </w:r>
          </w:p>
        </w:tc>
        <w:tc>
          <w:tcPr>
            <w:tcW w:w="3982" w:type="dxa"/>
            <w:tcMar>
              <w:top w:w="50" w:type="dxa"/>
              <w:left w:w="100" w:type="dxa"/>
            </w:tcMar>
          </w:tcPr>
          <w:p w:rsidR="00E362D8" w:rsidRPr="001D441B" w:rsidRDefault="00E362D8" w:rsidP="00CB60EB">
            <w:pPr>
              <w:pStyle w:val="af0"/>
              <w:shd w:val="clear" w:color="auto" w:fill="FFFFFF"/>
              <w:spacing w:before="0" w:beforeAutospacing="0" w:line="300" w:lineRule="atLeast"/>
              <w:rPr>
                <w:color w:val="000000"/>
              </w:rPr>
            </w:pPr>
          </w:p>
          <w:p w:rsidR="00E362D8" w:rsidRPr="001D441B" w:rsidRDefault="00E362D8" w:rsidP="00CB60EB">
            <w:pPr>
              <w:pStyle w:val="af0"/>
              <w:shd w:val="clear" w:color="auto" w:fill="FFFFFF"/>
              <w:spacing w:before="0" w:beforeAutospacing="0" w:line="300" w:lineRule="atLeast"/>
            </w:pPr>
            <w:r w:rsidRPr="001D441B">
              <w:rPr>
                <w:color w:val="000000"/>
              </w:rPr>
              <w:t>Административные правоотношения</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w:t>
            </w:r>
            <w:r w:rsidR="00E362D8" w:rsidRPr="001D441B">
              <w:rPr>
                <w:rFonts w:ascii="Times New Roman" w:hAnsi="Times New Roman" w:cs="Times New Roman"/>
                <w:sz w:val="24"/>
                <w:szCs w:val="24"/>
                <w:lang w:val="ru-RU"/>
              </w:rPr>
              <w:t>.04</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21">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38</w:t>
            </w:r>
          </w:p>
        </w:tc>
        <w:tc>
          <w:tcPr>
            <w:tcW w:w="3982" w:type="dxa"/>
            <w:tcMar>
              <w:top w:w="50" w:type="dxa"/>
              <w:left w:w="100" w:type="dxa"/>
            </w:tcMar>
          </w:tcPr>
          <w:p w:rsidR="00E362D8" w:rsidRPr="001D441B" w:rsidRDefault="00E362D8" w:rsidP="00CB60EB">
            <w:pPr>
              <w:rPr>
                <w:rFonts w:ascii="Times New Roman" w:hAnsi="Times New Roman" w:cs="Times New Roman"/>
                <w:sz w:val="24"/>
                <w:szCs w:val="24"/>
              </w:rPr>
            </w:pPr>
            <w:r w:rsidRPr="001D441B">
              <w:rPr>
                <w:rFonts w:ascii="Times New Roman" w:hAnsi="Times New Roman" w:cs="Times New Roman"/>
                <w:sz w:val="24"/>
                <w:szCs w:val="24"/>
              </w:rPr>
              <w:t>Уголовно-правовые отношения</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E362D8" w:rsidP="00CB60EB">
            <w:pPr>
              <w:spacing w:after="0"/>
              <w:ind w:left="135"/>
              <w:rPr>
                <w:rFonts w:ascii="Times New Roman" w:hAnsi="Times New Roman" w:cs="Times New Roman"/>
                <w:sz w:val="24"/>
                <w:szCs w:val="24"/>
                <w:lang w:val="ru-RU"/>
              </w:rPr>
            </w:pPr>
            <w:r w:rsidRPr="001D441B">
              <w:rPr>
                <w:rFonts w:ascii="Times New Roman" w:hAnsi="Times New Roman" w:cs="Times New Roman"/>
                <w:sz w:val="24"/>
                <w:szCs w:val="24"/>
                <w:lang w:val="ru-RU"/>
              </w:rPr>
              <w:t>08.04</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22">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lastRenderedPageBreak/>
              <w:t>39</w:t>
            </w:r>
          </w:p>
        </w:tc>
        <w:tc>
          <w:tcPr>
            <w:tcW w:w="3982" w:type="dxa"/>
            <w:tcMar>
              <w:top w:w="50" w:type="dxa"/>
              <w:left w:w="100" w:type="dxa"/>
            </w:tcMar>
          </w:tcPr>
          <w:p w:rsidR="00E362D8" w:rsidRPr="001D441B" w:rsidRDefault="00E362D8" w:rsidP="00CB60EB">
            <w:pPr>
              <w:rPr>
                <w:rFonts w:ascii="Times New Roman" w:hAnsi="Times New Roman" w:cs="Times New Roman"/>
                <w:sz w:val="24"/>
                <w:szCs w:val="24"/>
              </w:rPr>
            </w:pPr>
            <w:r w:rsidRPr="001D441B">
              <w:rPr>
                <w:rFonts w:ascii="Times New Roman" w:hAnsi="Times New Roman" w:cs="Times New Roman"/>
                <w:sz w:val="24"/>
                <w:szCs w:val="24"/>
              </w:rPr>
              <w:t>Уголовно-правовые отношения</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w:t>
            </w:r>
            <w:r w:rsidR="00E362D8" w:rsidRPr="001D441B">
              <w:rPr>
                <w:rFonts w:ascii="Times New Roman" w:hAnsi="Times New Roman" w:cs="Times New Roman"/>
                <w:sz w:val="24"/>
                <w:szCs w:val="24"/>
                <w:lang w:val="ru-RU"/>
              </w:rPr>
              <w:t>.04</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23">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40</w:t>
            </w:r>
          </w:p>
        </w:tc>
        <w:tc>
          <w:tcPr>
            <w:tcW w:w="3982" w:type="dxa"/>
            <w:tcMar>
              <w:top w:w="50" w:type="dxa"/>
              <w:left w:w="100" w:type="dxa"/>
            </w:tcMar>
          </w:tcPr>
          <w:p w:rsidR="00E362D8" w:rsidRPr="001D441B" w:rsidRDefault="00E362D8" w:rsidP="00CB60EB">
            <w:pPr>
              <w:rPr>
                <w:rFonts w:ascii="Times New Roman" w:hAnsi="Times New Roman" w:cs="Times New Roman"/>
                <w:sz w:val="24"/>
                <w:szCs w:val="24"/>
              </w:rPr>
            </w:pPr>
            <w:r w:rsidRPr="001D441B">
              <w:rPr>
                <w:rFonts w:ascii="Times New Roman" w:hAnsi="Times New Roman" w:cs="Times New Roman"/>
                <w:sz w:val="24"/>
                <w:szCs w:val="24"/>
              </w:rPr>
              <w:t>Социальные права</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E362D8" w:rsidP="00CB60EB">
            <w:pPr>
              <w:spacing w:after="0"/>
              <w:ind w:left="135"/>
              <w:rPr>
                <w:rFonts w:ascii="Times New Roman" w:hAnsi="Times New Roman" w:cs="Times New Roman"/>
                <w:sz w:val="24"/>
                <w:szCs w:val="24"/>
                <w:lang w:val="ru-RU"/>
              </w:rPr>
            </w:pPr>
            <w:r w:rsidRPr="001D441B">
              <w:rPr>
                <w:rFonts w:ascii="Times New Roman" w:hAnsi="Times New Roman" w:cs="Times New Roman"/>
                <w:sz w:val="24"/>
                <w:szCs w:val="24"/>
                <w:lang w:val="ru-RU"/>
              </w:rPr>
              <w:t>15.04</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24">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41</w:t>
            </w:r>
          </w:p>
        </w:tc>
        <w:tc>
          <w:tcPr>
            <w:tcW w:w="3982" w:type="dxa"/>
            <w:tcMar>
              <w:top w:w="50" w:type="dxa"/>
              <w:left w:w="100" w:type="dxa"/>
            </w:tcMar>
          </w:tcPr>
          <w:p w:rsidR="00E362D8" w:rsidRPr="001D441B" w:rsidRDefault="00E362D8" w:rsidP="00CB60EB">
            <w:pPr>
              <w:rPr>
                <w:rFonts w:ascii="Times New Roman" w:hAnsi="Times New Roman" w:cs="Times New Roman"/>
                <w:sz w:val="24"/>
                <w:szCs w:val="24"/>
              </w:rPr>
            </w:pPr>
            <w:r w:rsidRPr="001D441B">
              <w:rPr>
                <w:rFonts w:ascii="Times New Roman" w:hAnsi="Times New Roman" w:cs="Times New Roman"/>
                <w:sz w:val="24"/>
                <w:szCs w:val="24"/>
              </w:rPr>
              <w:t>Социальные права</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w:t>
            </w:r>
            <w:r w:rsidR="00E362D8" w:rsidRPr="001D441B">
              <w:rPr>
                <w:rFonts w:ascii="Times New Roman" w:hAnsi="Times New Roman" w:cs="Times New Roman"/>
                <w:sz w:val="24"/>
                <w:szCs w:val="24"/>
                <w:lang w:val="ru-RU"/>
              </w:rPr>
              <w:t>.04</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25">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42</w:t>
            </w:r>
          </w:p>
        </w:tc>
        <w:tc>
          <w:tcPr>
            <w:tcW w:w="3982" w:type="dxa"/>
            <w:tcMar>
              <w:top w:w="50" w:type="dxa"/>
              <w:left w:w="100" w:type="dxa"/>
            </w:tcMar>
          </w:tcPr>
          <w:p w:rsidR="00E362D8" w:rsidRPr="001D441B" w:rsidRDefault="00E362D8" w:rsidP="00CB60EB">
            <w:pPr>
              <w:rPr>
                <w:rFonts w:ascii="Times New Roman" w:hAnsi="Times New Roman" w:cs="Times New Roman"/>
                <w:sz w:val="24"/>
                <w:szCs w:val="24"/>
                <w:lang w:val="ru-RU"/>
              </w:rPr>
            </w:pPr>
            <w:r w:rsidRPr="001D441B">
              <w:rPr>
                <w:rFonts w:ascii="Times New Roman" w:hAnsi="Times New Roman" w:cs="Times New Roman"/>
                <w:sz w:val="24"/>
                <w:szCs w:val="24"/>
                <w:lang w:val="ru-RU"/>
              </w:rPr>
              <w:t>Международно-правовая защита жертв вооруженных конфликтов</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E362D8" w:rsidP="00CB60EB">
            <w:pPr>
              <w:spacing w:after="0"/>
              <w:ind w:left="135"/>
              <w:rPr>
                <w:rFonts w:ascii="Times New Roman" w:hAnsi="Times New Roman" w:cs="Times New Roman"/>
                <w:sz w:val="24"/>
                <w:szCs w:val="24"/>
                <w:lang w:val="ru-RU"/>
              </w:rPr>
            </w:pPr>
            <w:r w:rsidRPr="001D441B">
              <w:rPr>
                <w:rFonts w:ascii="Times New Roman" w:hAnsi="Times New Roman" w:cs="Times New Roman"/>
                <w:sz w:val="24"/>
                <w:szCs w:val="24"/>
                <w:lang w:val="ru-RU"/>
              </w:rPr>
              <w:t>22.04</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26">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43</w:t>
            </w:r>
          </w:p>
        </w:tc>
        <w:tc>
          <w:tcPr>
            <w:tcW w:w="3982" w:type="dxa"/>
            <w:tcMar>
              <w:top w:w="50" w:type="dxa"/>
              <w:left w:w="100" w:type="dxa"/>
            </w:tcMar>
          </w:tcPr>
          <w:p w:rsidR="00E362D8" w:rsidRPr="001D441B" w:rsidRDefault="00E362D8" w:rsidP="00CB60EB">
            <w:pPr>
              <w:rPr>
                <w:rFonts w:ascii="Times New Roman" w:hAnsi="Times New Roman" w:cs="Times New Roman"/>
                <w:sz w:val="24"/>
                <w:szCs w:val="24"/>
                <w:lang w:val="ru-RU"/>
              </w:rPr>
            </w:pPr>
            <w:r w:rsidRPr="001D441B">
              <w:rPr>
                <w:rFonts w:ascii="Times New Roman" w:hAnsi="Times New Roman" w:cs="Times New Roman"/>
                <w:sz w:val="24"/>
                <w:szCs w:val="24"/>
                <w:lang w:val="ru-RU"/>
              </w:rPr>
              <w:t>Международно-правовая защита жертв вооруженных конфликтов</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w:t>
            </w:r>
            <w:r w:rsidR="00E362D8" w:rsidRPr="001D441B">
              <w:rPr>
                <w:rFonts w:ascii="Times New Roman" w:hAnsi="Times New Roman" w:cs="Times New Roman"/>
                <w:sz w:val="24"/>
                <w:szCs w:val="24"/>
                <w:lang w:val="ru-RU"/>
              </w:rPr>
              <w:t>.04</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27">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E362D8" w:rsidRPr="001975F5" w:rsidTr="00A13BD6">
        <w:trPr>
          <w:trHeight w:val="144"/>
          <w:tblCellSpacing w:w="20" w:type="nil"/>
        </w:trPr>
        <w:tc>
          <w:tcPr>
            <w:tcW w:w="1118" w:type="dxa"/>
            <w:tcMar>
              <w:top w:w="50" w:type="dxa"/>
              <w:left w:w="100" w:type="dxa"/>
            </w:tcMar>
            <w:vAlign w:val="center"/>
          </w:tcPr>
          <w:p w:rsidR="00E362D8" w:rsidRPr="001D441B" w:rsidRDefault="00E362D8"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44</w:t>
            </w:r>
          </w:p>
        </w:tc>
        <w:tc>
          <w:tcPr>
            <w:tcW w:w="3982" w:type="dxa"/>
            <w:tcMar>
              <w:top w:w="50" w:type="dxa"/>
              <w:left w:w="100" w:type="dxa"/>
            </w:tcMar>
          </w:tcPr>
          <w:p w:rsidR="00E362D8" w:rsidRPr="001D441B" w:rsidRDefault="00E362D8" w:rsidP="00CB60EB">
            <w:pPr>
              <w:rPr>
                <w:rFonts w:ascii="Times New Roman" w:hAnsi="Times New Roman" w:cs="Times New Roman"/>
                <w:sz w:val="24"/>
                <w:szCs w:val="24"/>
                <w:lang w:val="ru-RU"/>
              </w:rPr>
            </w:pPr>
            <w:r w:rsidRPr="001D441B">
              <w:rPr>
                <w:rFonts w:ascii="Times New Roman" w:hAnsi="Times New Roman" w:cs="Times New Roman"/>
                <w:sz w:val="24"/>
                <w:szCs w:val="24"/>
                <w:lang w:val="ru-RU"/>
              </w:rPr>
              <w:t>Правовое регулирование отношений в сфере образования</w:t>
            </w:r>
          </w:p>
        </w:tc>
        <w:tc>
          <w:tcPr>
            <w:tcW w:w="954" w:type="dxa"/>
            <w:tcMar>
              <w:top w:w="50" w:type="dxa"/>
              <w:left w:w="100" w:type="dxa"/>
            </w:tcMar>
          </w:tcPr>
          <w:p w:rsidR="00E362D8" w:rsidRDefault="00E362D8">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362D8" w:rsidRPr="001D441B" w:rsidRDefault="00E362D8"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E362D8" w:rsidRPr="001D441B" w:rsidRDefault="00A13BD6" w:rsidP="00CB60E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w:t>
            </w:r>
            <w:r w:rsidR="006B569A">
              <w:rPr>
                <w:rFonts w:ascii="Times New Roman" w:hAnsi="Times New Roman" w:cs="Times New Roman"/>
                <w:sz w:val="24"/>
                <w:szCs w:val="24"/>
                <w:lang w:val="ru-RU"/>
              </w:rPr>
              <w:t>.04</w:t>
            </w:r>
          </w:p>
        </w:tc>
        <w:tc>
          <w:tcPr>
            <w:tcW w:w="2888" w:type="dxa"/>
            <w:tcMar>
              <w:top w:w="50" w:type="dxa"/>
              <w:left w:w="100" w:type="dxa"/>
            </w:tcMar>
          </w:tcPr>
          <w:p w:rsidR="00E362D8" w:rsidRPr="001D441B" w:rsidRDefault="00E362D8">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28">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6B569A" w:rsidRPr="001975F5" w:rsidTr="00A13BD6">
        <w:trPr>
          <w:trHeight w:val="144"/>
          <w:tblCellSpacing w:w="20" w:type="nil"/>
        </w:trPr>
        <w:tc>
          <w:tcPr>
            <w:tcW w:w="1118" w:type="dxa"/>
            <w:tcMar>
              <w:top w:w="50" w:type="dxa"/>
              <w:left w:w="100" w:type="dxa"/>
            </w:tcMar>
            <w:vAlign w:val="center"/>
          </w:tcPr>
          <w:p w:rsidR="006B569A" w:rsidRPr="001D441B" w:rsidRDefault="006B569A"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45</w:t>
            </w:r>
          </w:p>
        </w:tc>
        <w:tc>
          <w:tcPr>
            <w:tcW w:w="3982" w:type="dxa"/>
            <w:tcMar>
              <w:top w:w="50" w:type="dxa"/>
              <w:left w:w="100" w:type="dxa"/>
            </w:tcMar>
          </w:tcPr>
          <w:p w:rsidR="006B569A" w:rsidRPr="001D441B" w:rsidRDefault="006B569A" w:rsidP="00CB60EB">
            <w:pPr>
              <w:rPr>
                <w:rFonts w:ascii="Times New Roman" w:hAnsi="Times New Roman" w:cs="Times New Roman"/>
                <w:sz w:val="24"/>
                <w:szCs w:val="24"/>
                <w:lang w:val="ru-RU"/>
              </w:rPr>
            </w:pPr>
            <w:r w:rsidRPr="001D441B">
              <w:rPr>
                <w:rFonts w:ascii="Times New Roman" w:hAnsi="Times New Roman" w:cs="Times New Roman"/>
                <w:sz w:val="24"/>
                <w:szCs w:val="24"/>
                <w:lang w:val="ru-RU"/>
              </w:rPr>
              <w:t>Правовое регулирование отношений в сфере образования</w:t>
            </w:r>
          </w:p>
        </w:tc>
        <w:tc>
          <w:tcPr>
            <w:tcW w:w="954" w:type="dxa"/>
            <w:tcMar>
              <w:top w:w="50" w:type="dxa"/>
              <w:left w:w="100" w:type="dxa"/>
            </w:tcMar>
          </w:tcPr>
          <w:p w:rsidR="006B569A" w:rsidRDefault="006B569A">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B569A" w:rsidRPr="001D441B" w:rsidRDefault="006B569A" w:rsidP="00CB60EB">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B569A" w:rsidRPr="001D441B" w:rsidRDefault="006B569A" w:rsidP="00CB60EB">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B569A" w:rsidRPr="001D441B" w:rsidRDefault="00A13BD6" w:rsidP="0067538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w:t>
            </w:r>
            <w:r w:rsidR="006B569A" w:rsidRPr="001D441B">
              <w:rPr>
                <w:rFonts w:ascii="Times New Roman" w:hAnsi="Times New Roman" w:cs="Times New Roman"/>
                <w:sz w:val="24"/>
                <w:szCs w:val="24"/>
                <w:lang w:val="ru-RU"/>
              </w:rPr>
              <w:t>.05</w:t>
            </w:r>
          </w:p>
        </w:tc>
        <w:tc>
          <w:tcPr>
            <w:tcW w:w="2888" w:type="dxa"/>
            <w:tcMar>
              <w:top w:w="50" w:type="dxa"/>
              <w:left w:w="100" w:type="dxa"/>
            </w:tcMar>
          </w:tcPr>
          <w:p w:rsidR="006B569A" w:rsidRPr="001D441B" w:rsidRDefault="006B569A">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29">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6B569A" w:rsidRPr="001975F5" w:rsidTr="00A13BD6">
        <w:trPr>
          <w:trHeight w:val="144"/>
          <w:tblCellSpacing w:w="20" w:type="nil"/>
        </w:trPr>
        <w:tc>
          <w:tcPr>
            <w:tcW w:w="1118" w:type="dxa"/>
            <w:tcMar>
              <w:top w:w="50" w:type="dxa"/>
              <w:left w:w="100" w:type="dxa"/>
            </w:tcMar>
            <w:vAlign w:val="center"/>
          </w:tcPr>
          <w:p w:rsidR="006B569A" w:rsidRPr="001D441B" w:rsidRDefault="006B569A"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46</w:t>
            </w:r>
          </w:p>
        </w:tc>
        <w:tc>
          <w:tcPr>
            <w:tcW w:w="3982" w:type="dxa"/>
            <w:tcMar>
              <w:top w:w="50" w:type="dxa"/>
              <w:left w:w="100" w:type="dxa"/>
            </w:tcMar>
          </w:tcPr>
          <w:p w:rsidR="006B569A" w:rsidRPr="001D441B" w:rsidRDefault="006B569A" w:rsidP="00CB60EB">
            <w:pPr>
              <w:rPr>
                <w:rFonts w:ascii="Times New Roman" w:hAnsi="Times New Roman" w:cs="Times New Roman"/>
                <w:sz w:val="24"/>
                <w:szCs w:val="24"/>
              </w:rPr>
            </w:pPr>
            <w:r w:rsidRPr="001D441B">
              <w:rPr>
                <w:rFonts w:ascii="Times New Roman" w:hAnsi="Times New Roman" w:cs="Times New Roman"/>
                <w:sz w:val="24"/>
                <w:szCs w:val="24"/>
              </w:rPr>
              <w:t>Повторительно - обобщающий урок  «Право»</w:t>
            </w:r>
          </w:p>
        </w:tc>
        <w:tc>
          <w:tcPr>
            <w:tcW w:w="954" w:type="dxa"/>
            <w:tcMar>
              <w:top w:w="50" w:type="dxa"/>
              <w:left w:w="100" w:type="dxa"/>
            </w:tcMar>
          </w:tcPr>
          <w:p w:rsidR="006B569A" w:rsidRDefault="006B569A">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B569A" w:rsidRPr="001D441B" w:rsidRDefault="006B569A"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B569A" w:rsidRPr="001D441B" w:rsidRDefault="006B569A"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B569A" w:rsidRPr="001D441B" w:rsidRDefault="00A13BD6" w:rsidP="0067538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w:t>
            </w:r>
            <w:r w:rsidR="006B569A" w:rsidRPr="001D441B">
              <w:rPr>
                <w:rFonts w:ascii="Times New Roman" w:hAnsi="Times New Roman" w:cs="Times New Roman"/>
                <w:sz w:val="24"/>
                <w:szCs w:val="24"/>
                <w:lang w:val="ru-RU"/>
              </w:rPr>
              <w:t>.05</w:t>
            </w:r>
          </w:p>
        </w:tc>
        <w:tc>
          <w:tcPr>
            <w:tcW w:w="2888" w:type="dxa"/>
            <w:tcMar>
              <w:top w:w="50" w:type="dxa"/>
              <w:left w:w="100" w:type="dxa"/>
            </w:tcMar>
          </w:tcPr>
          <w:p w:rsidR="006B569A" w:rsidRPr="001D441B" w:rsidRDefault="006B569A">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30">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6B569A" w:rsidRPr="001975F5" w:rsidTr="00A13BD6">
        <w:trPr>
          <w:trHeight w:val="144"/>
          <w:tblCellSpacing w:w="20" w:type="nil"/>
        </w:trPr>
        <w:tc>
          <w:tcPr>
            <w:tcW w:w="1118" w:type="dxa"/>
            <w:tcMar>
              <w:top w:w="50" w:type="dxa"/>
              <w:left w:w="100" w:type="dxa"/>
            </w:tcMar>
            <w:vAlign w:val="center"/>
          </w:tcPr>
          <w:p w:rsidR="006B569A" w:rsidRPr="001D441B" w:rsidRDefault="006B569A"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47</w:t>
            </w:r>
          </w:p>
        </w:tc>
        <w:tc>
          <w:tcPr>
            <w:tcW w:w="3982" w:type="dxa"/>
            <w:tcMar>
              <w:top w:w="50" w:type="dxa"/>
              <w:left w:w="100" w:type="dxa"/>
            </w:tcMar>
          </w:tcPr>
          <w:p w:rsidR="006B569A" w:rsidRPr="001D441B" w:rsidRDefault="006B569A" w:rsidP="00CB60EB">
            <w:pPr>
              <w:pStyle w:val="af0"/>
              <w:shd w:val="clear" w:color="auto" w:fill="FFFFFF"/>
              <w:spacing w:before="0" w:beforeAutospacing="0" w:line="300" w:lineRule="atLeast"/>
              <w:rPr>
                <w:color w:val="767676"/>
              </w:rPr>
            </w:pPr>
            <w:r w:rsidRPr="007B28E3">
              <w:t>Контрольная работа по г лаве «право»</w:t>
            </w:r>
          </w:p>
        </w:tc>
        <w:tc>
          <w:tcPr>
            <w:tcW w:w="954" w:type="dxa"/>
            <w:tcMar>
              <w:top w:w="50" w:type="dxa"/>
              <w:left w:w="100" w:type="dxa"/>
            </w:tcMar>
          </w:tcPr>
          <w:p w:rsidR="006B569A" w:rsidRDefault="006B569A">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B569A" w:rsidRPr="001D441B" w:rsidRDefault="006B569A" w:rsidP="00CB60EB">
            <w:pPr>
              <w:spacing w:after="0"/>
              <w:ind w:left="135"/>
              <w:jc w:val="center"/>
              <w:rPr>
                <w:rFonts w:ascii="Times New Roman" w:hAnsi="Times New Roman" w:cs="Times New Roman"/>
                <w:sz w:val="24"/>
                <w:szCs w:val="24"/>
                <w:lang w:val="ru-RU"/>
              </w:rPr>
            </w:pPr>
            <w:r w:rsidRPr="001D441B">
              <w:rPr>
                <w:rFonts w:ascii="Times New Roman" w:hAnsi="Times New Roman" w:cs="Times New Roman"/>
                <w:sz w:val="24"/>
                <w:szCs w:val="24"/>
                <w:lang w:val="ru-RU"/>
              </w:rPr>
              <w:t>1</w:t>
            </w:r>
          </w:p>
        </w:tc>
        <w:tc>
          <w:tcPr>
            <w:tcW w:w="1910" w:type="dxa"/>
            <w:tcMar>
              <w:top w:w="50" w:type="dxa"/>
              <w:left w:w="100" w:type="dxa"/>
            </w:tcMar>
            <w:vAlign w:val="center"/>
          </w:tcPr>
          <w:p w:rsidR="006B569A" w:rsidRPr="001D441B" w:rsidRDefault="006B569A"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B569A" w:rsidRPr="001D441B" w:rsidRDefault="00A13BD6" w:rsidP="0067538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w:t>
            </w:r>
            <w:r w:rsidR="006B569A" w:rsidRPr="001D441B">
              <w:rPr>
                <w:rFonts w:ascii="Times New Roman" w:hAnsi="Times New Roman" w:cs="Times New Roman"/>
                <w:sz w:val="24"/>
                <w:szCs w:val="24"/>
                <w:lang w:val="ru-RU"/>
              </w:rPr>
              <w:t>.05</w:t>
            </w:r>
          </w:p>
        </w:tc>
        <w:tc>
          <w:tcPr>
            <w:tcW w:w="2888" w:type="dxa"/>
            <w:tcMar>
              <w:top w:w="50" w:type="dxa"/>
              <w:left w:w="100" w:type="dxa"/>
            </w:tcMar>
          </w:tcPr>
          <w:p w:rsidR="006B569A" w:rsidRPr="001D441B" w:rsidRDefault="006B569A">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31">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6B569A" w:rsidRPr="001975F5" w:rsidTr="00A13BD6">
        <w:trPr>
          <w:trHeight w:val="144"/>
          <w:tblCellSpacing w:w="20" w:type="nil"/>
        </w:trPr>
        <w:tc>
          <w:tcPr>
            <w:tcW w:w="1118" w:type="dxa"/>
            <w:tcMar>
              <w:top w:w="50" w:type="dxa"/>
              <w:left w:w="100" w:type="dxa"/>
            </w:tcMar>
            <w:vAlign w:val="center"/>
          </w:tcPr>
          <w:p w:rsidR="006B569A" w:rsidRPr="001D441B" w:rsidRDefault="006B569A"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t>48</w:t>
            </w:r>
          </w:p>
        </w:tc>
        <w:tc>
          <w:tcPr>
            <w:tcW w:w="3982" w:type="dxa"/>
            <w:tcMar>
              <w:top w:w="50" w:type="dxa"/>
              <w:left w:w="100" w:type="dxa"/>
            </w:tcMar>
          </w:tcPr>
          <w:p w:rsidR="006B569A" w:rsidRPr="001D441B" w:rsidRDefault="006B569A" w:rsidP="00322E37">
            <w:pPr>
              <w:rPr>
                <w:rFonts w:ascii="Times New Roman" w:hAnsi="Times New Roman" w:cs="Times New Roman"/>
                <w:sz w:val="24"/>
                <w:szCs w:val="24"/>
                <w:lang w:val="ru-RU"/>
              </w:rPr>
            </w:pPr>
          </w:p>
          <w:p w:rsidR="006B569A" w:rsidRPr="001D441B" w:rsidRDefault="006B569A" w:rsidP="00322E37">
            <w:pPr>
              <w:rPr>
                <w:rFonts w:ascii="Times New Roman" w:hAnsi="Times New Roman" w:cs="Times New Roman"/>
                <w:sz w:val="24"/>
                <w:szCs w:val="24"/>
                <w:lang w:val="ru-RU"/>
              </w:rPr>
            </w:pPr>
            <w:r w:rsidRPr="001D441B">
              <w:rPr>
                <w:rFonts w:ascii="Times New Roman" w:hAnsi="Times New Roman" w:cs="Times New Roman"/>
                <w:sz w:val="24"/>
                <w:szCs w:val="24"/>
                <w:lang w:val="ru-RU"/>
              </w:rPr>
              <w:t>Итоговое повторение по курсу «Обществознание 9 класс»</w:t>
            </w:r>
          </w:p>
        </w:tc>
        <w:tc>
          <w:tcPr>
            <w:tcW w:w="954" w:type="dxa"/>
            <w:tcMar>
              <w:top w:w="50" w:type="dxa"/>
              <w:left w:w="100" w:type="dxa"/>
            </w:tcMar>
          </w:tcPr>
          <w:p w:rsidR="006B569A" w:rsidRDefault="006B569A">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B569A" w:rsidRPr="001D441B" w:rsidRDefault="006B569A" w:rsidP="00CB60E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B569A" w:rsidRPr="001D441B" w:rsidRDefault="006B569A"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B569A" w:rsidRPr="001D441B" w:rsidRDefault="00A13BD6" w:rsidP="0067538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w:t>
            </w:r>
            <w:r w:rsidR="006B569A" w:rsidRPr="001D441B">
              <w:rPr>
                <w:rFonts w:ascii="Times New Roman" w:hAnsi="Times New Roman" w:cs="Times New Roman"/>
                <w:sz w:val="24"/>
                <w:szCs w:val="24"/>
                <w:lang w:val="ru-RU"/>
              </w:rPr>
              <w:t>.05</w:t>
            </w:r>
          </w:p>
        </w:tc>
        <w:tc>
          <w:tcPr>
            <w:tcW w:w="2888" w:type="dxa"/>
            <w:tcMar>
              <w:top w:w="50" w:type="dxa"/>
              <w:left w:w="100" w:type="dxa"/>
            </w:tcMar>
          </w:tcPr>
          <w:p w:rsidR="006B569A" w:rsidRPr="001D441B" w:rsidRDefault="006B569A">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32">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6B569A" w:rsidRPr="001975F5" w:rsidTr="00A13BD6">
        <w:trPr>
          <w:trHeight w:val="144"/>
          <w:tblCellSpacing w:w="20" w:type="nil"/>
        </w:trPr>
        <w:tc>
          <w:tcPr>
            <w:tcW w:w="1118" w:type="dxa"/>
            <w:tcMar>
              <w:top w:w="50" w:type="dxa"/>
              <w:left w:w="100" w:type="dxa"/>
            </w:tcMar>
            <w:vAlign w:val="center"/>
          </w:tcPr>
          <w:p w:rsidR="006B569A" w:rsidRPr="001D441B" w:rsidRDefault="006B569A" w:rsidP="00CB60EB">
            <w:pPr>
              <w:spacing w:after="0"/>
              <w:rPr>
                <w:rFonts w:ascii="Times New Roman" w:hAnsi="Times New Roman" w:cs="Times New Roman"/>
                <w:sz w:val="24"/>
                <w:szCs w:val="24"/>
                <w:lang w:val="ru-RU"/>
              </w:rPr>
            </w:pPr>
            <w:r w:rsidRPr="001D441B">
              <w:rPr>
                <w:rFonts w:ascii="Times New Roman" w:hAnsi="Times New Roman" w:cs="Times New Roman"/>
                <w:sz w:val="24"/>
                <w:szCs w:val="24"/>
                <w:lang w:val="ru-RU"/>
              </w:rPr>
              <w:lastRenderedPageBreak/>
              <w:t>49</w:t>
            </w:r>
          </w:p>
        </w:tc>
        <w:tc>
          <w:tcPr>
            <w:tcW w:w="3982" w:type="dxa"/>
            <w:tcMar>
              <w:top w:w="50" w:type="dxa"/>
              <w:left w:w="100" w:type="dxa"/>
            </w:tcMar>
          </w:tcPr>
          <w:p w:rsidR="006B569A" w:rsidRPr="001D441B" w:rsidRDefault="006B569A" w:rsidP="00322E37">
            <w:pPr>
              <w:rPr>
                <w:rFonts w:ascii="Times New Roman" w:hAnsi="Times New Roman" w:cs="Times New Roman"/>
                <w:sz w:val="24"/>
                <w:szCs w:val="24"/>
                <w:lang w:val="ru-RU"/>
              </w:rPr>
            </w:pPr>
            <w:r w:rsidRPr="001D441B">
              <w:rPr>
                <w:rFonts w:ascii="Times New Roman" w:hAnsi="Times New Roman" w:cs="Times New Roman"/>
                <w:sz w:val="24"/>
                <w:szCs w:val="24"/>
                <w:lang w:val="ru-RU"/>
              </w:rPr>
              <w:t>Итоговая контрольная работа по курсу 9 класса</w:t>
            </w:r>
          </w:p>
        </w:tc>
        <w:tc>
          <w:tcPr>
            <w:tcW w:w="954" w:type="dxa"/>
            <w:tcMar>
              <w:top w:w="50" w:type="dxa"/>
              <w:left w:w="100" w:type="dxa"/>
            </w:tcMar>
          </w:tcPr>
          <w:p w:rsidR="006B569A" w:rsidRDefault="006B569A">
            <w:r w:rsidRPr="00E838C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B569A" w:rsidRPr="001D441B" w:rsidRDefault="006B569A" w:rsidP="00CB60EB">
            <w:pPr>
              <w:spacing w:after="0"/>
              <w:ind w:left="135"/>
              <w:jc w:val="center"/>
              <w:rPr>
                <w:rFonts w:ascii="Times New Roman" w:hAnsi="Times New Roman" w:cs="Times New Roman"/>
                <w:sz w:val="24"/>
                <w:szCs w:val="24"/>
                <w:lang w:val="ru-RU"/>
              </w:rPr>
            </w:pPr>
            <w:r w:rsidRPr="001D441B">
              <w:rPr>
                <w:rFonts w:ascii="Times New Roman" w:hAnsi="Times New Roman" w:cs="Times New Roman"/>
                <w:sz w:val="24"/>
                <w:szCs w:val="24"/>
                <w:lang w:val="ru-RU"/>
              </w:rPr>
              <w:t>1</w:t>
            </w:r>
          </w:p>
        </w:tc>
        <w:tc>
          <w:tcPr>
            <w:tcW w:w="1910" w:type="dxa"/>
            <w:tcMar>
              <w:top w:w="50" w:type="dxa"/>
              <w:left w:w="100" w:type="dxa"/>
            </w:tcMar>
            <w:vAlign w:val="center"/>
          </w:tcPr>
          <w:p w:rsidR="006B569A" w:rsidRPr="001D441B" w:rsidRDefault="006B569A" w:rsidP="00CB60E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B569A" w:rsidRPr="001D441B" w:rsidRDefault="00A13BD6" w:rsidP="0067538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w:t>
            </w:r>
            <w:r w:rsidR="006B569A" w:rsidRPr="001D441B">
              <w:rPr>
                <w:rFonts w:ascii="Times New Roman" w:hAnsi="Times New Roman" w:cs="Times New Roman"/>
                <w:sz w:val="24"/>
                <w:szCs w:val="24"/>
                <w:lang w:val="ru-RU"/>
              </w:rPr>
              <w:t>.05</w:t>
            </w:r>
          </w:p>
        </w:tc>
        <w:tc>
          <w:tcPr>
            <w:tcW w:w="2888" w:type="dxa"/>
            <w:tcMar>
              <w:top w:w="50" w:type="dxa"/>
              <w:left w:w="100" w:type="dxa"/>
            </w:tcMar>
          </w:tcPr>
          <w:p w:rsidR="006B569A" w:rsidRPr="001D441B" w:rsidRDefault="006B569A">
            <w:pPr>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 xml:space="preserve">Библиотека ЦОК </w:t>
            </w:r>
            <w:hyperlink r:id="rId233">
              <w:r w:rsidRPr="001D441B">
                <w:rPr>
                  <w:rFonts w:ascii="Times New Roman" w:hAnsi="Times New Roman" w:cs="Times New Roman"/>
                  <w:color w:val="0000FF"/>
                  <w:sz w:val="24"/>
                  <w:szCs w:val="24"/>
                  <w:u w:val="single"/>
                </w:rPr>
                <w:t>https</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m</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edsoo</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ru</w:t>
              </w:r>
              <w:r w:rsidRPr="001D441B">
                <w:rPr>
                  <w:rFonts w:ascii="Times New Roman" w:hAnsi="Times New Roman" w:cs="Times New Roman"/>
                  <w:color w:val="0000FF"/>
                  <w:sz w:val="24"/>
                  <w:szCs w:val="24"/>
                  <w:u w:val="single"/>
                  <w:lang w:val="ru-RU"/>
                </w:rPr>
                <w:t>/</w:t>
              </w:r>
              <w:r w:rsidRPr="001D441B">
                <w:rPr>
                  <w:rFonts w:ascii="Times New Roman" w:hAnsi="Times New Roman" w:cs="Times New Roman"/>
                  <w:color w:val="0000FF"/>
                  <w:sz w:val="24"/>
                  <w:szCs w:val="24"/>
                  <w:u w:val="single"/>
                </w:rPr>
                <w:t>f</w:t>
              </w:r>
              <w:r w:rsidRPr="001D441B">
                <w:rPr>
                  <w:rFonts w:ascii="Times New Roman" w:hAnsi="Times New Roman" w:cs="Times New Roman"/>
                  <w:color w:val="0000FF"/>
                  <w:sz w:val="24"/>
                  <w:szCs w:val="24"/>
                  <w:u w:val="single"/>
                  <w:lang w:val="ru-RU"/>
                </w:rPr>
                <w:t>5</w:t>
              </w:r>
              <w:r w:rsidRPr="001D441B">
                <w:rPr>
                  <w:rFonts w:ascii="Times New Roman" w:hAnsi="Times New Roman" w:cs="Times New Roman"/>
                  <w:color w:val="0000FF"/>
                  <w:sz w:val="24"/>
                  <w:szCs w:val="24"/>
                  <w:u w:val="single"/>
                </w:rPr>
                <w:t>ec</w:t>
              </w:r>
              <w:r w:rsidRPr="001D441B">
                <w:rPr>
                  <w:rFonts w:ascii="Times New Roman" w:hAnsi="Times New Roman" w:cs="Times New Roman"/>
                  <w:color w:val="0000FF"/>
                  <w:sz w:val="24"/>
                  <w:szCs w:val="24"/>
                  <w:u w:val="single"/>
                  <w:lang w:val="ru-RU"/>
                </w:rPr>
                <w:t>9</w:t>
              </w:r>
              <w:r w:rsidRPr="001D441B">
                <w:rPr>
                  <w:rFonts w:ascii="Times New Roman" w:hAnsi="Times New Roman" w:cs="Times New Roman"/>
                  <w:color w:val="0000FF"/>
                  <w:sz w:val="24"/>
                  <w:szCs w:val="24"/>
                  <w:u w:val="single"/>
                </w:rPr>
                <w:t>e</w:t>
              </w:r>
              <w:r w:rsidRPr="001D441B">
                <w:rPr>
                  <w:rFonts w:ascii="Times New Roman" w:hAnsi="Times New Roman" w:cs="Times New Roman"/>
                  <w:color w:val="0000FF"/>
                  <w:sz w:val="24"/>
                  <w:szCs w:val="24"/>
                  <w:u w:val="single"/>
                  <w:lang w:val="ru-RU"/>
                </w:rPr>
                <w:t>54</w:t>
              </w:r>
            </w:hyperlink>
          </w:p>
        </w:tc>
      </w:tr>
      <w:tr w:rsidR="008F74AF" w:rsidRPr="001D441B" w:rsidTr="00A13BD6">
        <w:trPr>
          <w:trHeight w:val="144"/>
          <w:tblCellSpacing w:w="20" w:type="nil"/>
        </w:trPr>
        <w:tc>
          <w:tcPr>
            <w:tcW w:w="0" w:type="auto"/>
            <w:gridSpan w:val="2"/>
            <w:tcMar>
              <w:top w:w="50" w:type="dxa"/>
              <w:left w:w="100" w:type="dxa"/>
            </w:tcMar>
            <w:vAlign w:val="center"/>
          </w:tcPr>
          <w:p w:rsidR="008F74AF" w:rsidRPr="001D441B" w:rsidRDefault="008F74AF" w:rsidP="00CB60EB">
            <w:pPr>
              <w:spacing w:after="0"/>
              <w:ind w:left="135"/>
              <w:rPr>
                <w:rFonts w:ascii="Times New Roman" w:hAnsi="Times New Roman" w:cs="Times New Roman"/>
                <w:sz w:val="24"/>
                <w:szCs w:val="24"/>
                <w:lang w:val="ru-RU"/>
              </w:rPr>
            </w:pPr>
            <w:r w:rsidRPr="001D441B">
              <w:rPr>
                <w:rFonts w:ascii="Times New Roman" w:hAnsi="Times New Roman" w:cs="Times New Roman"/>
                <w:color w:val="000000"/>
                <w:sz w:val="24"/>
                <w:szCs w:val="24"/>
                <w:lang w:val="ru-RU"/>
              </w:rPr>
              <w:t>ОБЩЕЕ КОЛИЧЕСТВО ЧАСОВ ПО ПРОГРАММЕ</w:t>
            </w:r>
          </w:p>
        </w:tc>
        <w:tc>
          <w:tcPr>
            <w:tcW w:w="954" w:type="dxa"/>
            <w:tcMar>
              <w:top w:w="50" w:type="dxa"/>
              <w:left w:w="100" w:type="dxa"/>
            </w:tcMar>
            <w:vAlign w:val="center"/>
          </w:tcPr>
          <w:p w:rsidR="008F74AF" w:rsidRPr="001D441B" w:rsidRDefault="00A13BD6" w:rsidP="00CB60EB">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49</w:t>
            </w:r>
          </w:p>
        </w:tc>
        <w:tc>
          <w:tcPr>
            <w:tcW w:w="1841" w:type="dxa"/>
            <w:tcMar>
              <w:top w:w="50" w:type="dxa"/>
              <w:left w:w="100" w:type="dxa"/>
            </w:tcMar>
            <w:vAlign w:val="center"/>
          </w:tcPr>
          <w:p w:rsidR="008F74AF" w:rsidRPr="001D441B" w:rsidRDefault="00322E37" w:rsidP="00CB60EB">
            <w:pPr>
              <w:spacing w:after="0"/>
              <w:ind w:left="135"/>
              <w:jc w:val="center"/>
              <w:rPr>
                <w:rFonts w:ascii="Times New Roman" w:hAnsi="Times New Roman" w:cs="Times New Roman"/>
                <w:sz w:val="24"/>
                <w:szCs w:val="24"/>
              </w:rPr>
            </w:pPr>
            <w:r w:rsidRPr="001D441B">
              <w:rPr>
                <w:rFonts w:ascii="Times New Roman" w:hAnsi="Times New Roman" w:cs="Times New Roman"/>
                <w:color w:val="000000"/>
                <w:sz w:val="24"/>
                <w:szCs w:val="24"/>
                <w:lang w:val="ru-RU"/>
              </w:rPr>
              <w:t>4</w:t>
            </w:r>
            <w:r w:rsidR="008F74AF" w:rsidRPr="001D441B">
              <w:rPr>
                <w:rFonts w:ascii="Times New Roman" w:hAnsi="Times New Roman" w:cs="Times New Roman"/>
                <w:color w:val="000000"/>
                <w:sz w:val="24"/>
                <w:szCs w:val="24"/>
              </w:rPr>
              <w:t xml:space="preserve"> </w:t>
            </w:r>
          </w:p>
        </w:tc>
        <w:tc>
          <w:tcPr>
            <w:tcW w:w="1910" w:type="dxa"/>
            <w:tcMar>
              <w:top w:w="50" w:type="dxa"/>
              <w:left w:w="100" w:type="dxa"/>
            </w:tcMar>
            <w:vAlign w:val="center"/>
          </w:tcPr>
          <w:p w:rsidR="008F74AF" w:rsidRPr="001D441B" w:rsidRDefault="008F74AF" w:rsidP="00CB60EB">
            <w:pPr>
              <w:spacing w:after="0"/>
              <w:ind w:left="135"/>
              <w:jc w:val="center"/>
              <w:rPr>
                <w:rFonts w:ascii="Times New Roman" w:hAnsi="Times New Roman" w:cs="Times New Roman"/>
                <w:sz w:val="24"/>
                <w:szCs w:val="24"/>
              </w:rPr>
            </w:pPr>
            <w:r w:rsidRPr="001D441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8F74AF" w:rsidRPr="001D441B" w:rsidRDefault="008F74AF" w:rsidP="00CB60EB">
            <w:pPr>
              <w:rPr>
                <w:rFonts w:ascii="Times New Roman" w:hAnsi="Times New Roman" w:cs="Times New Roman"/>
                <w:sz w:val="24"/>
                <w:szCs w:val="24"/>
              </w:rPr>
            </w:pPr>
          </w:p>
        </w:tc>
      </w:tr>
    </w:tbl>
    <w:p w:rsidR="00CB60EB" w:rsidRPr="00CB60EB" w:rsidRDefault="00CB60EB">
      <w:pPr>
        <w:rPr>
          <w:lang w:val="ru-RU"/>
        </w:rPr>
        <w:sectPr w:rsidR="00CB60EB" w:rsidRPr="00CB60EB">
          <w:pgSz w:w="16383" w:h="11906" w:orient="landscape"/>
          <w:pgMar w:top="1134" w:right="850" w:bottom="1134" w:left="1701" w:header="720" w:footer="720" w:gutter="0"/>
          <w:cols w:space="720"/>
        </w:sectPr>
      </w:pPr>
    </w:p>
    <w:p w:rsidR="009A14CE" w:rsidRDefault="009A14CE">
      <w:pPr>
        <w:sectPr w:rsidR="009A14CE">
          <w:pgSz w:w="16383" w:h="11906" w:orient="landscape"/>
          <w:pgMar w:top="1134" w:right="850" w:bottom="1134" w:left="1701" w:header="720" w:footer="720" w:gutter="0"/>
          <w:cols w:space="720"/>
        </w:sectPr>
      </w:pPr>
      <w:bookmarkStart w:id="6" w:name="block-3117047"/>
    </w:p>
    <w:bookmarkEnd w:id="6"/>
    <w:p w:rsidR="009A14CE" w:rsidRPr="00CB60EB" w:rsidRDefault="005C0B88">
      <w:pPr>
        <w:spacing w:after="0" w:line="240" w:lineRule="auto"/>
        <w:ind w:left="120"/>
        <w:rPr>
          <w:lang w:val="ru-RU"/>
        </w:rPr>
      </w:pPr>
      <w:r w:rsidRPr="00CB60EB">
        <w:rPr>
          <w:rFonts w:ascii="Times New Roman" w:hAnsi="Times New Roman"/>
          <w:b/>
          <w:color w:val="000000"/>
          <w:sz w:val="28"/>
          <w:lang w:val="ru-RU"/>
        </w:rPr>
        <w:lastRenderedPageBreak/>
        <w:t>УЧЕБНО-МЕТОДИЧЕСКОЕ ОБЕСПЕЧЕНИЕ ОБРАЗОВАТЕЛЬНОГО ПРОЦЕССА</w:t>
      </w:r>
    </w:p>
    <w:p w:rsidR="009A14CE" w:rsidRDefault="005C0B88">
      <w:pPr>
        <w:spacing w:after="0" w:line="240" w:lineRule="auto"/>
        <w:ind w:left="120"/>
      </w:pPr>
      <w:r>
        <w:rPr>
          <w:rFonts w:ascii="Times New Roman" w:hAnsi="Times New Roman"/>
          <w:b/>
          <w:color w:val="000000"/>
          <w:sz w:val="28"/>
        </w:rPr>
        <w:t>ОБЯЗАТЕЛЬНЫЕ УЧЕБНЫЕ МАТЕРИАЛЫ ДЛЯ УЧЕНИКА</w:t>
      </w:r>
    </w:p>
    <w:p w:rsidR="009A14CE" w:rsidRPr="005C0B88" w:rsidRDefault="005C0B88">
      <w:pPr>
        <w:spacing w:after="0" w:line="240" w:lineRule="auto"/>
        <w:ind w:left="120"/>
        <w:rPr>
          <w:lang w:val="ru-RU"/>
        </w:rPr>
      </w:pPr>
      <w:r w:rsidRPr="005C0B88">
        <w:rPr>
          <w:rFonts w:ascii="Times New Roman" w:hAnsi="Times New Roman"/>
          <w:color w:val="000000"/>
          <w:sz w:val="28"/>
          <w:lang w:val="ru-RU"/>
        </w:rPr>
        <w:t>​‌• Обществознание, 6 класс/ ,Боголюбов Л.Н., Виноградова Н.Ф., Городецкая Н.И. и другие Акционерное общество «Издательство «Просвещение»</w:t>
      </w:r>
      <w:r w:rsidRPr="005C0B88">
        <w:rPr>
          <w:sz w:val="28"/>
          <w:lang w:val="ru-RU"/>
        </w:rPr>
        <w:br/>
      </w:r>
      <w:r w:rsidRPr="005C0B88">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5C0B88">
        <w:rPr>
          <w:sz w:val="28"/>
          <w:lang w:val="ru-RU"/>
        </w:rPr>
        <w:br/>
      </w:r>
      <w:r w:rsidRPr="005C0B88">
        <w:rPr>
          <w:rFonts w:ascii="Times New Roman" w:hAnsi="Times New Roman"/>
          <w:color w:val="000000"/>
          <w:sz w:val="28"/>
          <w:lang w:val="ru-RU"/>
        </w:rPr>
        <w:t xml:space="preserve"> • Обществознание, 8 класс/ Боголюбов Л.Н., Лазебникова А.Ю., Городецкая Н.И. и другие, Акционерное общество «Издательство «Просвещение»</w:t>
      </w:r>
      <w:r w:rsidRPr="005C0B88">
        <w:rPr>
          <w:sz w:val="28"/>
          <w:lang w:val="ru-RU"/>
        </w:rPr>
        <w:br/>
      </w:r>
      <w:bookmarkStart w:id="7" w:name="0316e542-3bf9-44a3-be3d-35b4ba66b624"/>
      <w:r w:rsidRPr="005C0B88">
        <w:rPr>
          <w:rFonts w:ascii="Times New Roman" w:hAnsi="Times New Roman"/>
          <w:color w:val="000000"/>
          <w:sz w:val="28"/>
          <w:lang w:val="ru-RU"/>
        </w:rPr>
        <w:t xml:space="preserve"> • Обществознание, 9 класс/ Боголюбов Л.Н., Лазебникова А.Ю., Матвеев А.И. и другие, Акционерное общество «Издательство «Просвещение»</w:t>
      </w:r>
      <w:bookmarkEnd w:id="7"/>
      <w:r w:rsidRPr="005C0B88">
        <w:rPr>
          <w:rFonts w:ascii="Times New Roman" w:hAnsi="Times New Roman"/>
          <w:color w:val="000000"/>
          <w:sz w:val="28"/>
          <w:lang w:val="ru-RU"/>
        </w:rPr>
        <w:t>‌​‌‌</w:t>
      </w:r>
    </w:p>
    <w:p w:rsidR="009A14CE" w:rsidRPr="005C0B88" w:rsidRDefault="005C0B88">
      <w:pPr>
        <w:spacing w:after="0"/>
        <w:ind w:left="120"/>
        <w:rPr>
          <w:lang w:val="ru-RU"/>
        </w:rPr>
      </w:pPr>
      <w:r w:rsidRPr="005C0B88">
        <w:rPr>
          <w:rFonts w:ascii="Times New Roman" w:hAnsi="Times New Roman"/>
          <w:color w:val="000000"/>
          <w:sz w:val="28"/>
          <w:lang w:val="ru-RU"/>
        </w:rPr>
        <w:t>​</w:t>
      </w:r>
    </w:p>
    <w:p w:rsidR="009A14CE" w:rsidRPr="005C0B88" w:rsidRDefault="005C0B88">
      <w:pPr>
        <w:spacing w:after="0" w:line="240" w:lineRule="auto"/>
        <w:ind w:left="120"/>
        <w:rPr>
          <w:lang w:val="ru-RU"/>
        </w:rPr>
      </w:pPr>
      <w:r w:rsidRPr="005C0B88">
        <w:rPr>
          <w:rFonts w:ascii="Times New Roman" w:hAnsi="Times New Roman"/>
          <w:b/>
          <w:color w:val="000000"/>
          <w:sz w:val="28"/>
          <w:lang w:val="ru-RU"/>
        </w:rPr>
        <w:t>МЕТОДИЧЕСКИЕ МАТЕРИАЛЫ ДЛЯ УЧИТЕЛЯ</w:t>
      </w:r>
    </w:p>
    <w:p w:rsidR="009A14CE" w:rsidRPr="00E53AAC" w:rsidRDefault="005C0B88">
      <w:pPr>
        <w:spacing w:after="0" w:line="240" w:lineRule="auto"/>
        <w:ind w:left="120"/>
        <w:rPr>
          <w:lang w:val="ru-RU"/>
        </w:rPr>
      </w:pPr>
      <w:r w:rsidRPr="005C0B88">
        <w:rPr>
          <w:rFonts w:ascii="Times New Roman" w:hAnsi="Times New Roman"/>
          <w:color w:val="000000"/>
          <w:sz w:val="28"/>
          <w:lang w:val="ru-RU"/>
        </w:rPr>
        <w:t>​‌</w:t>
      </w:r>
      <w:bookmarkStart w:id="8" w:name="9d96b998-0faf-4d98-a303-e3f31dec8ff2"/>
      <w:r w:rsidRPr="005C0B88">
        <w:rPr>
          <w:rFonts w:ascii="Times New Roman" w:hAnsi="Times New Roman"/>
          <w:color w:val="000000"/>
          <w:sz w:val="28"/>
          <w:lang w:val="ru-RU"/>
        </w:rPr>
        <w:t xml:space="preserve">УМК по обществознанию </w:t>
      </w:r>
      <w:r w:rsidRPr="00E53AAC">
        <w:rPr>
          <w:rFonts w:ascii="Times New Roman" w:hAnsi="Times New Roman"/>
          <w:color w:val="000000"/>
          <w:sz w:val="28"/>
          <w:lang w:val="ru-RU"/>
        </w:rPr>
        <w:t>Боголюбов Л.Н.</w:t>
      </w:r>
      <w:bookmarkEnd w:id="8"/>
      <w:r w:rsidRPr="00E53AAC">
        <w:rPr>
          <w:rFonts w:ascii="Times New Roman" w:hAnsi="Times New Roman"/>
          <w:color w:val="000000"/>
          <w:sz w:val="28"/>
          <w:lang w:val="ru-RU"/>
        </w:rPr>
        <w:t>‌​</w:t>
      </w:r>
    </w:p>
    <w:p w:rsidR="009A14CE" w:rsidRPr="00E53AAC" w:rsidRDefault="009A14CE">
      <w:pPr>
        <w:spacing w:after="0"/>
        <w:ind w:left="120"/>
        <w:rPr>
          <w:lang w:val="ru-RU"/>
        </w:rPr>
      </w:pPr>
    </w:p>
    <w:p w:rsidR="009A14CE" w:rsidRPr="005C0B88" w:rsidRDefault="005C0B88">
      <w:pPr>
        <w:spacing w:after="0" w:line="240" w:lineRule="auto"/>
        <w:ind w:left="120"/>
        <w:rPr>
          <w:lang w:val="ru-RU"/>
        </w:rPr>
      </w:pPr>
      <w:r w:rsidRPr="005C0B88">
        <w:rPr>
          <w:rFonts w:ascii="Times New Roman" w:hAnsi="Times New Roman"/>
          <w:b/>
          <w:color w:val="000000"/>
          <w:sz w:val="28"/>
          <w:lang w:val="ru-RU"/>
        </w:rPr>
        <w:t>ЦИФРОВЫЕ ОБРАЗОВАТЕЛЬНЫЕ РЕСУРСЫ И РЕСУРСЫ СЕТИ ИНТЕРНЕТ</w:t>
      </w:r>
    </w:p>
    <w:p w:rsidR="009A14CE" w:rsidRPr="005C0B88" w:rsidRDefault="005C0B88">
      <w:pPr>
        <w:spacing w:after="0" w:line="240" w:lineRule="auto"/>
        <w:ind w:left="120"/>
        <w:rPr>
          <w:lang w:val="ru-RU"/>
        </w:rPr>
        <w:sectPr w:rsidR="009A14CE" w:rsidRPr="005C0B88">
          <w:pgSz w:w="11906" w:h="16383"/>
          <w:pgMar w:top="1134" w:right="850" w:bottom="1134" w:left="1701" w:header="720" w:footer="720" w:gutter="0"/>
          <w:cols w:space="720"/>
        </w:sectPr>
      </w:pPr>
      <w:r w:rsidRPr="005C0B88">
        <w:rPr>
          <w:rFonts w:ascii="Times New Roman" w:hAnsi="Times New Roman"/>
          <w:color w:val="333333"/>
          <w:sz w:val="28"/>
          <w:lang w:val="ru-RU"/>
        </w:rPr>
        <w:t>‌</w:t>
      </w:r>
      <w:r w:rsidRPr="005C0B88">
        <w:rPr>
          <w:rFonts w:ascii="Times New Roman" w:hAnsi="Times New Roman"/>
          <w:color w:val="000000"/>
          <w:sz w:val="28"/>
          <w:lang w:val="ru-RU"/>
        </w:rPr>
        <w:t xml:space="preserve">РЭШ </w:t>
      </w:r>
      <w:r>
        <w:rPr>
          <w:rFonts w:ascii="Times New Roman" w:hAnsi="Times New Roman"/>
          <w:color w:val="000000"/>
          <w:sz w:val="28"/>
        </w:rPr>
        <w:t>https</w:t>
      </w:r>
      <w:r w:rsidRPr="005C0B88">
        <w:rPr>
          <w:rFonts w:ascii="Times New Roman" w:hAnsi="Times New Roman"/>
          <w:color w:val="000000"/>
          <w:sz w:val="28"/>
          <w:lang w:val="ru-RU"/>
        </w:rPr>
        <w:t>://</w:t>
      </w:r>
      <w:r>
        <w:rPr>
          <w:rFonts w:ascii="Times New Roman" w:hAnsi="Times New Roman"/>
          <w:color w:val="000000"/>
          <w:sz w:val="28"/>
        </w:rPr>
        <w:t>resh</w:t>
      </w:r>
      <w:r w:rsidRPr="005C0B88">
        <w:rPr>
          <w:rFonts w:ascii="Times New Roman" w:hAnsi="Times New Roman"/>
          <w:color w:val="000000"/>
          <w:sz w:val="28"/>
          <w:lang w:val="ru-RU"/>
        </w:rPr>
        <w:t>.</w:t>
      </w:r>
      <w:r>
        <w:rPr>
          <w:rFonts w:ascii="Times New Roman" w:hAnsi="Times New Roman"/>
          <w:color w:val="000000"/>
          <w:sz w:val="28"/>
        </w:rPr>
        <w:t>edu</w:t>
      </w:r>
      <w:r w:rsidRPr="005C0B88">
        <w:rPr>
          <w:rFonts w:ascii="Times New Roman" w:hAnsi="Times New Roman"/>
          <w:color w:val="000000"/>
          <w:sz w:val="28"/>
          <w:lang w:val="ru-RU"/>
        </w:rPr>
        <w:t>.</w:t>
      </w:r>
      <w:r>
        <w:rPr>
          <w:rFonts w:ascii="Times New Roman" w:hAnsi="Times New Roman"/>
          <w:color w:val="000000"/>
          <w:sz w:val="28"/>
        </w:rPr>
        <w:t>ru</w:t>
      </w:r>
      <w:r w:rsidRPr="005C0B88">
        <w:rPr>
          <w:rFonts w:ascii="Times New Roman" w:hAnsi="Times New Roman"/>
          <w:color w:val="000000"/>
          <w:sz w:val="28"/>
          <w:lang w:val="ru-RU"/>
        </w:rPr>
        <w:t xml:space="preserve">/ </w:t>
      </w:r>
      <w:r w:rsidRPr="005C0B88">
        <w:rPr>
          <w:sz w:val="28"/>
          <w:lang w:val="ru-RU"/>
        </w:rPr>
        <w:br/>
      </w:r>
      <w:r w:rsidRPr="005C0B88">
        <w:rPr>
          <w:rFonts w:ascii="Times New Roman" w:hAnsi="Times New Roman"/>
          <w:color w:val="000000"/>
          <w:sz w:val="28"/>
          <w:lang w:val="ru-RU"/>
        </w:rPr>
        <w:t xml:space="preserve"> Инфоурок </w:t>
      </w:r>
      <w:r>
        <w:rPr>
          <w:rFonts w:ascii="Times New Roman" w:hAnsi="Times New Roman"/>
          <w:color w:val="000000"/>
          <w:sz w:val="28"/>
        </w:rPr>
        <w:t>https</w:t>
      </w:r>
      <w:r w:rsidRPr="005C0B88">
        <w:rPr>
          <w:rFonts w:ascii="Times New Roman" w:hAnsi="Times New Roman"/>
          <w:color w:val="000000"/>
          <w:sz w:val="28"/>
          <w:lang w:val="ru-RU"/>
        </w:rPr>
        <w:t>://</w:t>
      </w:r>
      <w:r>
        <w:rPr>
          <w:rFonts w:ascii="Times New Roman" w:hAnsi="Times New Roman"/>
          <w:color w:val="000000"/>
          <w:sz w:val="28"/>
        </w:rPr>
        <w:t>infourok</w:t>
      </w:r>
      <w:r w:rsidRPr="005C0B88">
        <w:rPr>
          <w:rFonts w:ascii="Times New Roman" w:hAnsi="Times New Roman"/>
          <w:color w:val="000000"/>
          <w:sz w:val="28"/>
          <w:lang w:val="ru-RU"/>
        </w:rPr>
        <w:t>.</w:t>
      </w:r>
      <w:r>
        <w:rPr>
          <w:rFonts w:ascii="Times New Roman" w:hAnsi="Times New Roman"/>
          <w:color w:val="000000"/>
          <w:sz w:val="28"/>
        </w:rPr>
        <w:t>ru</w:t>
      </w:r>
      <w:r w:rsidRPr="005C0B88">
        <w:rPr>
          <w:rFonts w:ascii="Times New Roman" w:hAnsi="Times New Roman"/>
          <w:color w:val="000000"/>
          <w:sz w:val="28"/>
          <w:lang w:val="ru-RU"/>
        </w:rPr>
        <w:t xml:space="preserve">/ </w:t>
      </w:r>
      <w:r w:rsidRPr="005C0B88">
        <w:rPr>
          <w:sz w:val="28"/>
          <w:lang w:val="ru-RU"/>
        </w:rPr>
        <w:br/>
      </w:r>
      <w:r w:rsidRPr="005C0B88">
        <w:rPr>
          <w:rFonts w:ascii="Times New Roman" w:hAnsi="Times New Roman"/>
          <w:color w:val="000000"/>
          <w:sz w:val="28"/>
          <w:lang w:val="ru-RU"/>
        </w:rPr>
        <w:t xml:space="preserve"> Мультиурок </w:t>
      </w:r>
      <w:r>
        <w:rPr>
          <w:rFonts w:ascii="Times New Roman" w:hAnsi="Times New Roman"/>
          <w:color w:val="000000"/>
          <w:sz w:val="28"/>
        </w:rPr>
        <w:t>https</w:t>
      </w:r>
      <w:r w:rsidRPr="005C0B88">
        <w:rPr>
          <w:rFonts w:ascii="Times New Roman" w:hAnsi="Times New Roman"/>
          <w:color w:val="000000"/>
          <w:sz w:val="28"/>
          <w:lang w:val="ru-RU"/>
        </w:rPr>
        <w:t>://</w:t>
      </w:r>
      <w:r>
        <w:rPr>
          <w:rFonts w:ascii="Times New Roman" w:hAnsi="Times New Roman"/>
          <w:color w:val="000000"/>
          <w:sz w:val="28"/>
        </w:rPr>
        <w:t>multiurok</w:t>
      </w:r>
      <w:r w:rsidRPr="005C0B88">
        <w:rPr>
          <w:rFonts w:ascii="Times New Roman" w:hAnsi="Times New Roman"/>
          <w:color w:val="000000"/>
          <w:sz w:val="28"/>
          <w:lang w:val="ru-RU"/>
        </w:rPr>
        <w:t>.</w:t>
      </w:r>
      <w:r>
        <w:rPr>
          <w:rFonts w:ascii="Times New Roman" w:hAnsi="Times New Roman"/>
          <w:color w:val="000000"/>
          <w:sz w:val="28"/>
        </w:rPr>
        <w:t>ru</w:t>
      </w:r>
      <w:r w:rsidRPr="005C0B88">
        <w:rPr>
          <w:rFonts w:ascii="Times New Roman" w:hAnsi="Times New Roman"/>
          <w:color w:val="000000"/>
          <w:sz w:val="28"/>
          <w:lang w:val="ru-RU"/>
        </w:rPr>
        <w:t xml:space="preserve">/ </w:t>
      </w:r>
      <w:r w:rsidRPr="005C0B88">
        <w:rPr>
          <w:sz w:val="28"/>
          <w:lang w:val="ru-RU"/>
        </w:rPr>
        <w:br/>
      </w:r>
      <w:r w:rsidRPr="005C0B88">
        <w:rPr>
          <w:rFonts w:ascii="Times New Roman" w:hAnsi="Times New Roman"/>
          <w:color w:val="000000"/>
          <w:sz w:val="28"/>
          <w:lang w:val="ru-RU"/>
        </w:rPr>
        <w:t xml:space="preserve"> Нспортал </w:t>
      </w:r>
      <w:r>
        <w:rPr>
          <w:rFonts w:ascii="Times New Roman" w:hAnsi="Times New Roman"/>
          <w:color w:val="000000"/>
          <w:sz w:val="28"/>
        </w:rPr>
        <w:t>https</w:t>
      </w:r>
      <w:r w:rsidRPr="005C0B88">
        <w:rPr>
          <w:rFonts w:ascii="Times New Roman" w:hAnsi="Times New Roman"/>
          <w:color w:val="000000"/>
          <w:sz w:val="28"/>
          <w:lang w:val="ru-RU"/>
        </w:rPr>
        <w:t>://</w:t>
      </w:r>
      <w:r>
        <w:rPr>
          <w:rFonts w:ascii="Times New Roman" w:hAnsi="Times New Roman"/>
          <w:color w:val="000000"/>
          <w:sz w:val="28"/>
        </w:rPr>
        <w:t>nsportal</w:t>
      </w:r>
      <w:r w:rsidRPr="005C0B88">
        <w:rPr>
          <w:rFonts w:ascii="Times New Roman" w:hAnsi="Times New Roman"/>
          <w:color w:val="000000"/>
          <w:sz w:val="28"/>
          <w:lang w:val="ru-RU"/>
        </w:rPr>
        <w:t>.</w:t>
      </w:r>
      <w:r>
        <w:rPr>
          <w:rFonts w:ascii="Times New Roman" w:hAnsi="Times New Roman"/>
          <w:color w:val="000000"/>
          <w:sz w:val="28"/>
        </w:rPr>
        <w:t>ru</w:t>
      </w:r>
      <w:r w:rsidRPr="005C0B88">
        <w:rPr>
          <w:rFonts w:ascii="Times New Roman" w:hAnsi="Times New Roman"/>
          <w:color w:val="000000"/>
          <w:sz w:val="28"/>
          <w:lang w:val="ru-RU"/>
        </w:rPr>
        <w:t xml:space="preserve">/ </w:t>
      </w:r>
      <w:r w:rsidRPr="005C0B88">
        <w:rPr>
          <w:sz w:val="28"/>
          <w:lang w:val="ru-RU"/>
        </w:rPr>
        <w:br/>
      </w:r>
      <w:r w:rsidRPr="005C0B88">
        <w:rPr>
          <w:rFonts w:ascii="Times New Roman" w:hAnsi="Times New Roman"/>
          <w:color w:val="000000"/>
          <w:sz w:val="28"/>
          <w:lang w:val="ru-RU"/>
        </w:rPr>
        <w:t xml:space="preserve"> Библиотека ЦОК </w:t>
      </w:r>
      <w:r>
        <w:rPr>
          <w:rFonts w:ascii="Times New Roman" w:hAnsi="Times New Roman"/>
          <w:color w:val="000000"/>
          <w:sz w:val="28"/>
        </w:rPr>
        <w:t>https</w:t>
      </w:r>
      <w:r w:rsidRPr="005C0B88">
        <w:rPr>
          <w:rFonts w:ascii="Times New Roman" w:hAnsi="Times New Roman"/>
          <w:color w:val="000000"/>
          <w:sz w:val="28"/>
          <w:lang w:val="ru-RU"/>
        </w:rPr>
        <w:t>://</w:t>
      </w:r>
      <w:r>
        <w:rPr>
          <w:rFonts w:ascii="Times New Roman" w:hAnsi="Times New Roman"/>
          <w:color w:val="000000"/>
          <w:sz w:val="28"/>
        </w:rPr>
        <w:t>m</w:t>
      </w:r>
      <w:r w:rsidRPr="005C0B88">
        <w:rPr>
          <w:rFonts w:ascii="Times New Roman" w:hAnsi="Times New Roman"/>
          <w:color w:val="000000"/>
          <w:sz w:val="28"/>
          <w:lang w:val="ru-RU"/>
        </w:rPr>
        <w:t>.</w:t>
      </w:r>
      <w:r>
        <w:rPr>
          <w:rFonts w:ascii="Times New Roman" w:hAnsi="Times New Roman"/>
          <w:color w:val="000000"/>
          <w:sz w:val="28"/>
        </w:rPr>
        <w:t>edsoo</w:t>
      </w:r>
      <w:r w:rsidRPr="005C0B88">
        <w:rPr>
          <w:rFonts w:ascii="Times New Roman" w:hAnsi="Times New Roman"/>
          <w:color w:val="000000"/>
          <w:sz w:val="28"/>
          <w:lang w:val="ru-RU"/>
        </w:rPr>
        <w:t>.</w:t>
      </w:r>
      <w:r>
        <w:rPr>
          <w:rFonts w:ascii="Times New Roman" w:hAnsi="Times New Roman"/>
          <w:color w:val="000000"/>
          <w:sz w:val="28"/>
        </w:rPr>
        <w:t>ru</w:t>
      </w:r>
      <w:r w:rsidRPr="005C0B88">
        <w:rPr>
          <w:rFonts w:ascii="Times New Roman" w:hAnsi="Times New Roman"/>
          <w:color w:val="000000"/>
          <w:sz w:val="28"/>
          <w:lang w:val="ru-RU"/>
        </w:rPr>
        <w:t>/7</w:t>
      </w:r>
      <w:r>
        <w:rPr>
          <w:rFonts w:ascii="Times New Roman" w:hAnsi="Times New Roman"/>
          <w:color w:val="000000"/>
          <w:sz w:val="28"/>
        </w:rPr>
        <w:t>f</w:t>
      </w:r>
      <w:r w:rsidRPr="005C0B88">
        <w:rPr>
          <w:rFonts w:ascii="Times New Roman" w:hAnsi="Times New Roman"/>
          <w:color w:val="000000"/>
          <w:sz w:val="28"/>
          <w:lang w:val="ru-RU"/>
        </w:rPr>
        <w:t xml:space="preserve">414452 </w:t>
      </w:r>
      <w:r w:rsidRPr="005C0B88">
        <w:rPr>
          <w:sz w:val="28"/>
          <w:lang w:val="ru-RU"/>
        </w:rPr>
        <w:br/>
      </w:r>
      <w:r w:rsidRPr="005C0B88">
        <w:rPr>
          <w:rFonts w:ascii="Times New Roman" w:hAnsi="Times New Roman"/>
          <w:color w:val="000000"/>
          <w:sz w:val="28"/>
          <w:lang w:val="ru-RU"/>
        </w:rPr>
        <w:t xml:space="preserve"> Мультиурок </w:t>
      </w:r>
      <w:r>
        <w:rPr>
          <w:rFonts w:ascii="Times New Roman" w:hAnsi="Times New Roman"/>
          <w:color w:val="000000"/>
          <w:sz w:val="28"/>
        </w:rPr>
        <w:t>https</w:t>
      </w:r>
      <w:r w:rsidRPr="005C0B88">
        <w:rPr>
          <w:rFonts w:ascii="Times New Roman" w:hAnsi="Times New Roman"/>
          <w:color w:val="000000"/>
          <w:sz w:val="28"/>
          <w:lang w:val="ru-RU"/>
        </w:rPr>
        <w:t>://</w:t>
      </w:r>
      <w:r>
        <w:rPr>
          <w:rFonts w:ascii="Times New Roman" w:hAnsi="Times New Roman"/>
          <w:color w:val="000000"/>
          <w:sz w:val="28"/>
        </w:rPr>
        <w:t>multiurok</w:t>
      </w:r>
      <w:r w:rsidRPr="005C0B88">
        <w:rPr>
          <w:rFonts w:ascii="Times New Roman" w:hAnsi="Times New Roman"/>
          <w:color w:val="000000"/>
          <w:sz w:val="28"/>
          <w:lang w:val="ru-RU"/>
        </w:rPr>
        <w:t>.</w:t>
      </w:r>
      <w:r>
        <w:rPr>
          <w:rFonts w:ascii="Times New Roman" w:hAnsi="Times New Roman"/>
          <w:color w:val="000000"/>
          <w:sz w:val="28"/>
        </w:rPr>
        <w:t>ru</w:t>
      </w:r>
      <w:r w:rsidRPr="005C0B88">
        <w:rPr>
          <w:rFonts w:ascii="Times New Roman" w:hAnsi="Times New Roman"/>
          <w:color w:val="000000"/>
          <w:sz w:val="28"/>
          <w:lang w:val="ru-RU"/>
        </w:rPr>
        <w:t xml:space="preserve">/ </w:t>
      </w:r>
      <w:r w:rsidRPr="005C0B88">
        <w:rPr>
          <w:sz w:val="28"/>
          <w:lang w:val="ru-RU"/>
        </w:rPr>
        <w:br/>
      </w:r>
      <w:r w:rsidRPr="005C0B88">
        <w:rPr>
          <w:rFonts w:ascii="Times New Roman" w:hAnsi="Times New Roman"/>
          <w:color w:val="000000"/>
          <w:sz w:val="28"/>
          <w:lang w:val="ru-RU"/>
        </w:rPr>
        <w:t xml:space="preserve"> Открытый урок. 1 сентября </w:t>
      </w:r>
      <w:r>
        <w:rPr>
          <w:rFonts w:ascii="Times New Roman" w:hAnsi="Times New Roman"/>
          <w:color w:val="000000"/>
          <w:sz w:val="28"/>
        </w:rPr>
        <w:t>https</w:t>
      </w:r>
      <w:r w:rsidRPr="005C0B88">
        <w:rPr>
          <w:rFonts w:ascii="Times New Roman" w:hAnsi="Times New Roman"/>
          <w:color w:val="000000"/>
          <w:sz w:val="28"/>
          <w:lang w:val="ru-RU"/>
        </w:rPr>
        <w:t>://</w:t>
      </w:r>
      <w:r>
        <w:rPr>
          <w:rFonts w:ascii="Times New Roman" w:hAnsi="Times New Roman"/>
          <w:color w:val="000000"/>
          <w:sz w:val="28"/>
        </w:rPr>
        <w:t>urok</w:t>
      </w:r>
      <w:r w:rsidRPr="005C0B88">
        <w:rPr>
          <w:rFonts w:ascii="Times New Roman" w:hAnsi="Times New Roman"/>
          <w:color w:val="000000"/>
          <w:sz w:val="28"/>
          <w:lang w:val="ru-RU"/>
        </w:rPr>
        <w:t>.1</w:t>
      </w:r>
      <w:r>
        <w:rPr>
          <w:rFonts w:ascii="Times New Roman" w:hAnsi="Times New Roman"/>
          <w:color w:val="000000"/>
          <w:sz w:val="28"/>
        </w:rPr>
        <w:t>sept</w:t>
      </w:r>
      <w:r w:rsidRPr="005C0B88">
        <w:rPr>
          <w:rFonts w:ascii="Times New Roman" w:hAnsi="Times New Roman"/>
          <w:color w:val="000000"/>
          <w:sz w:val="28"/>
          <w:lang w:val="ru-RU"/>
        </w:rPr>
        <w:t>.</w:t>
      </w:r>
      <w:r>
        <w:rPr>
          <w:rFonts w:ascii="Times New Roman" w:hAnsi="Times New Roman"/>
          <w:color w:val="000000"/>
          <w:sz w:val="28"/>
        </w:rPr>
        <w:t>ru</w:t>
      </w:r>
      <w:r w:rsidRPr="005C0B88">
        <w:rPr>
          <w:rFonts w:ascii="Times New Roman" w:hAnsi="Times New Roman"/>
          <w:color w:val="000000"/>
          <w:sz w:val="28"/>
          <w:lang w:val="ru-RU"/>
        </w:rPr>
        <w:t xml:space="preserve">/ </w:t>
      </w:r>
      <w:r w:rsidRPr="005C0B88">
        <w:rPr>
          <w:sz w:val="28"/>
          <w:lang w:val="ru-RU"/>
        </w:rPr>
        <w:br/>
      </w:r>
      <w:r w:rsidRPr="005C0B88">
        <w:rPr>
          <w:rFonts w:ascii="Times New Roman" w:hAnsi="Times New Roman"/>
          <w:color w:val="000000"/>
          <w:sz w:val="28"/>
          <w:lang w:val="ru-RU"/>
        </w:rPr>
        <w:t xml:space="preserve"> Рутуб </w:t>
      </w:r>
      <w:r>
        <w:rPr>
          <w:rFonts w:ascii="Times New Roman" w:hAnsi="Times New Roman"/>
          <w:color w:val="000000"/>
          <w:sz w:val="28"/>
        </w:rPr>
        <w:t>https</w:t>
      </w:r>
      <w:r w:rsidRPr="005C0B88">
        <w:rPr>
          <w:rFonts w:ascii="Times New Roman" w:hAnsi="Times New Roman"/>
          <w:color w:val="000000"/>
          <w:sz w:val="28"/>
          <w:lang w:val="ru-RU"/>
        </w:rPr>
        <w:t>://</w:t>
      </w:r>
      <w:r>
        <w:rPr>
          <w:rFonts w:ascii="Times New Roman" w:hAnsi="Times New Roman"/>
          <w:color w:val="000000"/>
          <w:sz w:val="28"/>
        </w:rPr>
        <w:t>rutube</w:t>
      </w:r>
      <w:r w:rsidRPr="005C0B88">
        <w:rPr>
          <w:rFonts w:ascii="Times New Roman" w:hAnsi="Times New Roman"/>
          <w:color w:val="000000"/>
          <w:sz w:val="28"/>
          <w:lang w:val="ru-RU"/>
        </w:rPr>
        <w:t>.</w:t>
      </w:r>
      <w:r>
        <w:rPr>
          <w:rFonts w:ascii="Times New Roman" w:hAnsi="Times New Roman"/>
          <w:color w:val="000000"/>
          <w:sz w:val="28"/>
        </w:rPr>
        <w:t>ru</w:t>
      </w:r>
      <w:r w:rsidRPr="005C0B88">
        <w:rPr>
          <w:rFonts w:ascii="Times New Roman" w:hAnsi="Times New Roman"/>
          <w:color w:val="000000"/>
          <w:sz w:val="28"/>
          <w:lang w:val="ru-RU"/>
        </w:rPr>
        <w:t>/</w:t>
      </w:r>
      <w:r>
        <w:rPr>
          <w:rFonts w:ascii="Times New Roman" w:hAnsi="Times New Roman"/>
          <w:color w:val="000000"/>
          <w:sz w:val="28"/>
        </w:rPr>
        <w:t>feeds</w:t>
      </w:r>
      <w:r w:rsidRPr="005C0B88">
        <w:rPr>
          <w:rFonts w:ascii="Times New Roman" w:hAnsi="Times New Roman"/>
          <w:color w:val="000000"/>
          <w:sz w:val="28"/>
          <w:lang w:val="ru-RU"/>
        </w:rPr>
        <w:t>/</w:t>
      </w:r>
      <w:r>
        <w:rPr>
          <w:rFonts w:ascii="Times New Roman" w:hAnsi="Times New Roman"/>
          <w:color w:val="000000"/>
          <w:sz w:val="28"/>
        </w:rPr>
        <w:t>education</w:t>
      </w:r>
      <w:r w:rsidRPr="005C0B88">
        <w:rPr>
          <w:rFonts w:ascii="Times New Roman" w:hAnsi="Times New Roman"/>
          <w:color w:val="000000"/>
          <w:sz w:val="28"/>
          <w:lang w:val="ru-RU"/>
        </w:rPr>
        <w:t xml:space="preserve">/ </w:t>
      </w:r>
      <w:r w:rsidRPr="005C0B88">
        <w:rPr>
          <w:sz w:val="28"/>
          <w:lang w:val="ru-RU"/>
        </w:rPr>
        <w:br/>
      </w:r>
      <w:r w:rsidRPr="005C0B88">
        <w:rPr>
          <w:rFonts w:ascii="Times New Roman" w:hAnsi="Times New Roman"/>
          <w:color w:val="000000"/>
          <w:sz w:val="28"/>
          <w:lang w:val="ru-RU"/>
        </w:rPr>
        <w:t xml:space="preserve"> Современный учительский портал </w:t>
      </w:r>
      <w:r>
        <w:rPr>
          <w:rFonts w:ascii="Times New Roman" w:hAnsi="Times New Roman"/>
          <w:color w:val="000000"/>
          <w:sz w:val="28"/>
        </w:rPr>
        <w:t>https</w:t>
      </w:r>
      <w:r w:rsidRPr="005C0B88">
        <w:rPr>
          <w:rFonts w:ascii="Times New Roman" w:hAnsi="Times New Roman"/>
          <w:color w:val="000000"/>
          <w:sz w:val="28"/>
          <w:lang w:val="ru-RU"/>
        </w:rPr>
        <w:t>://</w:t>
      </w:r>
      <w:r>
        <w:rPr>
          <w:rFonts w:ascii="Times New Roman" w:hAnsi="Times New Roman"/>
          <w:color w:val="000000"/>
          <w:sz w:val="28"/>
        </w:rPr>
        <w:t>easyen</w:t>
      </w:r>
      <w:r w:rsidRPr="005C0B88">
        <w:rPr>
          <w:rFonts w:ascii="Times New Roman" w:hAnsi="Times New Roman"/>
          <w:color w:val="000000"/>
          <w:sz w:val="28"/>
          <w:lang w:val="ru-RU"/>
        </w:rPr>
        <w:t>.</w:t>
      </w:r>
      <w:r>
        <w:rPr>
          <w:rFonts w:ascii="Times New Roman" w:hAnsi="Times New Roman"/>
          <w:color w:val="000000"/>
          <w:sz w:val="28"/>
        </w:rPr>
        <w:t>ru</w:t>
      </w:r>
      <w:r w:rsidRPr="005C0B88">
        <w:rPr>
          <w:rFonts w:ascii="Times New Roman" w:hAnsi="Times New Roman"/>
          <w:color w:val="000000"/>
          <w:sz w:val="28"/>
          <w:lang w:val="ru-RU"/>
        </w:rPr>
        <w:t xml:space="preserve">/ </w:t>
      </w:r>
      <w:r w:rsidRPr="005C0B88">
        <w:rPr>
          <w:sz w:val="28"/>
          <w:lang w:val="ru-RU"/>
        </w:rPr>
        <w:br/>
      </w:r>
      <w:r w:rsidRPr="005C0B88">
        <w:rPr>
          <w:rFonts w:ascii="Times New Roman" w:hAnsi="Times New Roman"/>
          <w:color w:val="000000"/>
          <w:sz w:val="28"/>
          <w:lang w:val="ru-RU"/>
        </w:rPr>
        <w:t xml:space="preserve"> Учителя.</w:t>
      </w:r>
      <w:r>
        <w:rPr>
          <w:rFonts w:ascii="Times New Roman" w:hAnsi="Times New Roman"/>
          <w:color w:val="000000"/>
          <w:sz w:val="28"/>
        </w:rPr>
        <w:t>com</w:t>
      </w:r>
      <w:r w:rsidRPr="005C0B88">
        <w:rPr>
          <w:rFonts w:ascii="Times New Roman" w:hAnsi="Times New Roman"/>
          <w:color w:val="000000"/>
          <w:sz w:val="28"/>
          <w:lang w:val="ru-RU"/>
        </w:rPr>
        <w:t xml:space="preserve"> </w:t>
      </w:r>
      <w:r>
        <w:rPr>
          <w:rFonts w:ascii="Times New Roman" w:hAnsi="Times New Roman"/>
          <w:color w:val="000000"/>
          <w:sz w:val="28"/>
        </w:rPr>
        <w:t>https</w:t>
      </w:r>
      <w:r w:rsidRPr="005C0B88">
        <w:rPr>
          <w:rFonts w:ascii="Times New Roman" w:hAnsi="Times New Roman"/>
          <w:color w:val="000000"/>
          <w:sz w:val="28"/>
          <w:lang w:val="ru-RU"/>
        </w:rPr>
        <w:t>://</w:t>
      </w:r>
      <w:r>
        <w:rPr>
          <w:rFonts w:ascii="Times New Roman" w:hAnsi="Times New Roman"/>
          <w:color w:val="000000"/>
          <w:sz w:val="28"/>
        </w:rPr>
        <w:t>uchitelya</w:t>
      </w:r>
      <w:r w:rsidRPr="005C0B88">
        <w:rPr>
          <w:rFonts w:ascii="Times New Roman" w:hAnsi="Times New Roman"/>
          <w:color w:val="000000"/>
          <w:sz w:val="28"/>
          <w:lang w:val="ru-RU"/>
        </w:rPr>
        <w:t>.</w:t>
      </w:r>
      <w:r>
        <w:rPr>
          <w:rFonts w:ascii="Times New Roman" w:hAnsi="Times New Roman"/>
          <w:color w:val="000000"/>
          <w:sz w:val="28"/>
        </w:rPr>
        <w:t>com</w:t>
      </w:r>
      <w:r w:rsidRPr="005C0B88">
        <w:rPr>
          <w:rFonts w:ascii="Times New Roman" w:hAnsi="Times New Roman"/>
          <w:color w:val="000000"/>
          <w:sz w:val="28"/>
          <w:lang w:val="ru-RU"/>
        </w:rPr>
        <w:t xml:space="preserve"> /</w:t>
      </w:r>
      <w:bookmarkStart w:id="9" w:name="61030ee2-5a26-4d9d-8782-2883f6f7ff11"/>
      <w:bookmarkStart w:id="10" w:name="block-3117048"/>
      <w:bookmarkEnd w:id="9"/>
    </w:p>
    <w:bookmarkEnd w:id="10"/>
    <w:p w:rsidR="009A14CE" w:rsidRPr="005C0B88" w:rsidRDefault="009A14CE">
      <w:pPr>
        <w:rPr>
          <w:lang w:val="ru-RU"/>
        </w:rPr>
      </w:pPr>
    </w:p>
    <w:sectPr w:rsidR="009A14CE" w:rsidRPr="005C0B88">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B4A" w:rsidRDefault="00A71B4A">
      <w:pPr>
        <w:spacing w:line="240" w:lineRule="auto"/>
      </w:pPr>
      <w:r>
        <w:separator/>
      </w:r>
    </w:p>
  </w:endnote>
  <w:endnote w:type="continuationSeparator" w:id="0">
    <w:p w:rsidR="00A71B4A" w:rsidRDefault="00A71B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B4A" w:rsidRDefault="00A71B4A">
      <w:pPr>
        <w:spacing w:after="0"/>
      </w:pPr>
      <w:r>
        <w:separator/>
      </w:r>
    </w:p>
  </w:footnote>
  <w:footnote w:type="continuationSeparator" w:id="0">
    <w:p w:rsidR="00A71B4A" w:rsidRDefault="00A71B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singleLevel"/>
    <w:tmpl w:val="9239341B"/>
    <w:lvl w:ilvl="0">
      <w:start w:val="1"/>
      <w:numFmt w:val="bullet"/>
      <w:lvlText w:val=""/>
      <w:lvlJc w:val="left"/>
      <w:pPr>
        <w:ind w:left="960" w:hanging="360"/>
      </w:pPr>
      <w:rPr>
        <w:rFonts w:ascii="Symbol" w:hAnsi="Symbol" w:hint="default"/>
      </w:rPr>
    </w:lvl>
  </w:abstractNum>
  <w:abstractNum w:abstractNumId="1">
    <w:nsid w:val="B5E306ED"/>
    <w:multiLevelType w:val="singleLevel"/>
    <w:tmpl w:val="B5E306ED"/>
    <w:lvl w:ilvl="0">
      <w:start w:val="1"/>
      <w:numFmt w:val="bullet"/>
      <w:lvlText w:val=""/>
      <w:lvlJc w:val="left"/>
      <w:pPr>
        <w:ind w:left="960" w:hanging="360"/>
      </w:pPr>
      <w:rPr>
        <w:rFonts w:ascii="Symbol" w:hAnsi="Symbol" w:hint="default"/>
      </w:rPr>
    </w:lvl>
  </w:abstractNum>
  <w:abstractNum w:abstractNumId="2">
    <w:nsid w:val="BF205925"/>
    <w:multiLevelType w:val="singleLevel"/>
    <w:tmpl w:val="BF205925"/>
    <w:lvl w:ilvl="0">
      <w:start w:val="1"/>
      <w:numFmt w:val="bullet"/>
      <w:lvlText w:val=""/>
      <w:lvlJc w:val="left"/>
      <w:pPr>
        <w:ind w:left="960" w:hanging="360"/>
      </w:pPr>
      <w:rPr>
        <w:rFonts w:ascii="Symbol" w:hAnsi="Symbol" w:hint="default"/>
      </w:rPr>
    </w:lvl>
  </w:abstractNum>
  <w:abstractNum w:abstractNumId="3">
    <w:nsid w:val="CF092B84"/>
    <w:multiLevelType w:val="singleLevel"/>
    <w:tmpl w:val="CF092B84"/>
    <w:lvl w:ilvl="0">
      <w:start w:val="1"/>
      <w:numFmt w:val="bullet"/>
      <w:lvlText w:val=""/>
      <w:lvlJc w:val="left"/>
      <w:pPr>
        <w:ind w:left="960" w:hanging="360"/>
      </w:pPr>
      <w:rPr>
        <w:rFonts w:ascii="Symbol" w:hAnsi="Symbol" w:hint="default"/>
      </w:rPr>
    </w:lvl>
  </w:abstractNum>
  <w:abstractNum w:abstractNumId="4">
    <w:nsid w:val="0053208E"/>
    <w:multiLevelType w:val="singleLevel"/>
    <w:tmpl w:val="0053208E"/>
    <w:lvl w:ilvl="0">
      <w:start w:val="1"/>
      <w:numFmt w:val="bullet"/>
      <w:lvlText w:val=""/>
      <w:lvlJc w:val="left"/>
      <w:pPr>
        <w:ind w:left="960" w:hanging="360"/>
      </w:pPr>
      <w:rPr>
        <w:rFonts w:ascii="Symbol" w:hAnsi="Symbol" w:hint="default"/>
      </w:rPr>
    </w:lvl>
  </w:abstractNum>
  <w:abstractNum w:abstractNumId="5">
    <w:nsid w:val="008D4BF6"/>
    <w:multiLevelType w:val="multilevel"/>
    <w:tmpl w:val="B4D251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248C179"/>
    <w:multiLevelType w:val="singleLevel"/>
    <w:tmpl w:val="0248C179"/>
    <w:lvl w:ilvl="0">
      <w:start w:val="1"/>
      <w:numFmt w:val="bullet"/>
      <w:lvlText w:val=""/>
      <w:lvlJc w:val="left"/>
      <w:pPr>
        <w:ind w:left="960" w:hanging="360"/>
      </w:pPr>
      <w:rPr>
        <w:rFonts w:ascii="Symbol" w:hAnsi="Symbol" w:hint="default"/>
      </w:rPr>
    </w:lvl>
  </w:abstractNum>
  <w:abstractNum w:abstractNumId="7">
    <w:nsid w:val="03D62ECE"/>
    <w:multiLevelType w:val="singleLevel"/>
    <w:tmpl w:val="03D62ECE"/>
    <w:lvl w:ilvl="0">
      <w:start w:val="1"/>
      <w:numFmt w:val="bullet"/>
      <w:lvlText w:val=""/>
      <w:lvlJc w:val="left"/>
      <w:pPr>
        <w:ind w:left="960" w:hanging="360"/>
      </w:pPr>
      <w:rPr>
        <w:rFonts w:ascii="Symbol" w:hAnsi="Symbol" w:hint="default"/>
      </w:rPr>
    </w:lvl>
  </w:abstractNum>
  <w:abstractNum w:abstractNumId="8">
    <w:nsid w:val="03ED51D1"/>
    <w:multiLevelType w:val="multilevel"/>
    <w:tmpl w:val="F272C3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4E165C5"/>
    <w:multiLevelType w:val="multilevel"/>
    <w:tmpl w:val="FA74D6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56D66F3"/>
    <w:multiLevelType w:val="multilevel"/>
    <w:tmpl w:val="841CCD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85266DC"/>
    <w:multiLevelType w:val="multilevel"/>
    <w:tmpl w:val="A49C67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95125BD"/>
    <w:multiLevelType w:val="multilevel"/>
    <w:tmpl w:val="ECAE92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A23189D"/>
    <w:multiLevelType w:val="multilevel"/>
    <w:tmpl w:val="CCD816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D46698B"/>
    <w:multiLevelType w:val="multilevel"/>
    <w:tmpl w:val="6EA06C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FDD351C"/>
    <w:multiLevelType w:val="multilevel"/>
    <w:tmpl w:val="72522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5411EB6"/>
    <w:multiLevelType w:val="multilevel"/>
    <w:tmpl w:val="A530A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B1B0E2F"/>
    <w:multiLevelType w:val="multilevel"/>
    <w:tmpl w:val="98DC94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EAB4CAE"/>
    <w:multiLevelType w:val="multilevel"/>
    <w:tmpl w:val="D616B3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3941176"/>
    <w:multiLevelType w:val="multilevel"/>
    <w:tmpl w:val="423206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39F56D6"/>
    <w:multiLevelType w:val="multilevel"/>
    <w:tmpl w:val="37BA3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5B654F3"/>
    <w:multiLevelType w:val="singleLevel"/>
    <w:tmpl w:val="25B654F3"/>
    <w:lvl w:ilvl="0">
      <w:start w:val="1"/>
      <w:numFmt w:val="bullet"/>
      <w:lvlText w:val=""/>
      <w:lvlJc w:val="left"/>
      <w:pPr>
        <w:ind w:left="960" w:hanging="360"/>
      </w:pPr>
      <w:rPr>
        <w:rFonts w:ascii="Symbol" w:hAnsi="Symbol" w:hint="default"/>
      </w:rPr>
    </w:lvl>
  </w:abstractNum>
  <w:abstractNum w:abstractNumId="22">
    <w:nsid w:val="27C5743F"/>
    <w:multiLevelType w:val="multilevel"/>
    <w:tmpl w:val="CD4428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A8F537B"/>
    <w:multiLevelType w:val="singleLevel"/>
    <w:tmpl w:val="2A8F537B"/>
    <w:lvl w:ilvl="0">
      <w:start w:val="1"/>
      <w:numFmt w:val="bullet"/>
      <w:lvlText w:val=""/>
      <w:lvlJc w:val="left"/>
      <w:pPr>
        <w:ind w:left="960" w:hanging="360"/>
      </w:pPr>
      <w:rPr>
        <w:rFonts w:ascii="Symbol" w:hAnsi="Symbol" w:hint="default"/>
      </w:rPr>
    </w:lvl>
  </w:abstractNum>
  <w:abstractNum w:abstractNumId="24">
    <w:nsid w:val="2AC456C8"/>
    <w:multiLevelType w:val="multilevel"/>
    <w:tmpl w:val="E834C2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27978E4"/>
    <w:multiLevelType w:val="multilevel"/>
    <w:tmpl w:val="18EA0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3AF726B"/>
    <w:multiLevelType w:val="multilevel"/>
    <w:tmpl w:val="889098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C6D6617"/>
    <w:multiLevelType w:val="multilevel"/>
    <w:tmpl w:val="8B7A70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C8E5C9B"/>
    <w:multiLevelType w:val="multilevel"/>
    <w:tmpl w:val="F71EF4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2BF51A5"/>
    <w:multiLevelType w:val="multilevel"/>
    <w:tmpl w:val="F522A9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80122E0"/>
    <w:multiLevelType w:val="multilevel"/>
    <w:tmpl w:val="630C3F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CA75B4F"/>
    <w:multiLevelType w:val="multilevel"/>
    <w:tmpl w:val="58CE62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02A2582"/>
    <w:multiLevelType w:val="multilevel"/>
    <w:tmpl w:val="3EBC1E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2E612CC"/>
    <w:multiLevelType w:val="multilevel"/>
    <w:tmpl w:val="8674A3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42C70BA"/>
    <w:multiLevelType w:val="multilevel"/>
    <w:tmpl w:val="A9A21A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7214B1D"/>
    <w:multiLevelType w:val="multilevel"/>
    <w:tmpl w:val="9F9470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95C598B"/>
    <w:multiLevelType w:val="multilevel"/>
    <w:tmpl w:val="F48EA9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9ADCABA"/>
    <w:multiLevelType w:val="singleLevel"/>
    <w:tmpl w:val="59ADCABA"/>
    <w:lvl w:ilvl="0">
      <w:start w:val="1"/>
      <w:numFmt w:val="bullet"/>
      <w:lvlText w:val=""/>
      <w:lvlJc w:val="left"/>
      <w:pPr>
        <w:ind w:left="960" w:hanging="360"/>
      </w:pPr>
      <w:rPr>
        <w:rFonts w:ascii="Symbol" w:hAnsi="Symbol" w:hint="default"/>
      </w:rPr>
    </w:lvl>
  </w:abstractNum>
  <w:abstractNum w:abstractNumId="38">
    <w:nsid w:val="5A241D34"/>
    <w:multiLevelType w:val="singleLevel"/>
    <w:tmpl w:val="5A241D34"/>
    <w:lvl w:ilvl="0">
      <w:start w:val="1"/>
      <w:numFmt w:val="bullet"/>
      <w:lvlText w:val=""/>
      <w:lvlJc w:val="left"/>
      <w:pPr>
        <w:ind w:left="960" w:hanging="360"/>
      </w:pPr>
      <w:rPr>
        <w:rFonts w:ascii="Symbol" w:hAnsi="Symbol" w:hint="default"/>
      </w:rPr>
    </w:lvl>
  </w:abstractNum>
  <w:abstractNum w:abstractNumId="39">
    <w:nsid w:val="5A372DF1"/>
    <w:multiLevelType w:val="multilevel"/>
    <w:tmpl w:val="85128B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5B810DD"/>
    <w:multiLevelType w:val="multilevel"/>
    <w:tmpl w:val="31C0E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1E82D5D"/>
    <w:multiLevelType w:val="multilevel"/>
    <w:tmpl w:val="EED4D9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2183CF9"/>
    <w:multiLevelType w:val="singleLevel"/>
    <w:tmpl w:val="72183CF9"/>
    <w:lvl w:ilvl="0">
      <w:start w:val="1"/>
      <w:numFmt w:val="bullet"/>
      <w:lvlText w:val=""/>
      <w:lvlJc w:val="left"/>
      <w:pPr>
        <w:ind w:left="960" w:hanging="360"/>
      </w:pPr>
      <w:rPr>
        <w:rFonts w:ascii="Symbol" w:hAnsi="Symbol" w:hint="default"/>
      </w:rPr>
    </w:lvl>
  </w:abstractNum>
  <w:abstractNum w:abstractNumId="43">
    <w:nsid w:val="743613EE"/>
    <w:multiLevelType w:val="multilevel"/>
    <w:tmpl w:val="742886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9BB464B"/>
    <w:multiLevelType w:val="multilevel"/>
    <w:tmpl w:val="BD8640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B0C55EB"/>
    <w:multiLevelType w:val="multilevel"/>
    <w:tmpl w:val="A2DEA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D503378"/>
    <w:multiLevelType w:val="multilevel"/>
    <w:tmpl w:val="6CE858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F0C3A9B"/>
    <w:multiLevelType w:val="multilevel"/>
    <w:tmpl w:val="2E98F6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37"/>
  </w:num>
  <w:num w:numId="4">
    <w:abstractNumId w:val="2"/>
  </w:num>
  <w:num w:numId="5">
    <w:abstractNumId w:val="1"/>
  </w:num>
  <w:num w:numId="6">
    <w:abstractNumId w:val="7"/>
  </w:num>
  <w:num w:numId="7">
    <w:abstractNumId w:val="21"/>
  </w:num>
  <w:num w:numId="8">
    <w:abstractNumId w:val="42"/>
  </w:num>
  <w:num w:numId="9">
    <w:abstractNumId w:val="6"/>
  </w:num>
  <w:num w:numId="10">
    <w:abstractNumId w:val="0"/>
  </w:num>
  <w:num w:numId="11">
    <w:abstractNumId w:val="23"/>
  </w:num>
  <w:num w:numId="12">
    <w:abstractNumId w:val="38"/>
  </w:num>
  <w:num w:numId="13">
    <w:abstractNumId w:val="11"/>
  </w:num>
  <w:num w:numId="14">
    <w:abstractNumId w:val="46"/>
  </w:num>
  <w:num w:numId="15">
    <w:abstractNumId w:val="30"/>
  </w:num>
  <w:num w:numId="16">
    <w:abstractNumId w:val="45"/>
  </w:num>
  <w:num w:numId="17">
    <w:abstractNumId w:val="35"/>
  </w:num>
  <w:num w:numId="18">
    <w:abstractNumId w:val="33"/>
  </w:num>
  <w:num w:numId="19">
    <w:abstractNumId w:val="40"/>
  </w:num>
  <w:num w:numId="20">
    <w:abstractNumId w:val="19"/>
  </w:num>
  <w:num w:numId="21">
    <w:abstractNumId w:val="26"/>
  </w:num>
  <w:num w:numId="22">
    <w:abstractNumId w:val="47"/>
  </w:num>
  <w:num w:numId="23">
    <w:abstractNumId w:val="18"/>
  </w:num>
  <w:num w:numId="24">
    <w:abstractNumId w:val="5"/>
  </w:num>
  <w:num w:numId="25">
    <w:abstractNumId w:val="14"/>
  </w:num>
  <w:num w:numId="26">
    <w:abstractNumId w:val="17"/>
  </w:num>
  <w:num w:numId="27">
    <w:abstractNumId w:val="12"/>
  </w:num>
  <w:num w:numId="28">
    <w:abstractNumId w:val="27"/>
  </w:num>
  <w:num w:numId="29">
    <w:abstractNumId w:val="43"/>
  </w:num>
  <w:num w:numId="30">
    <w:abstractNumId w:val="31"/>
  </w:num>
  <w:num w:numId="31">
    <w:abstractNumId w:val="29"/>
  </w:num>
  <w:num w:numId="32">
    <w:abstractNumId w:val="8"/>
  </w:num>
  <w:num w:numId="33">
    <w:abstractNumId w:val="16"/>
  </w:num>
  <w:num w:numId="34">
    <w:abstractNumId w:val="44"/>
  </w:num>
  <w:num w:numId="35">
    <w:abstractNumId w:val="32"/>
  </w:num>
  <w:num w:numId="36">
    <w:abstractNumId w:val="39"/>
  </w:num>
  <w:num w:numId="37">
    <w:abstractNumId w:val="20"/>
  </w:num>
  <w:num w:numId="38">
    <w:abstractNumId w:val="13"/>
  </w:num>
  <w:num w:numId="39">
    <w:abstractNumId w:val="28"/>
  </w:num>
  <w:num w:numId="40">
    <w:abstractNumId w:val="41"/>
  </w:num>
  <w:num w:numId="41">
    <w:abstractNumId w:val="10"/>
  </w:num>
  <w:num w:numId="42">
    <w:abstractNumId w:val="36"/>
  </w:num>
  <w:num w:numId="43">
    <w:abstractNumId w:val="22"/>
  </w:num>
  <w:num w:numId="44">
    <w:abstractNumId w:val="25"/>
  </w:num>
  <w:num w:numId="45">
    <w:abstractNumId w:val="15"/>
  </w:num>
  <w:num w:numId="46">
    <w:abstractNumId w:val="34"/>
  </w:num>
  <w:num w:numId="47">
    <w:abstractNumId w:val="24"/>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CE"/>
    <w:rsid w:val="00040C67"/>
    <w:rsid w:val="000456E9"/>
    <w:rsid w:val="000B7F10"/>
    <w:rsid w:val="000C3C6C"/>
    <w:rsid w:val="0012371C"/>
    <w:rsid w:val="00175C11"/>
    <w:rsid w:val="001975F5"/>
    <w:rsid w:val="001D441B"/>
    <w:rsid w:val="00203F11"/>
    <w:rsid w:val="002066C2"/>
    <w:rsid w:val="00223B75"/>
    <w:rsid w:val="002A3C0E"/>
    <w:rsid w:val="002B2FDC"/>
    <w:rsid w:val="002E4D9F"/>
    <w:rsid w:val="00322E37"/>
    <w:rsid w:val="00374355"/>
    <w:rsid w:val="00392BF1"/>
    <w:rsid w:val="00467D7D"/>
    <w:rsid w:val="005C0B88"/>
    <w:rsid w:val="005E22ED"/>
    <w:rsid w:val="005E253E"/>
    <w:rsid w:val="005F5165"/>
    <w:rsid w:val="00675386"/>
    <w:rsid w:val="006B0D3C"/>
    <w:rsid w:val="006B215C"/>
    <w:rsid w:val="006B569A"/>
    <w:rsid w:val="006F75C9"/>
    <w:rsid w:val="007629B6"/>
    <w:rsid w:val="007705E3"/>
    <w:rsid w:val="007B28E3"/>
    <w:rsid w:val="007C2823"/>
    <w:rsid w:val="007D0854"/>
    <w:rsid w:val="008846EA"/>
    <w:rsid w:val="008E0B9E"/>
    <w:rsid w:val="008F74AF"/>
    <w:rsid w:val="00922F66"/>
    <w:rsid w:val="009A14CE"/>
    <w:rsid w:val="009C5925"/>
    <w:rsid w:val="00A13BD6"/>
    <w:rsid w:val="00A23A48"/>
    <w:rsid w:val="00A42376"/>
    <w:rsid w:val="00A71B4A"/>
    <w:rsid w:val="00B3207B"/>
    <w:rsid w:val="00B63400"/>
    <w:rsid w:val="00B95703"/>
    <w:rsid w:val="00BF76D8"/>
    <w:rsid w:val="00C12DB7"/>
    <w:rsid w:val="00C70732"/>
    <w:rsid w:val="00C819F4"/>
    <w:rsid w:val="00CB60EB"/>
    <w:rsid w:val="00D9664F"/>
    <w:rsid w:val="00E362D8"/>
    <w:rsid w:val="00E53AAC"/>
    <w:rsid w:val="00EF5434"/>
    <w:rsid w:val="00F26ADD"/>
    <w:rsid w:val="00FB30E5"/>
    <w:rsid w:val="152C4C73"/>
    <w:rsid w:val="3F483DA7"/>
    <w:rsid w:val="4B8B7AE5"/>
    <w:rsid w:val="5712621F"/>
    <w:rsid w:val="69464D8B"/>
    <w:rsid w:val="70253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qFormat="1"/>
    <w:lsdException w:name="head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Emphasis" w:semiHidden="0" w:uiPriority="20" w:unhideWhenUsed="0" w:qFormat="1"/>
    <w:lsdException w:name="Normal (Web)" w:uiPriority="0"/>
    <w:lsdException w:name="Normal Table" w:qFormat="1"/>
    <w:lsdException w:name="Table Grid" w:semiHidden="0" w:uiPriority="59" w:unhideWhenUsed="0" w:qFormat="1"/>
    <w:lsdException w:name="No Spacing" w:uiPriority="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paragraph" w:styleId="a5">
    <w:name w:val="Normal Indent"/>
    <w:basedOn w:val="a"/>
    <w:uiPriority w:val="99"/>
    <w:unhideWhenUsed/>
    <w:qFormat/>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Верхний колонтитул Знак"/>
    <w:basedOn w:val="a0"/>
    <w:link w:val="a7"/>
    <w:uiPriority w:val="99"/>
    <w:qFormat/>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Название Знак"/>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41">
    <w:name w:val="Основной текст (4)"/>
    <w:uiPriority w:val="99"/>
    <w:qFormat/>
    <w:rPr>
      <w:rFonts w:ascii="Times New Roman" w:hAnsi="Times New Roman" w:cs="Times New Roman"/>
      <w:spacing w:val="0"/>
      <w:sz w:val="19"/>
      <w:szCs w:val="19"/>
    </w:rPr>
  </w:style>
  <w:style w:type="paragraph" w:customStyle="1" w:styleId="Style19">
    <w:name w:val="Style19"/>
    <w:basedOn w:val="a"/>
    <w:qFormat/>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132">
    <w:name w:val="Font Style132"/>
    <w:qFormat/>
    <w:rPr>
      <w:rFonts w:ascii="Trebuchet MS" w:hAnsi="Trebuchet MS" w:cs="Trebuchet MS"/>
      <w:b/>
      <w:bCs/>
      <w:sz w:val="20"/>
      <w:szCs w:val="20"/>
    </w:rPr>
  </w:style>
  <w:style w:type="paragraph" w:styleId="ae">
    <w:name w:val="No Spacing"/>
    <w:link w:val="af"/>
    <w:qFormat/>
    <w:rsid w:val="007D0854"/>
    <w:pPr>
      <w:widowControl w:val="0"/>
      <w:autoSpaceDE w:val="0"/>
      <w:autoSpaceDN w:val="0"/>
      <w:adjustRightInd w:val="0"/>
    </w:pPr>
    <w:rPr>
      <w:rFonts w:ascii="Times New Roman" w:eastAsia="Times New Roman" w:hAnsi="Times New Roman" w:cs="Times New Roman"/>
    </w:rPr>
  </w:style>
  <w:style w:type="character" w:customStyle="1" w:styleId="af">
    <w:name w:val="Без интервала Знак"/>
    <w:link w:val="ae"/>
    <w:rsid w:val="007D0854"/>
    <w:rPr>
      <w:rFonts w:ascii="Times New Roman" w:eastAsia="Times New Roman" w:hAnsi="Times New Roman" w:cs="Times New Roman"/>
    </w:rPr>
  </w:style>
  <w:style w:type="paragraph" w:styleId="af0">
    <w:name w:val="Normal (Web)"/>
    <w:basedOn w:val="a"/>
    <w:unhideWhenUsed/>
    <w:rsid w:val="002B2FD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1">
    <w:name w:val="footer"/>
    <w:basedOn w:val="a"/>
    <w:link w:val="af2"/>
    <w:uiPriority w:val="99"/>
    <w:unhideWhenUsed/>
    <w:rsid w:val="00CB60EB"/>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B60EB"/>
    <w:rPr>
      <w:sz w:val="22"/>
      <w:szCs w:val="22"/>
      <w:lang w:val="en-US" w:eastAsia="en-US"/>
    </w:rPr>
  </w:style>
  <w:style w:type="character" w:customStyle="1" w:styleId="apple-converted-space">
    <w:name w:val="apple-converted-space"/>
    <w:basedOn w:val="a0"/>
    <w:rsid w:val="00CB60EB"/>
  </w:style>
  <w:style w:type="paragraph" w:styleId="af3">
    <w:name w:val="Balloon Text"/>
    <w:basedOn w:val="a"/>
    <w:link w:val="af4"/>
    <w:uiPriority w:val="99"/>
    <w:semiHidden/>
    <w:unhideWhenUsed/>
    <w:rsid w:val="001D441B"/>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1D441B"/>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qFormat="1"/>
    <w:lsdException w:name="head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Emphasis" w:semiHidden="0" w:uiPriority="20" w:unhideWhenUsed="0" w:qFormat="1"/>
    <w:lsdException w:name="Normal (Web)" w:uiPriority="0"/>
    <w:lsdException w:name="Normal Table" w:qFormat="1"/>
    <w:lsdException w:name="Table Grid" w:semiHidden="0" w:uiPriority="59" w:unhideWhenUsed="0" w:qFormat="1"/>
    <w:lsdException w:name="No Spacing" w:uiPriority="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paragraph" w:styleId="a5">
    <w:name w:val="Normal Indent"/>
    <w:basedOn w:val="a"/>
    <w:uiPriority w:val="99"/>
    <w:unhideWhenUsed/>
    <w:qFormat/>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Верхний колонтитул Знак"/>
    <w:basedOn w:val="a0"/>
    <w:link w:val="a7"/>
    <w:uiPriority w:val="99"/>
    <w:qFormat/>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Название Знак"/>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41">
    <w:name w:val="Основной текст (4)"/>
    <w:uiPriority w:val="99"/>
    <w:qFormat/>
    <w:rPr>
      <w:rFonts w:ascii="Times New Roman" w:hAnsi="Times New Roman" w:cs="Times New Roman"/>
      <w:spacing w:val="0"/>
      <w:sz w:val="19"/>
      <w:szCs w:val="19"/>
    </w:rPr>
  </w:style>
  <w:style w:type="paragraph" w:customStyle="1" w:styleId="Style19">
    <w:name w:val="Style19"/>
    <w:basedOn w:val="a"/>
    <w:qFormat/>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132">
    <w:name w:val="Font Style132"/>
    <w:qFormat/>
    <w:rPr>
      <w:rFonts w:ascii="Trebuchet MS" w:hAnsi="Trebuchet MS" w:cs="Trebuchet MS"/>
      <w:b/>
      <w:bCs/>
      <w:sz w:val="20"/>
      <w:szCs w:val="20"/>
    </w:rPr>
  </w:style>
  <w:style w:type="paragraph" w:styleId="ae">
    <w:name w:val="No Spacing"/>
    <w:link w:val="af"/>
    <w:qFormat/>
    <w:rsid w:val="007D0854"/>
    <w:pPr>
      <w:widowControl w:val="0"/>
      <w:autoSpaceDE w:val="0"/>
      <w:autoSpaceDN w:val="0"/>
      <w:adjustRightInd w:val="0"/>
    </w:pPr>
    <w:rPr>
      <w:rFonts w:ascii="Times New Roman" w:eastAsia="Times New Roman" w:hAnsi="Times New Roman" w:cs="Times New Roman"/>
    </w:rPr>
  </w:style>
  <w:style w:type="character" w:customStyle="1" w:styleId="af">
    <w:name w:val="Без интервала Знак"/>
    <w:link w:val="ae"/>
    <w:rsid w:val="007D0854"/>
    <w:rPr>
      <w:rFonts w:ascii="Times New Roman" w:eastAsia="Times New Roman" w:hAnsi="Times New Roman" w:cs="Times New Roman"/>
    </w:rPr>
  </w:style>
  <w:style w:type="paragraph" w:styleId="af0">
    <w:name w:val="Normal (Web)"/>
    <w:basedOn w:val="a"/>
    <w:unhideWhenUsed/>
    <w:rsid w:val="002B2FD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1">
    <w:name w:val="footer"/>
    <w:basedOn w:val="a"/>
    <w:link w:val="af2"/>
    <w:uiPriority w:val="99"/>
    <w:unhideWhenUsed/>
    <w:rsid w:val="00CB60EB"/>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B60EB"/>
    <w:rPr>
      <w:sz w:val="22"/>
      <w:szCs w:val="22"/>
      <w:lang w:val="en-US" w:eastAsia="en-US"/>
    </w:rPr>
  </w:style>
  <w:style w:type="character" w:customStyle="1" w:styleId="apple-converted-space">
    <w:name w:val="apple-converted-space"/>
    <w:basedOn w:val="a0"/>
    <w:rsid w:val="00CB60EB"/>
  </w:style>
  <w:style w:type="paragraph" w:styleId="af3">
    <w:name w:val="Balloon Text"/>
    <w:basedOn w:val="a"/>
    <w:link w:val="af4"/>
    <w:uiPriority w:val="99"/>
    <w:semiHidden/>
    <w:unhideWhenUsed/>
    <w:rsid w:val="001D441B"/>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1D441B"/>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dd16" TargetMode="External"/><Relationship Id="rId21" Type="http://schemas.openxmlformats.org/officeDocument/2006/relationships/hyperlink" Target="https://multiurok.ru/" TargetMode="External"/><Relationship Id="rId42" Type="http://schemas.openxmlformats.org/officeDocument/2006/relationships/hyperlink" Target="https://infourok.ru/" TargetMode="External"/><Relationship Id="rId63" Type="http://schemas.openxmlformats.org/officeDocument/2006/relationships/hyperlink" Target="https://m.edsoo.ru/f5eb763c" TargetMode="External"/><Relationship Id="rId84" Type="http://schemas.openxmlformats.org/officeDocument/2006/relationships/hyperlink" Target="https://m.edsoo.ru/f5eb9aea" TargetMode="External"/><Relationship Id="rId138" Type="http://schemas.openxmlformats.org/officeDocument/2006/relationships/hyperlink" Target="https://m.edsoo.ru/f5ec2d2a" TargetMode="External"/><Relationship Id="rId159" Type="http://schemas.openxmlformats.org/officeDocument/2006/relationships/hyperlink" Target="https://m.edsoo.ru/f5ec2d2a" TargetMode="External"/><Relationship Id="rId170" Type="http://schemas.openxmlformats.org/officeDocument/2006/relationships/hyperlink" Target="https://m.edsoo.ru/f5ec2d2a" TargetMode="External"/><Relationship Id="rId191" Type="http://schemas.openxmlformats.org/officeDocument/2006/relationships/hyperlink" Target="https://m.edsoo.ru/f5ec9e54" TargetMode="External"/><Relationship Id="rId205" Type="http://schemas.openxmlformats.org/officeDocument/2006/relationships/hyperlink" Target="https://m.edsoo.ru/f5ec9e54" TargetMode="External"/><Relationship Id="rId226" Type="http://schemas.openxmlformats.org/officeDocument/2006/relationships/hyperlink" Target="https://m.edsoo.ru/f5ec9e54" TargetMode="External"/><Relationship Id="rId107" Type="http://schemas.openxmlformats.org/officeDocument/2006/relationships/hyperlink" Target="https://m.edsoo.ru/f5ebcf24" TargetMode="External"/><Relationship Id="rId11" Type="http://schemas.openxmlformats.org/officeDocument/2006/relationships/hyperlink" Target="https://infourok.ru/" TargetMode="External"/><Relationship Id="rId32" Type="http://schemas.openxmlformats.org/officeDocument/2006/relationships/hyperlink" Target="https://resh.edu.ru/" TargetMode="External"/><Relationship Id="rId53" Type="http://schemas.openxmlformats.org/officeDocument/2006/relationships/hyperlink" Target="https://infourok.ru/" TargetMode="External"/><Relationship Id="rId74" Type="http://schemas.openxmlformats.org/officeDocument/2006/relationships/hyperlink" Target="https://m.edsoo.ru/f5eb8a78" TargetMode="External"/><Relationship Id="rId128" Type="http://schemas.openxmlformats.org/officeDocument/2006/relationships/hyperlink" Target="https://m.edsoo.ru/f5ec091c" TargetMode="External"/><Relationship Id="rId149" Type="http://schemas.openxmlformats.org/officeDocument/2006/relationships/hyperlink" Target="https://m.edsoo.ru/f5ec2d2a" TargetMode="External"/><Relationship Id="rId5" Type="http://schemas.openxmlformats.org/officeDocument/2006/relationships/settings" Target="settings.xml"/><Relationship Id="rId95" Type="http://schemas.openxmlformats.org/officeDocument/2006/relationships/hyperlink" Target="https://m.edsoo.ru/f5ebb70a" TargetMode="External"/><Relationship Id="rId160" Type="http://schemas.openxmlformats.org/officeDocument/2006/relationships/hyperlink" Target="https://m.edsoo.ru/f5ec2d2a" TargetMode="External"/><Relationship Id="rId181" Type="http://schemas.openxmlformats.org/officeDocument/2006/relationships/hyperlink" Target="https://m.edsoo.ru/f5ec2d2a" TargetMode="External"/><Relationship Id="rId216" Type="http://schemas.openxmlformats.org/officeDocument/2006/relationships/hyperlink" Target="https://m.edsoo.ru/f5ec9e54" TargetMode="External"/><Relationship Id="rId22" Type="http://schemas.openxmlformats.org/officeDocument/2006/relationships/hyperlink" Target="https://nsportal.ru/" TargetMode="External"/><Relationship Id="rId43" Type="http://schemas.openxmlformats.org/officeDocument/2006/relationships/hyperlink" Target="https://resh.edu.ru/" TargetMode="External"/><Relationship Id="rId64" Type="http://schemas.openxmlformats.org/officeDocument/2006/relationships/hyperlink" Target="https://m.edsoo.ru/f5eb78f8" TargetMode="External"/><Relationship Id="rId118" Type="http://schemas.openxmlformats.org/officeDocument/2006/relationships/hyperlink" Target="https://m.edsoo.ru/f5ebe144" TargetMode="External"/><Relationship Id="rId139" Type="http://schemas.openxmlformats.org/officeDocument/2006/relationships/hyperlink" Target="https://m.edsoo.ru/f5ec2d2a" TargetMode="External"/><Relationship Id="rId80" Type="http://schemas.openxmlformats.org/officeDocument/2006/relationships/hyperlink" Target="https://m.edsoo.ru/f5eb966c" TargetMode="External"/><Relationship Id="rId85" Type="http://schemas.openxmlformats.org/officeDocument/2006/relationships/hyperlink" Target="https://m.edsoo.ru/f5eb9c7a" TargetMode="External"/><Relationship Id="rId150" Type="http://schemas.openxmlformats.org/officeDocument/2006/relationships/hyperlink" Target="https://m.edsoo.ru/f5ec2d2a" TargetMode="External"/><Relationship Id="rId155" Type="http://schemas.openxmlformats.org/officeDocument/2006/relationships/hyperlink" Target="https://m.edsoo.ru/f5ec2d2a" TargetMode="External"/><Relationship Id="rId171" Type="http://schemas.openxmlformats.org/officeDocument/2006/relationships/hyperlink" Target="https://m.edsoo.ru/f5ec2d2a" TargetMode="External"/><Relationship Id="rId176" Type="http://schemas.openxmlformats.org/officeDocument/2006/relationships/hyperlink" Target="https://m.edsoo.ru/f5ec2d2a" TargetMode="External"/><Relationship Id="rId192" Type="http://schemas.openxmlformats.org/officeDocument/2006/relationships/hyperlink" Target="https://m.edsoo.ru/f5ec9e54" TargetMode="External"/><Relationship Id="rId197" Type="http://schemas.openxmlformats.org/officeDocument/2006/relationships/hyperlink" Target="https://m.edsoo.ru/f5ec9e54" TargetMode="External"/><Relationship Id="rId206" Type="http://schemas.openxmlformats.org/officeDocument/2006/relationships/hyperlink" Target="https://m.edsoo.ru/f5ec9e54" TargetMode="External"/><Relationship Id="rId227" Type="http://schemas.openxmlformats.org/officeDocument/2006/relationships/hyperlink" Target="https://m.edsoo.ru/f5ec9e54" TargetMode="External"/><Relationship Id="rId201" Type="http://schemas.openxmlformats.org/officeDocument/2006/relationships/hyperlink" Target="https://m.edsoo.ru/f5ec9e54" TargetMode="External"/><Relationship Id="rId222" Type="http://schemas.openxmlformats.org/officeDocument/2006/relationships/hyperlink" Target="https://m.edsoo.ru/f5ec9e54" TargetMode="External"/><Relationship Id="rId12" Type="http://schemas.openxmlformats.org/officeDocument/2006/relationships/hyperlink" Target="https://multiurok.ru/" TargetMode="External"/><Relationship Id="rId17" Type="http://schemas.openxmlformats.org/officeDocument/2006/relationships/hyperlink" Target="https://nsportal.ru/" TargetMode="External"/><Relationship Id="rId33" Type="http://schemas.openxmlformats.org/officeDocument/2006/relationships/hyperlink" Target="https://infourok.ru/" TargetMode="External"/><Relationship Id="rId38" Type="http://schemas.openxmlformats.org/officeDocument/2006/relationships/hyperlink" Target="https://infourok.ru/" TargetMode="External"/><Relationship Id="rId59" Type="http://schemas.openxmlformats.org/officeDocument/2006/relationships/hyperlink" Target="https://m.edsoo.ru/f5eb6d90" TargetMode="External"/><Relationship Id="rId103" Type="http://schemas.openxmlformats.org/officeDocument/2006/relationships/hyperlink" Target="https://m.edsoo.ru/f5ebc970" TargetMode="External"/><Relationship Id="rId108" Type="http://schemas.openxmlformats.org/officeDocument/2006/relationships/hyperlink" Target="https://m.edsoo.ru/f5ebd08c" TargetMode="External"/><Relationship Id="rId124" Type="http://schemas.openxmlformats.org/officeDocument/2006/relationships/hyperlink" Target="https://m.edsoo.ru/f5ebfda0" TargetMode="External"/><Relationship Id="rId129" Type="http://schemas.openxmlformats.org/officeDocument/2006/relationships/hyperlink" Target="https://m.edsoo.ru/f5ec0ae8" TargetMode="External"/><Relationship Id="rId54" Type="http://schemas.openxmlformats.org/officeDocument/2006/relationships/hyperlink" Target="https://m.edsoo.ru/7f41b414" TargetMode="External"/><Relationship Id="rId70" Type="http://schemas.openxmlformats.org/officeDocument/2006/relationships/hyperlink" Target="https://m.edsoo.ru/f5eb84ce" TargetMode="External"/><Relationship Id="rId75" Type="http://schemas.openxmlformats.org/officeDocument/2006/relationships/hyperlink" Target="https://m.edsoo.ru/f5eb8d48" TargetMode="External"/><Relationship Id="rId91" Type="http://schemas.openxmlformats.org/officeDocument/2006/relationships/hyperlink" Target="https://m.edsoo.ru/f5ebafee" TargetMode="External"/><Relationship Id="rId96" Type="http://schemas.openxmlformats.org/officeDocument/2006/relationships/hyperlink" Target="https://m.edsoo.ru/f5ebb886" TargetMode="External"/><Relationship Id="rId140" Type="http://schemas.openxmlformats.org/officeDocument/2006/relationships/hyperlink" Target="https://m.edsoo.ru/f5ec2d2a" TargetMode="External"/><Relationship Id="rId145" Type="http://schemas.openxmlformats.org/officeDocument/2006/relationships/hyperlink" Target="https://m.edsoo.ru/f5ec2d2a" TargetMode="External"/><Relationship Id="rId161" Type="http://schemas.openxmlformats.org/officeDocument/2006/relationships/hyperlink" Target="https://m.edsoo.ru/f5ec2d2a" TargetMode="External"/><Relationship Id="rId166" Type="http://schemas.openxmlformats.org/officeDocument/2006/relationships/hyperlink" Target="https://m.edsoo.ru/f5ec2d2a" TargetMode="External"/><Relationship Id="rId182" Type="http://schemas.openxmlformats.org/officeDocument/2006/relationships/hyperlink" Target="https://m.edsoo.ru/f5ec2d2a" TargetMode="External"/><Relationship Id="rId187" Type="http://schemas.openxmlformats.org/officeDocument/2006/relationships/hyperlink" Target="https://m.edsoo.ru/f5ec9e54" TargetMode="External"/><Relationship Id="rId217" Type="http://schemas.openxmlformats.org/officeDocument/2006/relationships/hyperlink" Target="https://m.edsoo.ru/f5ec9e54"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https://m.edsoo.ru/f5ec9e54" TargetMode="External"/><Relationship Id="rId233" Type="http://schemas.openxmlformats.org/officeDocument/2006/relationships/hyperlink" Target="https://m.edsoo.ru/f5ec9e54" TargetMode="External"/><Relationship Id="rId23" Type="http://schemas.openxmlformats.org/officeDocument/2006/relationships/hyperlink" Target="https://m.edsoo.ru/7f415294" TargetMode="External"/><Relationship Id="rId28" Type="http://schemas.openxmlformats.org/officeDocument/2006/relationships/hyperlink" Target="https://m.edsoo.ru/7f419196" TargetMode="External"/><Relationship Id="rId49" Type="http://schemas.openxmlformats.org/officeDocument/2006/relationships/hyperlink" Target="https://infourok.ru/" TargetMode="External"/><Relationship Id="rId114" Type="http://schemas.openxmlformats.org/officeDocument/2006/relationships/hyperlink" Target="https://m.edsoo.ru/f5ebdbb8" TargetMode="External"/><Relationship Id="rId119" Type="http://schemas.openxmlformats.org/officeDocument/2006/relationships/hyperlink" Target="https://m.edsoo.ru/f5ebe2ac" TargetMode="External"/><Relationship Id="rId44" Type="http://schemas.openxmlformats.org/officeDocument/2006/relationships/hyperlink" Target="https://infourok.ru/" TargetMode="External"/><Relationship Id="rId60" Type="http://schemas.openxmlformats.org/officeDocument/2006/relationships/hyperlink" Target="https://m.edsoo.ru/f5eb6f34" TargetMode="External"/><Relationship Id="rId65" Type="http://schemas.openxmlformats.org/officeDocument/2006/relationships/hyperlink" Target="https://m.edsoo.ru/f5eb7a74" TargetMode="External"/><Relationship Id="rId81" Type="http://schemas.openxmlformats.org/officeDocument/2006/relationships/hyperlink" Target="https://m.edsoo.ru/f5eb97de" TargetMode="External"/><Relationship Id="rId86" Type="http://schemas.openxmlformats.org/officeDocument/2006/relationships/hyperlink" Target="https://m.edsoo.ru/f5eba300" TargetMode="External"/><Relationship Id="rId130" Type="http://schemas.openxmlformats.org/officeDocument/2006/relationships/hyperlink" Target="https://m.edsoo.ru/f5ec0cb4" TargetMode="External"/><Relationship Id="rId135" Type="http://schemas.openxmlformats.org/officeDocument/2006/relationships/hyperlink" Target="https://m.edsoo.ru/f5ec2d2a" TargetMode="External"/><Relationship Id="rId151" Type="http://schemas.openxmlformats.org/officeDocument/2006/relationships/hyperlink" Target="https://m.edsoo.ru/f5ec2d2a" TargetMode="External"/><Relationship Id="rId156" Type="http://schemas.openxmlformats.org/officeDocument/2006/relationships/hyperlink" Target="https://m.edsoo.ru/f5ec2d2a" TargetMode="External"/><Relationship Id="rId177" Type="http://schemas.openxmlformats.org/officeDocument/2006/relationships/hyperlink" Target="https://m.edsoo.ru/f5ec2d2a" TargetMode="External"/><Relationship Id="rId198" Type="http://schemas.openxmlformats.org/officeDocument/2006/relationships/hyperlink" Target="https://m.edsoo.ru/f5ec9e54" TargetMode="External"/><Relationship Id="rId172" Type="http://schemas.openxmlformats.org/officeDocument/2006/relationships/hyperlink" Target="https://m.edsoo.ru/f5ec2d2a" TargetMode="External"/><Relationship Id="rId193" Type="http://schemas.openxmlformats.org/officeDocument/2006/relationships/hyperlink" Target="https://m.edsoo.ru/f5ec9e54" TargetMode="External"/><Relationship Id="rId202" Type="http://schemas.openxmlformats.org/officeDocument/2006/relationships/hyperlink" Target="https://m.edsoo.ru/f5ec9e54" TargetMode="External"/><Relationship Id="rId207" Type="http://schemas.openxmlformats.org/officeDocument/2006/relationships/hyperlink" Target="https://m.edsoo.ru/f5ec9e54" TargetMode="External"/><Relationship Id="rId223" Type="http://schemas.openxmlformats.org/officeDocument/2006/relationships/hyperlink" Target="https://m.edsoo.ru/f5ec9e54" TargetMode="External"/><Relationship Id="rId228" Type="http://schemas.openxmlformats.org/officeDocument/2006/relationships/hyperlink" Target="https://m.edsoo.ru/f5ec9e54" TargetMode="External"/><Relationship Id="rId13" Type="http://schemas.openxmlformats.org/officeDocument/2006/relationships/hyperlink" Target="https://m.edsoo.ru/7f415294" TargetMode="External"/><Relationship Id="rId18" Type="http://schemas.openxmlformats.org/officeDocument/2006/relationships/hyperlink" Target="https://m.edsoo.ru/7f415294" TargetMode="External"/><Relationship Id="rId39" Type="http://schemas.openxmlformats.org/officeDocument/2006/relationships/hyperlink" Target="https://resh.edu.ru/" TargetMode="External"/><Relationship Id="rId109" Type="http://schemas.openxmlformats.org/officeDocument/2006/relationships/hyperlink" Target="https://m.edsoo.ru/f5ebd1f4" TargetMode="External"/><Relationship Id="rId34" Type="http://schemas.openxmlformats.org/officeDocument/2006/relationships/hyperlink" Target="https://multiurok.ru/" TargetMode="External"/><Relationship Id="rId50" Type="http://schemas.openxmlformats.org/officeDocument/2006/relationships/hyperlink" Target="https://resh.edu.ru/" TargetMode="External"/><Relationship Id="rId55" Type="http://schemas.openxmlformats.org/officeDocument/2006/relationships/hyperlink" Target="https://m.edsoo.ru/7f41b414" TargetMode="External"/><Relationship Id="rId76" Type="http://schemas.openxmlformats.org/officeDocument/2006/relationships/hyperlink" Target="https://m.edsoo.ru/f5eb8ed8" TargetMode="External"/><Relationship Id="rId97" Type="http://schemas.openxmlformats.org/officeDocument/2006/relationships/hyperlink" Target="https://m.edsoo.ru/f5ebbd40" TargetMode="External"/><Relationship Id="rId104" Type="http://schemas.openxmlformats.org/officeDocument/2006/relationships/hyperlink" Target="https://m.edsoo.ru/f5ebcae2" TargetMode="External"/><Relationship Id="rId120" Type="http://schemas.openxmlformats.org/officeDocument/2006/relationships/hyperlink" Target="https://m.edsoo.ru/f5ebe414" TargetMode="External"/><Relationship Id="rId125" Type="http://schemas.openxmlformats.org/officeDocument/2006/relationships/hyperlink" Target="https://m.edsoo.ru/f5ebff6c" TargetMode="External"/><Relationship Id="rId141" Type="http://schemas.openxmlformats.org/officeDocument/2006/relationships/hyperlink" Target="https://m.edsoo.ru/f5ec2d2a" TargetMode="External"/><Relationship Id="rId146" Type="http://schemas.openxmlformats.org/officeDocument/2006/relationships/hyperlink" Target="https://m.edsoo.ru/f5ec2d2a" TargetMode="External"/><Relationship Id="rId167" Type="http://schemas.openxmlformats.org/officeDocument/2006/relationships/hyperlink" Target="https://m.edsoo.ru/f5ec2d2a" TargetMode="External"/><Relationship Id="rId188" Type="http://schemas.openxmlformats.org/officeDocument/2006/relationships/hyperlink" Target="https://m.edsoo.ru/f5ec9e54" TargetMode="External"/><Relationship Id="rId7" Type="http://schemas.openxmlformats.org/officeDocument/2006/relationships/footnotes" Target="footnotes.xml"/><Relationship Id="rId71" Type="http://schemas.openxmlformats.org/officeDocument/2006/relationships/hyperlink" Target="https://m.edsoo.ru/f5eb8640" TargetMode="External"/><Relationship Id="rId92" Type="http://schemas.openxmlformats.org/officeDocument/2006/relationships/hyperlink" Target="https://m.edsoo.ru/f5ebb160" TargetMode="External"/><Relationship Id="rId162" Type="http://schemas.openxmlformats.org/officeDocument/2006/relationships/hyperlink" Target="https://m.edsoo.ru/f5ec2d2a" TargetMode="External"/><Relationship Id="rId183" Type="http://schemas.openxmlformats.org/officeDocument/2006/relationships/hyperlink" Target="https://m.edsoo.ru/f5ec2d2a" TargetMode="External"/><Relationship Id="rId213" Type="http://schemas.openxmlformats.org/officeDocument/2006/relationships/hyperlink" Target="https://m.edsoo.ru/f5ec9e54" TargetMode="External"/><Relationship Id="rId218" Type="http://schemas.openxmlformats.org/officeDocument/2006/relationships/hyperlink" Target="https://m.edsoo.ru/f5ec9e54" TargetMode="External"/><Relationship Id="rId234"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resh.edu.ru/" TargetMode="External"/><Relationship Id="rId24" Type="http://schemas.openxmlformats.org/officeDocument/2006/relationships/hyperlink" Target="https://m.edsoo.ru/7f415294" TargetMode="External"/><Relationship Id="rId40" Type="http://schemas.openxmlformats.org/officeDocument/2006/relationships/hyperlink" Target="https://infourok.ru/" TargetMode="External"/><Relationship Id="rId45" Type="http://schemas.openxmlformats.org/officeDocument/2006/relationships/hyperlink" Target="https://resh.edu.ru/" TargetMode="External"/><Relationship Id="rId66" Type="http://schemas.openxmlformats.org/officeDocument/2006/relationships/hyperlink" Target="https://m.edsoo.ru/f5eb7bdc" TargetMode="External"/><Relationship Id="rId87" Type="http://schemas.openxmlformats.org/officeDocument/2006/relationships/hyperlink" Target="https://m.edsoo.ru/f5eba17a" TargetMode="External"/><Relationship Id="rId110" Type="http://schemas.openxmlformats.org/officeDocument/2006/relationships/hyperlink" Target="https://m.edsoo.ru/f5ebd5be" TargetMode="External"/><Relationship Id="rId115" Type="http://schemas.openxmlformats.org/officeDocument/2006/relationships/hyperlink" Target="https://m.edsoo.ru/f5ebdd16" TargetMode="External"/><Relationship Id="rId131" Type="http://schemas.openxmlformats.org/officeDocument/2006/relationships/hyperlink" Target="https://m.edsoo.ru/f5ec2d2a" TargetMode="External"/><Relationship Id="rId136" Type="http://schemas.openxmlformats.org/officeDocument/2006/relationships/hyperlink" Target="https://m.edsoo.ru/f5ec2d2a" TargetMode="External"/><Relationship Id="rId157" Type="http://schemas.openxmlformats.org/officeDocument/2006/relationships/hyperlink" Target="https://m.edsoo.ru/f5ec2d2a" TargetMode="External"/><Relationship Id="rId178" Type="http://schemas.openxmlformats.org/officeDocument/2006/relationships/hyperlink" Target="https://m.edsoo.ru/f5ec2d2a" TargetMode="External"/><Relationship Id="rId61" Type="http://schemas.openxmlformats.org/officeDocument/2006/relationships/hyperlink" Target="https://m.edsoo.ru/f5eb70a6" TargetMode="External"/><Relationship Id="rId82" Type="http://schemas.openxmlformats.org/officeDocument/2006/relationships/hyperlink" Target="https://m.edsoo.ru/f5eb9964" TargetMode="External"/><Relationship Id="rId152" Type="http://schemas.openxmlformats.org/officeDocument/2006/relationships/hyperlink" Target="https://m.edsoo.ru/f5ec2d2a" TargetMode="External"/><Relationship Id="rId173" Type="http://schemas.openxmlformats.org/officeDocument/2006/relationships/hyperlink" Target="https://m.edsoo.ru/f5ec2d2a" TargetMode="External"/><Relationship Id="rId194" Type="http://schemas.openxmlformats.org/officeDocument/2006/relationships/hyperlink" Target="https://m.edsoo.ru/f5ec9e54" TargetMode="External"/><Relationship Id="rId199" Type="http://schemas.openxmlformats.org/officeDocument/2006/relationships/hyperlink" Target="https://m.edsoo.ru/f5ec9e54" TargetMode="External"/><Relationship Id="rId203" Type="http://schemas.openxmlformats.org/officeDocument/2006/relationships/hyperlink" Target="https://m.edsoo.ru/f5ec9e54" TargetMode="External"/><Relationship Id="rId208" Type="http://schemas.openxmlformats.org/officeDocument/2006/relationships/hyperlink" Target="https://m.edsoo.ru/f5ec9e54" TargetMode="External"/><Relationship Id="rId229" Type="http://schemas.openxmlformats.org/officeDocument/2006/relationships/hyperlink" Target="https://m.edsoo.ru/f5ec9e54" TargetMode="External"/><Relationship Id="rId19" Type="http://schemas.openxmlformats.org/officeDocument/2006/relationships/hyperlink" Target="https://resh.edu.ru/" TargetMode="External"/><Relationship Id="rId224" Type="http://schemas.openxmlformats.org/officeDocument/2006/relationships/hyperlink" Target="https://m.edsoo.ru/f5ec9e54" TargetMode="External"/><Relationship Id="rId14" Type="http://schemas.openxmlformats.org/officeDocument/2006/relationships/hyperlink" Target="https://resh.edu.ru/" TargetMode="External"/><Relationship Id="rId30" Type="http://schemas.openxmlformats.org/officeDocument/2006/relationships/hyperlink" Target="https://nsportal.ru/" TargetMode="External"/><Relationship Id="rId35" Type="http://schemas.openxmlformats.org/officeDocument/2006/relationships/hyperlink" Target="https://m.edsoo.ru/7f419196" TargetMode="External"/><Relationship Id="rId56" Type="http://schemas.openxmlformats.org/officeDocument/2006/relationships/hyperlink" Target="https://m.edsoo.ru/f5eb673c" TargetMode="External"/><Relationship Id="rId77" Type="http://schemas.openxmlformats.org/officeDocument/2006/relationships/hyperlink" Target="https://m.edsoo.ru/f5eb9054" TargetMode="External"/><Relationship Id="rId100" Type="http://schemas.openxmlformats.org/officeDocument/2006/relationships/hyperlink" Target="https://m.edsoo.ru/f5ebc1e6" TargetMode="External"/><Relationship Id="rId105" Type="http://schemas.openxmlformats.org/officeDocument/2006/relationships/hyperlink" Target="https://m.edsoo.ru/f5ebcc54" TargetMode="External"/><Relationship Id="rId126" Type="http://schemas.openxmlformats.org/officeDocument/2006/relationships/hyperlink" Target="https://m.edsoo.ru/f5ec0124" TargetMode="External"/><Relationship Id="rId147" Type="http://schemas.openxmlformats.org/officeDocument/2006/relationships/hyperlink" Target="https://m.edsoo.ru/f5ec2d2a" TargetMode="External"/><Relationship Id="rId168" Type="http://schemas.openxmlformats.org/officeDocument/2006/relationships/hyperlink" Target="https://m.edsoo.ru/f5ec2d2a" TargetMode="External"/><Relationship Id="rId8" Type="http://schemas.openxmlformats.org/officeDocument/2006/relationships/endnotes" Target="endnotes.xml"/><Relationship Id="rId51" Type="http://schemas.openxmlformats.org/officeDocument/2006/relationships/hyperlink" Target="https://infourok.ru/" TargetMode="External"/><Relationship Id="rId72" Type="http://schemas.openxmlformats.org/officeDocument/2006/relationships/hyperlink" Target="https://m.edsoo.ru/f5eb87b2" TargetMode="External"/><Relationship Id="rId93" Type="http://schemas.openxmlformats.org/officeDocument/2006/relationships/hyperlink" Target="https://m.edsoo.ru/f5ebb3f4" TargetMode="External"/><Relationship Id="rId98" Type="http://schemas.openxmlformats.org/officeDocument/2006/relationships/hyperlink" Target="https://m.edsoo.ru/f5ebbee4" TargetMode="External"/><Relationship Id="rId121" Type="http://schemas.openxmlformats.org/officeDocument/2006/relationships/hyperlink" Target="https://m.edsoo.ru/f5ebe414" TargetMode="External"/><Relationship Id="rId142" Type="http://schemas.openxmlformats.org/officeDocument/2006/relationships/hyperlink" Target="https://m.edsoo.ru/f5ec2d2a" TargetMode="External"/><Relationship Id="rId163" Type="http://schemas.openxmlformats.org/officeDocument/2006/relationships/hyperlink" Target="https://m.edsoo.ru/f5ec2d2a" TargetMode="External"/><Relationship Id="rId184" Type="http://schemas.openxmlformats.org/officeDocument/2006/relationships/hyperlink" Target="https://m.edsoo.ru/f5ec2d2a" TargetMode="External"/><Relationship Id="rId189" Type="http://schemas.openxmlformats.org/officeDocument/2006/relationships/hyperlink" Target="https://m.edsoo.ru/f5ec9e54" TargetMode="External"/><Relationship Id="rId219" Type="http://schemas.openxmlformats.org/officeDocument/2006/relationships/hyperlink" Target="https://m.edsoo.ru/f5ec9e54" TargetMode="External"/><Relationship Id="rId3" Type="http://schemas.openxmlformats.org/officeDocument/2006/relationships/styles" Target="styles.xml"/><Relationship Id="rId214" Type="http://schemas.openxmlformats.org/officeDocument/2006/relationships/hyperlink" Target="https://m.edsoo.ru/f5ec9e54" TargetMode="External"/><Relationship Id="rId230" Type="http://schemas.openxmlformats.org/officeDocument/2006/relationships/hyperlink" Target="https://m.edsoo.ru/f5ec9e54" TargetMode="External"/><Relationship Id="rId235" Type="http://schemas.openxmlformats.org/officeDocument/2006/relationships/theme" Target="theme/theme1.xml"/><Relationship Id="rId25" Type="http://schemas.openxmlformats.org/officeDocument/2006/relationships/hyperlink" Target="https://resh.edu.ru/" TargetMode="External"/><Relationship Id="rId46" Type="http://schemas.openxmlformats.org/officeDocument/2006/relationships/hyperlink" Target="https://infourok.ru/" TargetMode="External"/><Relationship Id="rId67" Type="http://schemas.openxmlformats.org/officeDocument/2006/relationships/hyperlink" Target="https://m.edsoo.ru/f5eb7d58" TargetMode="External"/><Relationship Id="rId116" Type="http://schemas.openxmlformats.org/officeDocument/2006/relationships/hyperlink" Target="https://m.edsoo.ru/f5ebdfd2" TargetMode="External"/><Relationship Id="rId137" Type="http://schemas.openxmlformats.org/officeDocument/2006/relationships/hyperlink" Target="https://m.edsoo.ru/f5ec2d2a" TargetMode="External"/><Relationship Id="rId158" Type="http://schemas.openxmlformats.org/officeDocument/2006/relationships/hyperlink" Target="https://m.edsoo.ru/f5ec2d2a" TargetMode="External"/><Relationship Id="rId20" Type="http://schemas.openxmlformats.org/officeDocument/2006/relationships/hyperlink" Target="https://infourok.ru/" TargetMode="External"/><Relationship Id="rId41" Type="http://schemas.openxmlformats.org/officeDocument/2006/relationships/hyperlink" Target="https://resh.edu.ru/" TargetMode="External"/><Relationship Id="rId62" Type="http://schemas.openxmlformats.org/officeDocument/2006/relationships/hyperlink" Target="https://m.edsoo.ru/f5eb74b6" TargetMode="External"/><Relationship Id="rId83" Type="http://schemas.openxmlformats.org/officeDocument/2006/relationships/hyperlink" Target="https://m.edsoo.ru/f5eb9aea" TargetMode="External"/><Relationship Id="rId88" Type="http://schemas.openxmlformats.org/officeDocument/2006/relationships/hyperlink" Target="https://m.edsoo.ru/f5ebab52" TargetMode="External"/><Relationship Id="rId111" Type="http://schemas.openxmlformats.org/officeDocument/2006/relationships/hyperlink" Target="https://m.edsoo.ru/f5ebd74e" TargetMode="External"/><Relationship Id="rId132" Type="http://schemas.openxmlformats.org/officeDocument/2006/relationships/hyperlink" Target="https://m.edsoo.ru/f5ec2d2a" TargetMode="External"/><Relationship Id="rId153" Type="http://schemas.openxmlformats.org/officeDocument/2006/relationships/hyperlink" Target="https://m.edsoo.ru/f5ec2d2a" TargetMode="External"/><Relationship Id="rId174" Type="http://schemas.openxmlformats.org/officeDocument/2006/relationships/hyperlink" Target="https://m.edsoo.ru/f5ec2d2a" TargetMode="External"/><Relationship Id="rId179" Type="http://schemas.openxmlformats.org/officeDocument/2006/relationships/hyperlink" Target="https://m.edsoo.ru/f5ec2d2a" TargetMode="External"/><Relationship Id="rId195" Type="http://schemas.openxmlformats.org/officeDocument/2006/relationships/hyperlink" Target="https://m.edsoo.ru/f5ec9e54" TargetMode="External"/><Relationship Id="rId209" Type="http://schemas.openxmlformats.org/officeDocument/2006/relationships/hyperlink" Target="https://m.edsoo.ru/f5ec9e54" TargetMode="External"/><Relationship Id="rId190" Type="http://schemas.openxmlformats.org/officeDocument/2006/relationships/hyperlink" Target="https://m.edsoo.ru/f5ec9e54" TargetMode="External"/><Relationship Id="rId204" Type="http://schemas.openxmlformats.org/officeDocument/2006/relationships/hyperlink" Target="https://m.edsoo.ru/f5ec9e54" TargetMode="External"/><Relationship Id="rId220" Type="http://schemas.openxmlformats.org/officeDocument/2006/relationships/hyperlink" Target="https://m.edsoo.ru/f5ec9e54" TargetMode="External"/><Relationship Id="rId225" Type="http://schemas.openxmlformats.org/officeDocument/2006/relationships/hyperlink" Target="https://m.edsoo.ru/f5ec9e54" TargetMode="External"/><Relationship Id="rId15" Type="http://schemas.openxmlformats.org/officeDocument/2006/relationships/hyperlink" Target="https://infourok.ru/" TargetMode="External"/><Relationship Id="rId36" Type="http://schemas.openxmlformats.org/officeDocument/2006/relationships/hyperlink" Target="https://m.edsoo.ru/7f419196" TargetMode="External"/><Relationship Id="rId57" Type="http://schemas.openxmlformats.org/officeDocument/2006/relationships/hyperlink" Target="https://m.edsoo.ru/f5eb68a4" TargetMode="External"/><Relationship Id="rId106" Type="http://schemas.openxmlformats.org/officeDocument/2006/relationships/hyperlink" Target="https://m.edsoo.ru/f5ebcdbc" TargetMode="External"/><Relationship Id="rId127" Type="http://schemas.openxmlformats.org/officeDocument/2006/relationships/hyperlink" Target="https://m.edsoo.ru/f5ec06f6" TargetMode="External"/><Relationship Id="rId10" Type="http://schemas.openxmlformats.org/officeDocument/2006/relationships/hyperlink" Target="https://resh.edu.ru/" TargetMode="External"/><Relationship Id="rId31" Type="http://schemas.openxmlformats.org/officeDocument/2006/relationships/hyperlink" Target="https://m.edsoo.ru/7f419196" TargetMode="External"/><Relationship Id="rId52" Type="http://schemas.openxmlformats.org/officeDocument/2006/relationships/hyperlink" Target="https://resh.edu.ru/" TargetMode="External"/><Relationship Id="rId73" Type="http://schemas.openxmlformats.org/officeDocument/2006/relationships/hyperlink" Target="https://m.edsoo.ru/f5eb8910" TargetMode="External"/><Relationship Id="rId78" Type="http://schemas.openxmlformats.org/officeDocument/2006/relationships/hyperlink" Target="https://m.edsoo.ru/f5eb91c6" TargetMode="External"/><Relationship Id="rId94" Type="http://schemas.openxmlformats.org/officeDocument/2006/relationships/hyperlink" Target="https://m.edsoo.ru/f5ebb57a" TargetMode="External"/><Relationship Id="rId99" Type="http://schemas.openxmlformats.org/officeDocument/2006/relationships/hyperlink" Target="https://m.edsoo.ru/f5ebc060" TargetMode="External"/><Relationship Id="rId101" Type="http://schemas.openxmlformats.org/officeDocument/2006/relationships/hyperlink" Target="https://m.edsoo.ru/f5ebc358" TargetMode="External"/><Relationship Id="rId122" Type="http://schemas.openxmlformats.org/officeDocument/2006/relationships/hyperlink" Target="https://m.edsoo.ru/f5ebe414" TargetMode="External"/><Relationship Id="rId143" Type="http://schemas.openxmlformats.org/officeDocument/2006/relationships/hyperlink" Target="https://m.edsoo.ru/f5ec2d2a" TargetMode="External"/><Relationship Id="rId148" Type="http://schemas.openxmlformats.org/officeDocument/2006/relationships/hyperlink" Target="https://m.edsoo.ru/f5ec2d2a" TargetMode="External"/><Relationship Id="rId164" Type="http://schemas.openxmlformats.org/officeDocument/2006/relationships/hyperlink" Target="https://m.edsoo.ru/f5ec2d2a" TargetMode="External"/><Relationship Id="rId169" Type="http://schemas.openxmlformats.org/officeDocument/2006/relationships/hyperlink" Target="https://m.edsoo.ru/f5ec2d2a" TargetMode="External"/><Relationship Id="rId185" Type="http://schemas.openxmlformats.org/officeDocument/2006/relationships/hyperlink" Target="https://m.edsoo.ru/f5ec9e54" TargetMode="External"/><Relationship Id="rId4" Type="http://schemas.microsoft.com/office/2007/relationships/stylesWithEffects" Target="stylesWithEffects.xml"/><Relationship Id="rId9" Type="http://schemas.openxmlformats.org/officeDocument/2006/relationships/image" Target="media/image1.jpeg"/><Relationship Id="rId180" Type="http://schemas.openxmlformats.org/officeDocument/2006/relationships/hyperlink" Target="https://m.edsoo.ru/f5ec2d2a" TargetMode="External"/><Relationship Id="rId210" Type="http://schemas.openxmlformats.org/officeDocument/2006/relationships/hyperlink" Target="https://m.edsoo.ru/f5ec9e54" TargetMode="External"/><Relationship Id="rId215" Type="http://schemas.openxmlformats.org/officeDocument/2006/relationships/hyperlink" Target="https://m.edsoo.ru/f5ec9e54" TargetMode="External"/><Relationship Id="rId26" Type="http://schemas.openxmlformats.org/officeDocument/2006/relationships/hyperlink" Target="https://infourok.ru/" TargetMode="External"/><Relationship Id="rId231" Type="http://schemas.openxmlformats.org/officeDocument/2006/relationships/hyperlink" Target="https://m.edsoo.ru/f5ec9e54" TargetMode="External"/><Relationship Id="rId47" Type="http://schemas.openxmlformats.org/officeDocument/2006/relationships/hyperlink" Target="https://m.edsoo.ru/7f419196" TargetMode="External"/><Relationship Id="rId68" Type="http://schemas.openxmlformats.org/officeDocument/2006/relationships/hyperlink" Target="https://m.edsoo.ru/f5eb81b8" TargetMode="External"/><Relationship Id="rId89" Type="http://schemas.openxmlformats.org/officeDocument/2006/relationships/hyperlink" Target="https://m.edsoo.ru/f5ebad0a" TargetMode="External"/><Relationship Id="rId112" Type="http://schemas.openxmlformats.org/officeDocument/2006/relationships/hyperlink" Target="https://m.edsoo.ru/f5ebd8c0" TargetMode="External"/><Relationship Id="rId133" Type="http://schemas.openxmlformats.org/officeDocument/2006/relationships/hyperlink" Target="https://m.edsoo.ru/f5ec2d2a" TargetMode="External"/><Relationship Id="rId154" Type="http://schemas.openxmlformats.org/officeDocument/2006/relationships/hyperlink" Target="https://m.edsoo.ru/f5ec2d2a" TargetMode="External"/><Relationship Id="rId175" Type="http://schemas.openxmlformats.org/officeDocument/2006/relationships/hyperlink" Target="https://m.edsoo.ru/f5ec2d2a" TargetMode="External"/><Relationship Id="rId196" Type="http://schemas.openxmlformats.org/officeDocument/2006/relationships/hyperlink" Target="https://m.edsoo.ru/f5ec9e54" TargetMode="External"/><Relationship Id="rId200" Type="http://schemas.openxmlformats.org/officeDocument/2006/relationships/hyperlink" Target="https://m.edsoo.ru/f5ec9e54" TargetMode="External"/><Relationship Id="rId16" Type="http://schemas.openxmlformats.org/officeDocument/2006/relationships/hyperlink" Target="https://multiurok.ru/" TargetMode="External"/><Relationship Id="rId221" Type="http://schemas.openxmlformats.org/officeDocument/2006/relationships/hyperlink" Target="https://m.edsoo.ru/f5ec9e54" TargetMode="External"/><Relationship Id="rId37" Type="http://schemas.openxmlformats.org/officeDocument/2006/relationships/hyperlink" Target="https://resh.edu.ru/" TargetMode="External"/><Relationship Id="rId58" Type="http://schemas.openxmlformats.org/officeDocument/2006/relationships/hyperlink" Target="https://m.edsoo.ru/f5eb6a2a" TargetMode="External"/><Relationship Id="rId79" Type="http://schemas.openxmlformats.org/officeDocument/2006/relationships/hyperlink" Target="https://m.edsoo.ru/f5eb932e" TargetMode="External"/><Relationship Id="rId102" Type="http://schemas.openxmlformats.org/officeDocument/2006/relationships/hyperlink" Target="https://m.edsoo.ru/f5ebc5b0" TargetMode="External"/><Relationship Id="rId123" Type="http://schemas.openxmlformats.org/officeDocument/2006/relationships/hyperlink" Target="https://m.edsoo.ru/f5ebfda0" TargetMode="External"/><Relationship Id="rId144" Type="http://schemas.openxmlformats.org/officeDocument/2006/relationships/hyperlink" Target="https://m.edsoo.ru/f5ec2d2a" TargetMode="External"/><Relationship Id="rId90" Type="http://schemas.openxmlformats.org/officeDocument/2006/relationships/hyperlink" Target="https://m.edsoo.ru/f5ebae7c" TargetMode="External"/><Relationship Id="rId165" Type="http://schemas.openxmlformats.org/officeDocument/2006/relationships/hyperlink" Target="https://m.edsoo.ru/f5ec2d2a" TargetMode="External"/><Relationship Id="rId186" Type="http://schemas.openxmlformats.org/officeDocument/2006/relationships/hyperlink" Target="https://m.edsoo.ru/f5ec9e54" TargetMode="External"/><Relationship Id="rId211" Type="http://schemas.openxmlformats.org/officeDocument/2006/relationships/hyperlink" Target="https://m.edsoo.ru/f5ec9e54" TargetMode="External"/><Relationship Id="rId232" Type="http://schemas.openxmlformats.org/officeDocument/2006/relationships/hyperlink" Target="https://m.edsoo.ru/f5ec9e54" TargetMode="External"/><Relationship Id="rId27" Type="http://schemas.openxmlformats.org/officeDocument/2006/relationships/hyperlink" Target="https://multiurok.ru/" TargetMode="External"/><Relationship Id="rId48" Type="http://schemas.openxmlformats.org/officeDocument/2006/relationships/hyperlink" Target="https://resh.edu.ru/" TargetMode="External"/><Relationship Id="rId69" Type="http://schemas.openxmlformats.org/officeDocument/2006/relationships/hyperlink" Target="https://m.edsoo.ru/f5eb835c" TargetMode="External"/><Relationship Id="rId113" Type="http://schemas.openxmlformats.org/officeDocument/2006/relationships/hyperlink" Target="https://m.edsoo.ru/f5ebda32" TargetMode="External"/><Relationship Id="rId134" Type="http://schemas.openxmlformats.org/officeDocument/2006/relationships/hyperlink" Target="https://m.edsoo.ru/f5ec2d2a"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7E065-E25A-4129-9403-0B783055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62</Pages>
  <Words>14699</Words>
  <Characters>83787</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Пользователь</cp:lastModifiedBy>
  <cp:revision>18</cp:revision>
  <cp:lastPrinted>2023-09-21T08:25:00Z</cp:lastPrinted>
  <dcterms:created xsi:type="dcterms:W3CDTF">2023-09-19T12:28:00Z</dcterms:created>
  <dcterms:modified xsi:type="dcterms:W3CDTF">2024-11-05T07:19:00Z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C0B2ABF0D7AC4F3590091A51933999A5_12</vt:lpwstr>
  </property>
</Properties>
</file>